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2A7" w:rsidRDefault="00AE32A7">
      <w:pPr>
        <w:autoSpaceDE w:val="0"/>
        <w:autoSpaceDN w:val="0"/>
        <w:spacing w:after="78" w:line="220" w:lineRule="exact"/>
      </w:pPr>
    </w:p>
    <w:p w:rsidR="00AF0D00" w:rsidRDefault="00AF0D00">
      <w:pPr>
        <w:rPr>
          <w:rFonts w:ascii="Times New Roman" w:eastAsia="Times New Roman" w:hAnsi="Times New Roman"/>
          <w:b/>
          <w:color w:val="000000"/>
          <w:sz w:val="24"/>
          <w:lang w:val="ru-RU"/>
        </w:rPr>
      </w:pPr>
    </w:p>
    <w:p w:rsidR="00AF0D00" w:rsidRPr="00DB5FEA" w:rsidRDefault="00AF0D00" w:rsidP="00DB5FEA">
      <w:pPr>
        <w:autoSpaceDE w:val="0"/>
        <w:autoSpaceDN w:val="0"/>
        <w:spacing w:after="0" w:line="240" w:lineRule="auto"/>
        <w:ind w:left="792"/>
        <w:jc w:val="center"/>
        <w:rPr>
          <w:rFonts w:ascii="Times New Roman" w:eastAsia="Times New Roman" w:hAnsi="Times New Roman"/>
          <w:b/>
          <w:color w:val="000000"/>
          <w:sz w:val="24"/>
          <w:szCs w:val="24"/>
          <w:lang w:val="ru-RU"/>
        </w:rPr>
      </w:pPr>
      <w:r w:rsidRPr="00DB5FEA">
        <w:rPr>
          <w:rFonts w:ascii="Times New Roman" w:eastAsia="Times New Roman" w:hAnsi="Times New Roman"/>
          <w:b/>
          <w:color w:val="000000"/>
          <w:sz w:val="24"/>
          <w:szCs w:val="24"/>
          <w:lang w:val="ru-RU"/>
        </w:rPr>
        <w:t>МИНИСТЕРСТВО ПРОСВЕЩЕНИЯ РОССИЙСКОЙ ФЕДЕРАЦИИ</w:t>
      </w:r>
    </w:p>
    <w:p w:rsidR="00AF0D00" w:rsidRPr="00DB5FEA" w:rsidRDefault="00AF0D00" w:rsidP="00DB5FEA">
      <w:pPr>
        <w:pStyle w:val="aff8"/>
        <w:spacing w:before="0" w:beforeAutospacing="0" w:after="0" w:afterAutospacing="0"/>
        <w:ind w:firstLine="230"/>
        <w:jc w:val="center"/>
      </w:pPr>
      <w:r w:rsidRPr="00DB5FEA">
        <w:rPr>
          <w:rFonts w:cs="Arial"/>
          <w:b/>
          <w:bCs/>
          <w:color w:val="000000"/>
          <w:kern w:val="24"/>
        </w:rPr>
        <w:t>НОХЧИЙН РЕСПУБЛИКИН ДЕШАРАН А, ӀИЛМАНАН А МИНИСТЕРСТВО</w:t>
      </w:r>
    </w:p>
    <w:p w:rsidR="00AF0D00" w:rsidRPr="00DB5FEA" w:rsidRDefault="00AF0D00" w:rsidP="00DB5FEA">
      <w:pPr>
        <w:autoSpaceDE w:val="0"/>
        <w:autoSpaceDN w:val="0"/>
        <w:spacing w:after="0" w:line="240" w:lineRule="auto"/>
        <w:ind w:left="792"/>
        <w:jc w:val="center"/>
        <w:rPr>
          <w:sz w:val="24"/>
          <w:szCs w:val="24"/>
          <w:lang w:val="ru-RU"/>
        </w:rPr>
      </w:pPr>
    </w:p>
    <w:p w:rsidR="00AF0D00" w:rsidRPr="00AF0D00" w:rsidRDefault="00AF0D00" w:rsidP="00AF0D00">
      <w:pPr>
        <w:spacing w:after="0"/>
        <w:jc w:val="center"/>
        <w:rPr>
          <w:rFonts w:ascii="Times New Roman" w:eastAsia="Calibri" w:hAnsi="Times New Roman" w:cs="Times New Roman"/>
          <w:b/>
          <w:sz w:val="24"/>
          <w:lang w:val="ru-RU"/>
        </w:rPr>
      </w:pPr>
      <w:r w:rsidRPr="00AF0D00">
        <w:rPr>
          <w:rFonts w:ascii="Times New Roman" w:eastAsia="Calibri" w:hAnsi="Times New Roman" w:cs="Times New Roman"/>
          <w:b/>
          <w:sz w:val="24"/>
          <w:lang w:val="ru-RU"/>
        </w:rPr>
        <w:t xml:space="preserve">МУ «Шелковски муниципальни к1оштан дешаран урхалла» </w:t>
      </w:r>
    </w:p>
    <w:p w:rsidR="00AF0D00" w:rsidRPr="00AF0D00" w:rsidRDefault="00AF0D00" w:rsidP="00AF0D00">
      <w:pPr>
        <w:spacing w:after="0"/>
        <w:jc w:val="center"/>
        <w:rPr>
          <w:rFonts w:ascii="Times New Roman" w:eastAsia="Calibri" w:hAnsi="Times New Roman" w:cs="Times New Roman"/>
          <w:b/>
          <w:sz w:val="24"/>
          <w:lang w:val="ru-RU"/>
        </w:rPr>
      </w:pPr>
      <w:r w:rsidRPr="00AF0D00">
        <w:rPr>
          <w:rFonts w:ascii="Times New Roman" w:eastAsia="Calibri" w:hAnsi="Times New Roman" w:cs="Times New Roman"/>
          <w:b/>
          <w:sz w:val="24"/>
          <w:lang w:val="ru-RU"/>
        </w:rPr>
        <w:t xml:space="preserve"> Муниципальни бюджетни йукъарадешаран учреждени</w:t>
      </w:r>
    </w:p>
    <w:p w:rsidR="00AF0D00" w:rsidRPr="00AF0D00" w:rsidRDefault="00AF0D00" w:rsidP="00AF0D00">
      <w:pPr>
        <w:spacing w:after="0"/>
        <w:jc w:val="center"/>
        <w:rPr>
          <w:rFonts w:ascii="Times New Roman" w:eastAsia="Calibri" w:hAnsi="Times New Roman" w:cs="Times New Roman"/>
          <w:b/>
          <w:sz w:val="24"/>
          <w:lang w:val="ru-RU"/>
        </w:rPr>
      </w:pPr>
      <w:r w:rsidRPr="00AF0D00">
        <w:rPr>
          <w:rFonts w:ascii="Times New Roman" w:eastAsia="Calibri" w:hAnsi="Times New Roman" w:cs="Times New Roman"/>
          <w:b/>
          <w:sz w:val="24"/>
          <w:lang w:val="ru-RU"/>
        </w:rPr>
        <w:t>«Шелковски № 2 йолу йуккъера йукъарадешаран школа»</w:t>
      </w:r>
    </w:p>
    <w:p w:rsidR="00AF0D00" w:rsidRPr="00AF0D00" w:rsidRDefault="00AF0D00" w:rsidP="00AF0D00">
      <w:pPr>
        <w:spacing w:after="0"/>
        <w:jc w:val="center"/>
        <w:rPr>
          <w:rFonts w:ascii="Times New Roman" w:eastAsia="Calibri" w:hAnsi="Times New Roman" w:cs="Times New Roman"/>
          <w:b/>
          <w:sz w:val="24"/>
          <w:lang w:val="ru-RU"/>
        </w:rPr>
      </w:pPr>
      <w:r w:rsidRPr="00AF0D00">
        <w:rPr>
          <w:rFonts w:ascii="Times New Roman" w:eastAsia="Calibri" w:hAnsi="Times New Roman" w:cs="Times New Roman"/>
          <w:b/>
          <w:sz w:val="24"/>
          <w:lang w:val="ru-RU"/>
        </w:rPr>
        <w:t>(МБОУ «Шелковскера №2 йолу ЙУЙУШ»)</w:t>
      </w:r>
    </w:p>
    <w:p w:rsidR="00AF0D00" w:rsidRPr="00AF0D00" w:rsidRDefault="00AF0D00" w:rsidP="00AF0D00">
      <w:pPr>
        <w:spacing w:after="0"/>
        <w:jc w:val="center"/>
        <w:rPr>
          <w:rFonts w:ascii="Times New Roman" w:eastAsia="Calibri" w:hAnsi="Times New Roman" w:cs="Times New Roman"/>
          <w:b/>
          <w:sz w:val="24"/>
          <w:lang w:val="ru-RU"/>
        </w:rPr>
      </w:pPr>
    </w:p>
    <w:p w:rsidR="00AF0D00" w:rsidRPr="00AF0D00" w:rsidRDefault="00AF0D00" w:rsidP="00AF0D00">
      <w:pPr>
        <w:autoSpaceDE w:val="0"/>
        <w:autoSpaceDN w:val="0"/>
        <w:spacing w:before="670" w:after="0" w:line="230" w:lineRule="auto"/>
        <w:ind w:right="3382"/>
        <w:jc w:val="both"/>
        <w:rPr>
          <w:sz w:val="32"/>
          <w:lang w:val="ru-RU"/>
        </w:rPr>
      </w:pPr>
    </w:p>
    <w:p w:rsidR="00AF0D00" w:rsidRPr="00623166" w:rsidRDefault="00AF0D00" w:rsidP="00AF0D00">
      <w:pPr>
        <w:spacing w:after="0" w:line="240" w:lineRule="auto"/>
        <w:rPr>
          <w:rFonts w:ascii="Times New Roman" w:hAnsi="Times New Roman" w:cs="Times New Roman"/>
          <w:sz w:val="24"/>
          <w:szCs w:val="14"/>
        </w:rPr>
      </w:pPr>
    </w:p>
    <w:tbl>
      <w:tblPr>
        <w:tblW w:w="9214" w:type="dxa"/>
        <w:tblInd w:w="90" w:type="dxa"/>
        <w:tblCellMar>
          <w:top w:w="15" w:type="dxa"/>
          <w:left w:w="15" w:type="dxa"/>
          <w:bottom w:w="15" w:type="dxa"/>
          <w:right w:w="15" w:type="dxa"/>
        </w:tblCellMar>
        <w:tblLook w:val="04A0" w:firstRow="1" w:lastRow="0" w:firstColumn="1" w:lastColumn="0" w:noHBand="0" w:noVBand="1"/>
      </w:tblPr>
      <w:tblGrid>
        <w:gridCol w:w="5812"/>
        <w:gridCol w:w="3402"/>
      </w:tblGrid>
      <w:tr w:rsidR="00AF0D00" w:rsidRPr="00623166" w:rsidTr="00C41731">
        <w:trPr>
          <w:trHeight w:val="2053"/>
        </w:trPr>
        <w:tc>
          <w:tcPr>
            <w:tcW w:w="5812" w:type="dxa"/>
            <w:tcBorders>
              <w:top w:val="nil"/>
              <w:left w:val="nil"/>
              <w:bottom w:val="nil"/>
              <w:right w:val="nil"/>
            </w:tcBorders>
            <w:tcMar>
              <w:top w:w="90" w:type="dxa"/>
              <w:left w:w="90" w:type="dxa"/>
              <w:bottom w:w="90" w:type="dxa"/>
              <w:right w:w="90" w:type="dxa"/>
            </w:tcMar>
            <w:hideMark/>
          </w:tcPr>
          <w:p w:rsidR="00AF0D00" w:rsidRPr="00623166" w:rsidRDefault="00AF0D00" w:rsidP="00C41731">
            <w:pPr>
              <w:spacing w:after="0" w:line="240" w:lineRule="auto"/>
              <w:rPr>
                <w:rFonts w:ascii="Times New Roman" w:hAnsi="Times New Roman" w:cs="Times New Roman"/>
                <w:sz w:val="24"/>
                <w:szCs w:val="14"/>
                <w:lang w:val="ru-RU"/>
              </w:rPr>
            </w:pPr>
            <w:r w:rsidRPr="00623166">
              <w:rPr>
                <w:rFonts w:ascii="Times New Roman" w:hAnsi="Times New Roman" w:cs="Times New Roman"/>
                <w:sz w:val="24"/>
                <w:szCs w:val="14"/>
                <w:lang w:val="ru-RU"/>
              </w:rPr>
              <w:t>ПРИНЯТО</w:t>
            </w:r>
          </w:p>
          <w:p w:rsidR="00AF0D00" w:rsidRPr="00623166" w:rsidRDefault="00AF0D00" w:rsidP="00C41731">
            <w:pPr>
              <w:spacing w:after="0" w:line="240" w:lineRule="auto"/>
              <w:rPr>
                <w:rFonts w:ascii="Times New Roman" w:hAnsi="Times New Roman" w:cs="Times New Roman"/>
                <w:sz w:val="24"/>
                <w:szCs w:val="14"/>
                <w:lang w:val="ru-RU"/>
              </w:rPr>
            </w:pPr>
            <w:r w:rsidRPr="00623166">
              <w:rPr>
                <w:rFonts w:ascii="Times New Roman" w:hAnsi="Times New Roman" w:cs="Times New Roman"/>
                <w:sz w:val="24"/>
                <w:szCs w:val="14"/>
                <w:lang w:val="ru-RU"/>
              </w:rPr>
              <w:t>на заседании педсовета</w:t>
            </w:r>
            <w:r w:rsidRPr="00623166">
              <w:rPr>
                <w:rFonts w:ascii="Times New Roman" w:hAnsi="Times New Roman" w:cs="Times New Roman"/>
                <w:sz w:val="24"/>
                <w:szCs w:val="14"/>
                <w:lang w:val="ru-RU"/>
              </w:rPr>
              <w:br/>
              <w:t>Протокол № _________</w:t>
            </w:r>
            <w:r w:rsidRPr="00623166">
              <w:rPr>
                <w:rFonts w:ascii="Times New Roman" w:hAnsi="Times New Roman" w:cs="Times New Roman"/>
                <w:sz w:val="24"/>
                <w:szCs w:val="14"/>
                <w:lang w:val="ru-RU"/>
              </w:rPr>
              <w:br/>
              <w:t>от</w:t>
            </w:r>
            <w:r w:rsidRPr="00623166">
              <w:rPr>
                <w:rFonts w:ascii="Times New Roman" w:hAnsi="Times New Roman" w:cs="Times New Roman"/>
                <w:sz w:val="24"/>
                <w:szCs w:val="14"/>
              </w:rPr>
              <w:t> </w:t>
            </w:r>
            <w:r w:rsidRPr="00623166">
              <w:rPr>
                <w:rFonts w:ascii="Times New Roman" w:hAnsi="Times New Roman" w:cs="Times New Roman"/>
                <w:sz w:val="24"/>
                <w:szCs w:val="14"/>
                <w:lang w:val="ru-RU"/>
              </w:rPr>
              <w:t>"____"</w:t>
            </w:r>
            <w:r w:rsidRPr="00623166">
              <w:rPr>
                <w:rFonts w:ascii="Times New Roman" w:hAnsi="Times New Roman" w:cs="Times New Roman"/>
                <w:sz w:val="24"/>
                <w:szCs w:val="14"/>
              </w:rPr>
              <w:t> </w:t>
            </w:r>
            <w:r w:rsidRPr="00623166">
              <w:rPr>
                <w:rFonts w:ascii="Times New Roman" w:hAnsi="Times New Roman" w:cs="Times New Roman"/>
                <w:sz w:val="24"/>
                <w:szCs w:val="14"/>
                <w:lang w:val="ru-RU"/>
              </w:rPr>
              <w:t>август</w:t>
            </w:r>
            <w:r w:rsidRPr="00623166">
              <w:rPr>
                <w:rFonts w:ascii="Times New Roman" w:hAnsi="Times New Roman" w:cs="Times New Roman"/>
                <w:sz w:val="24"/>
                <w:szCs w:val="14"/>
              </w:rPr>
              <w:t> </w:t>
            </w:r>
            <w:r w:rsidRPr="00623166">
              <w:rPr>
                <w:rFonts w:ascii="Times New Roman" w:hAnsi="Times New Roman" w:cs="Times New Roman"/>
                <w:sz w:val="24"/>
                <w:szCs w:val="14"/>
                <w:lang w:val="ru-RU"/>
              </w:rPr>
              <w:t>2022</w:t>
            </w:r>
            <w:r w:rsidRPr="00623166">
              <w:rPr>
                <w:rFonts w:ascii="Times New Roman" w:hAnsi="Times New Roman" w:cs="Times New Roman"/>
                <w:sz w:val="24"/>
                <w:szCs w:val="14"/>
              </w:rPr>
              <w:t> </w:t>
            </w:r>
            <w:r w:rsidRPr="00623166">
              <w:rPr>
                <w:rFonts w:ascii="Times New Roman" w:hAnsi="Times New Roman" w:cs="Times New Roman"/>
                <w:sz w:val="24"/>
                <w:szCs w:val="14"/>
                <w:lang w:val="ru-RU"/>
              </w:rPr>
              <w:t>г.</w:t>
            </w:r>
          </w:p>
        </w:tc>
        <w:tc>
          <w:tcPr>
            <w:tcW w:w="3402" w:type="dxa"/>
            <w:tcBorders>
              <w:top w:val="nil"/>
              <w:left w:val="nil"/>
              <w:bottom w:val="nil"/>
              <w:right w:val="nil"/>
            </w:tcBorders>
            <w:tcMar>
              <w:top w:w="90" w:type="dxa"/>
              <w:left w:w="90" w:type="dxa"/>
              <w:bottom w:w="90" w:type="dxa"/>
              <w:right w:w="90" w:type="dxa"/>
            </w:tcMar>
            <w:hideMark/>
          </w:tcPr>
          <w:p w:rsidR="00AF0D00" w:rsidRPr="00623166" w:rsidRDefault="00AF0D00" w:rsidP="00C41731">
            <w:pPr>
              <w:spacing w:after="0" w:line="240" w:lineRule="auto"/>
              <w:ind w:left="106"/>
              <w:rPr>
                <w:rFonts w:ascii="Times New Roman" w:hAnsi="Times New Roman" w:cs="Times New Roman"/>
                <w:sz w:val="24"/>
                <w:szCs w:val="14"/>
                <w:lang w:val="ru-RU"/>
              </w:rPr>
            </w:pPr>
            <w:r w:rsidRPr="00623166">
              <w:rPr>
                <w:rFonts w:ascii="Times New Roman" w:hAnsi="Times New Roman" w:cs="Times New Roman"/>
                <w:sz w:val="24"/>
                <w:szCs w:val="14"/>
                <w:lang w:val="ru-RU"/>
              </w:rPr>
              <w:t>СОГЛАСОВАНО</w:t>
            </w:r>
            <w:r w:rsidRPr="00623166">
              <w:rPr>
                <w:rFonts w:ascii="Times New Roman" w:hAnsi="Times New Roman" w:cs="Times New Roman"/>
                <w:sz w:val="24"/>
                <w:szCs w:val="14"/>
                <w:lang w:val="ru-RU"/>
              </w:rPr>
              <w:br/>
              <w:t>зам.директора по УВР</w:t>
            </w:r>
            <w:r w:rsidRPr="00623166">
              <w:rPr>
                <w:rFonts w:ascii="Times New Roman" w:hAnsi="Times New Roman" w:cs="Times New Roman"/>
                <w:sz w:val="24"/>
                <w:szCs w:val="14"/>
                <w:lang w:val="ru-RU"/>
              </w:rPr>
              <w:br/>
              <w:t>______ /Х.Ш.Абумуслимова/</w:t>
            </w:r>
          </w:p>
          <w:p w:rsidR="00AF0D00" w:rsidRPr="00623166" w:rsidRDefault="00AF0D00" w:rsidP="00C41731">
            <w:pPr>
              <w:spacing w:after="0" w:line="240" w:lineRule="auto"/>
              <w:ind w:left="106"/>
              <w:rPr>
                <w:rFonts w:ascii="Times New Roman" w:hAnsi="Times New Roman" w:cs="Times New Roman"/>
                <w:sz w:val="24"/>
                <w:szCs w:val="14"/>
              </w:rPr>
            </w:pPr>
            <w:r w:rsidRPr="00623166">
              <w:rPr>
                <w:rFonts w:ascii="Times New Roman" w:hAnsi="Times New Roman" w:cs="Times New Roman"/>
                <w:sz w:val="24"/>
                <w:szCs w:val="14"/>
              </w:rPr>
              <w:t>Приказ № _________</w:t>
            </w:r>
            <w:r w:rsidRPr="00623166">
              <w:rPr>
                <w:rFonts w:ascii="Times New Roman" w:hAnsi="Times New Roman" w:cs="Times New Roman"/>
                <w:sz w:val="24"/>
                <w:szCs w:val="14"/>
              </w:rPr>
              <w:br/>
              <w:t xml:space="preserve">от "____" август 2022 г.                                 </w:t>
            </w:r>
          </w:p>
        </w:tc>
      </w:tr>
    </w:tbl>
    <w:p w:rsidR="00AF0D00" w:rsidRPr="00623166" w:rsidRDefault="00AF0D00" w:rsidP="00AF0D00">
      <w:pPr>
        <w:autoSpaceDE w:val="0"/>
        <w:autoSpaceDN w:val="0"/>
        <w:spacing w:after="0" w:line="230" w:lineRule="auto"/>
        <w:ind w:right="2010"/>
        <w:rPr>
          <w:rFonts w:ascii="Times New Roman" w:eastAsia="Times New Roman" w:hAnsi="Times New Roman"/>
          <w:color w:val="000000"/>
          <w:w w:val="102"/>
          <w:sz w:val="24"/>
          <w:lang w:val="ru-RU"/>
        </w:rPr>
      </w:pPr>
      <w:r w:rsidRPr="00A5751A">
        <w:rPr>
          <w:rFonts w:ascii="Times New Roman" w:eastAsia="Times New Roman" w:hAnsi="Times New Roman"/>
          <w:color w:val="000000"/>
          <w:w w:val="102"/>
          <w:sz w:val="24"/>
          <w:lang w:val="ru-RU"/>
        </w:rPr>
        <w:t xml:space="preserve"> </w:t>
      </w:r>
    </w:p>
    <w:p w:rsidR="00AF0D00" w:rsidRDefault="00AF0D00" w:rsidP="00AF0D00">
      <w:pPr>
        <w:pStyle w:val="aff8"/>
        <w:spacing w:before="0" w:beforeAutospacing="0" w:after="0" w:afterAutospacing="0"/>
        <w:ind w:firstLine="230"/>
        <w:jc w:val="center"/>
        <w:rPr>
          <w:rFonts w:cs="Arial"/>
          <w:color w:val="000000"/>
          <w:kern w:val="24"/>
          <w:sz w:val="36"/>
          <w:szCs w:val="48"/>
        </w:rPr>
      </w:pPr>
    </w:p>
    <w:p w:rsidR="00AF0D00" w:rsidRPr="003D33F7" w:rsidRDefault="00AF0D00" w:rsidP="00AF0D00">
      <w:pPr>
        <w:pStyle w:val="aff8"/>
        <w:spacing w:before="0" w:beforeAutospacing="0" w:after="0" w:afterAutospacing="0"/>
        <w:ind w:firstLine="230"/>
        <w:jc w:val="center"/>
        <w:rPr>
          <w:sz w:val="18"/>
        </w:rPr>
      </w:pPr>
      <w:r>
        <w:rPr>
          <w:rFonts w:cs="Arial"/>
          <w:color w:val="000000"/>
          <w:kern w:val="24"/>
          <w:sz w:val="36"/>
          <w:szCs w:val="48"/>
        </w:rPr>
        <w:t>Ненан (нохчийн) маттахь</w:t>
      </w:r>
    </w:p>
    <w:p w:rsidR="00AF0D00" w:rsidRPr="003D33F7" w:rsidRDefault="00AF0D00" w:rsidP="00AF0D00">
      <w:pPr>
        <w:pStyle w:val="aff8"/>
        <w:spacing w:before="0" w:beforeAutospacing="0" w:after="0" w:afterAutospacing="0"/>
        <w:ind w:firstLine="230"/>
        <w:jc w:val="center"/>
        <w:rPr>
          <w:sz w:val="18"/>
        </w:rPr>
      </w:pPr>
      <w:r>
        <w:rPr>
          <w:rFonts w:cs="Arial"/>
          <w:color w:val="000000"/>
          <w:kern w:val="24"/>
          <w:sz w:val="36"/>
          <w:szCs w:val="48"/>
        </w:rPr>
        <w:t>Литературни йешар</w:t>
      </w:r>
    </w:p>
    <w:p w:rsidR="00AF0D00" w:rsidRPr="003D33F7" w:rsidRDefault="00AF0D00" w:rsidP="00AF0D00">
      <w:pPr>
        <w:autoSpaceDE w:val="0"/>
        <w:autoSpaceDN w:val="0"/>
        <w:spacing w:before="70" w:after="0" w:line="230" w:lineRule="auto"/>
        <w:ind w:right="4418"/>
        <w:jc w:val="right"/>
        <w:rPr>
          <w:sz w:val="16"/>
          <w:lang w:val="ru-RU"/>
        </w:rPr>
      </w:pPr>
    </w:p>
    <w:p w:rsidR="00AF0D00" w:rsidRPr="0064143E" w:rsidRDefault="00AF0D00" w:rsidP="00AF0D00">
      <w:pPr>
        <w:spacing w:after="0" w:line="240" w:lineRule="auto"/>
        <w:ind w:firstLine="230"/>
        <w:jc w:val="center"/>
        <w:rPr>
          <w:rFonts w:ascii="Times New Roman" w:eastAsia="Times New Roman" w:hAnsi="Times New Roman" w:cs="Times New Roman"/>
          <w:sz w:val="18"/>
          <w:szCs w:val="24"/>
          <w:lang w:val="ru-RU" w:eastAsia="ru-RU"/>
        </w:rPr>
      </w:pPr>
      <w:r w:rsidRPr="003D33F7">
        <w:rPr>
          <w:rFonts w:ascii="Times New Roman" w:eastAsia="Times New Roman" w:hAnsi="Times New Roman" w:cs="Arial"/>
          <w:color w:val="000000"/>
          <w:kern w:val="24"/>
          <w:sz w:val="36"/>
          <w:szCs w:val="48"/>
          <w:lang w:val="ru-RU" w:eastAsia="ru-RU"/>
        </w:rPr>
        <w:t>йуьхьанцарчу йукъарчу дешаран 2</w:t>
      </w:r>
      <w:r w:rsidRPr="0064143E">
        <w:rPr>
          <w:rFonts w:ascii="Times New Roman" w:eastAsia="Times New Roman" w:hAnsi="Times New Roman" w:cs="Arial"/>
          <w:color w:val="000000"/>
          <w:kern w:val="24"/>
          <w:sz w:val="36"/>
          <w:szCs w:val="48"/>
          <w:lang w:val="ru-RU" w:eastAsia="ru-RU"/>
        </w:rPr>
        <w:t xml:space="preserve"> классан</w:t>
      </w:r>
    </w:p>
    <w:p w:rsidR="00AF0D00" w:rsidRPr="0064143E" w:rsidRDefault="00AF0D00" w:rsidP="00AF0D00">
      <w:pPr>
        <w:spacing w:after="0" w:line="240" w:lineRule="auto"/>
        <w:ind w:firstLine="230"/>
        <w:jc w:val="center"/>
        <w:rPr>
          <w:rFonts w:ascii="Times New Roman" w:eastAsia="Times New Roman" w:hAnsi="Times New Roman" w:cs="Times New Roman"/>
          <w:sz w:val="18"/>
          <w:szCs w:val="24"/>
          <w:lang w:val="ru-RU" w:eastAsia="ru-RU"/>
        </w:rPr>
      </w:pPr>
      <w:r w:rsidRPr="003D33F7">
        <w:rPr>
          <w:rFonts w:ascii="Times New Roman" w:eastAsia="Times New Roman" w:hAnsi="Times New Roman" w:cs="Arial"/>
          <w:color w:val="000000"/>
          <w:kern w:val="24"/>
          <w:sz w:val="36"/>
          <w:szCs w:val="48"/>
          <w:lang w:val="ru-RU" w:eastAsia="ru-RU"/>
        </w:rPr>
        <w:t> 2022-2023 дешаран шо</w:t>
      </w:r>
    </w:p>
    <w:p w:rsidR="00AF0D00" w:rsidRPr="0064143E" w:rsidRDefault="00AF0D00" w:rsidP="00AF0D00">
      <w:pPr>
        <w:spacing w:after="0" w:line="240" w:lineRule="auto"/>
        <w:ind w:firstLine="230"/>
        <w:jc w:val="center"/>
        <w:rPr>
          <w:rFonts w:ascii="Times New Roman" w:eastAsia="Times New Roman" w:hAnsi="Times New Roman" w:cs="Times New Roman"/>
          <w:sz w:val="18"/>
          <w:szCs w:val="24"/>
          <w:lang w:val="ru-RU" w:eastAsia="ru-RU"/>
        </w:rPr>
      </w:pPr>
      <w:r w:rsidRPr="0064143E">
        <w:rPr>
          <w:rFonts w:ascii="LiberationSerif" w:eastAsia="Times New Roman" w:hAnsi="LiberationSerif" w:cs="Times New Roman"/>
          <w:b/>
          <w:bCs/>
          <w:caps/>
          <w:color w:val="000000"/>
          <w:kern w:val="24"/>
          <w:sz w:val="42"/>
          <w:szCs w:val="48"/>
          <w:lang w:val="ru-RU" w:eastAsia="ru-RU"/>
        </w:rPr>
        <w:t> </w:t>
      </w:r>
    </w:p>
    <w:p w:rsidR="00AF0D00" w:rsidRPr="00AF0D00" w:rsidRDefault="00AF0D00" w:rsidP="00AF0D00">
      <w:pPr>
        <w:spacing w:after="0" w:line="240" w:lineRule="auto"/>
        <w:ind w:firstLine="230"/>
        <w:jc w:val="center"/>
        <w:rPr>
          <w:rFonts w:ascii="Times New Roman" w:eastAsia="Times New Roman" w:hAnsi="Times New Roman" w:cs="Arial"/>
          <w:color w:val="000000"/>
          <w:kern w:val="24"/>
          <w:szCs w:val="48"/>
          <w:lang w:val="ru-RU" w:eastAsia="ru-RU"/>
        </w:rPr>
      </w:pPr>
      <w:r w:rsidRPr="00AF0D00">
        <w:rPr>
          <w:rFonts w:ascii="LiberationSerif" w:eastAsia="Times New Roman" w:hAnsi="LiberationSerif" w:cs="Times New Roman"/>
          <w:b/>
          <w:bCs/>
          <w:caps/>
          <w:color w:val="000000"/>
          <w:kern w:val="24"/>
          <w:sz w:val="34"/>
          <w:szCs w:val="48"/>
          <w:lang w:val="ru-RU" w:eastAsia="ru-RU"/>
        </w:rPr>
        <w:t>Белхан ПРОГРАММА</w:t>
      </w:r>
      <w:r w:rsidRPr="00AF0D00">
        <w:rPr>
          <w:rFonts w:ascii="Times New Roman" w:eastAsia="Times New Roman" w:hAnsi="Times New Roman" w:cs="Arial"/>
          <w:color w:val="000000"/>
          <w:kern w:val="24"/>
          <w:szCs w:val="48"/>
          <w:lang w:val="ru-RU" w:eastAsia="ru-RU"/>
        </w:rPr>
        <w:t xml:space="preserve"> </w:t>
      </w:r>
    </w:p>
    <w:p w:rsidR="00AF0D00" w:rsidRPr="0064143E" w:rsidRDefault="00AF0D00" w:rsidP="00AF0D00">
      <w:pPr>
        <w:spacing w:after="0" w:line="240" w:lineRule="auto"/>
        <w:ind w:firstLine="230"/>
        <w:jc w:val="center"/>
        <w:rPr>
          <w:rFonts w:ascii="Times New Roman" w:eastAsia="Times New Roman" w:hAnsi="Times New Roman" w:cs="Times New Roman"/>
          <w:sz w:val="24"/>
          <w:szCs w:val="24"/>
          <w:lang w:val="ru-RU" w:eastAsia="ru-RU"/>
        </w:rPr>
      </w:pPr>
      <w:r w:rsidRPr="0064143E">
        <w:rPr>
          <w:rFonts w:ascii="Times New Roman" w:eastAsia="Times New Roman" w:hAnsi="Times New Roman" w:cs="Arial"/>
          <w:color w:val="000000"/>
          <w:kern w:val="24"/>
          <w:sz w:val="48"/>
          <w:szCs w:val="48"/>
          <w:lang w:val="ru-RU" w:eastAsia="ru-RU"/>
        </w:rPr>
        <w:t xml:space="preserve">    </w:t>
      </w:r>
    </w:p>
    <w:p w:rsidR="00AF0D00" w:rsidRDefault="00AF0D00" w:rsidP="00AF0D00">
      <w:pPr>
        <w:spacing w:after="0" w:line="240" w:lineRule="auto"/>
        <w:ind w:firstLine="230"/>
        <w:jc w:val="right"/>
        <w:rPr>
          <w:rFonts w:ascii="Times New Roman" w:eastAsia="Times New Roman" w:hAnsi="Times New Roman" w:cs="Arial"/>
          <w:color w:val="000000"/>
          <w:kern w:val="24"/>
          <w:sz w:val="48"/>
          <w:szCs w:val="48"/>
          <w:lang w:val="ru-RU" w:eastAsia="ru-RU"/>
        </w:rPr>
      </w:pPr>
    </w:p>
    <w:p w:rsidR="00AF0D00" w:rsidRDefault="00AF0D00" w:rsidP="00AF0D00">
      <w:pPr>
        <w:spacing w:after="0" w:line="240" w:lineRule="auto"/>
        <w:ind w:firstLine="230"/>
        <w:jc w:val="right"/>
        <w:rPr>
          <w:rFonts w:ascii="Times New Roman" w:eastAsia="Times New Roman" w:hAnsi="Times New Roman" w:cs="Arial"/>
          <w:color w:val="000000"/>
          <w:kern w:val="24"/>
          <w:sz w:val="48"/>
          <w:szCs w:val="48"/>
          <w:lang w:val="ru-RU" w:eastAsia="ru-RU"/>
        </w:rPr>
      </w:pPr>
    </w:p>
    <w:p w:rsidR="00AF0D00" w:rsidRPr="0064143E" w:rsidRDefault="00AF0D00" w:rsidP="00AF0D00">
      <w:pPr>
        <w:spacing w:after="0" w:line="240" w:lineRule="auto"/>
        <w:ind w:firstLine="230"/>
        <w:jc w:val="right"/>
        <w:rPr>
          <w:rFonts w:ascii="Times New Roman" w:eastAsia="Times New Roman" w:hAnsi="Times New Roman" w:cs="Times New Roman"/>
          <w:sz w:val="24"/>
          <w:szCs w:val="24"/>
          <w:lang w:val="ru-RU" w:eastAsia="ru-RU"/>
        </w:rPr>
      </w:pPr>
      <w:r w:rsidRPr="0064143E">
        <w:rPr>
          <w:rFonts w:ascii="Times New Roman" w:eastAsia="Times New Roman" w:hAnsi="Times New Roman" w:cs="Arial"/>
          <w:color w:val="000000"/>
          <w:kern w:val="24"/>
          <w:sz w:val="48"/>
          <w:szCs w:val="48"/>
          <w:lang w:val="ru-RU" w:eastAsia="ru-RU"/>
        </w:rPr>
        <w:t> </w:t>
      </w:r>
    </w:p>
    <w:p w:rsidR="00AF0D00" w:rsidRPr="00DB5320" w:rsidRDefault="00AF0D00" w:rsidP="00AF0D00">
      <w:pPr>
        <w:spacing w:after="0" w:line="240" w:lineRule="auto"/>
        <w:ind w:firstLine="230"/>
        <w:jc w:val="center"/>
        <w:rPr>
          <w:rFonts w:ascii="Times New Roman" w:eastAsia="Times New Roman" w:hAnsi="Times New Roman" w:cs="Arial"/>
          <w:color w:val="000000"/>
          <w:kern w:val="24"/>
          <w:sz w:val="28"/>
          <w:szCs w:val="48"/>
          <w:lang w:val="ru-RU" w:eastAsia="ru-RU"/>
        </w:rPr>
      </w:pPr>
      <w:r>
        <w:rPr>
          <w:rFonts w:ascii="Times New Roman" w:eastAsia="Times New Roman" w:hAnsi="Times New Roman" w:cs="Arial"/>
          <w:color w:val="000000"/>
          <w:kern w:val="24"/>
          <w:sz w:val="28"/>
          <w:szCs w:val="48"/>
          <w:lang w:val="ru-RU" w:eastAsia="ru-RU"/>
        </w:rPr>
        <w:t xml:space="preserve">                                                    </w:t>
      </w:r>
      <w:r w:rsidRPr="00DB5320">
        <w:rPr>
          <w:rFonts w:ascii="Times New Roman" w:eastAsia="Times New Roman" w:hAnsi="Times New Roman" w:cs="Arial"/>
          <w:color w:val="000000"/>
          <w:kern w:val="24"/>
          <w:sz w:val="28"/>
          <w:szCs w:val="48"/>
          <w:lang w:val="ru-RU" w:eastAsia="ru-RU"/>
        </w:rPr>
        <w:t>ХӀоттий</w:t>
      </w:r>
      <w:r>
        <w:rPr>
          <w:rFonts w:ascii="Times New Roman" w:eastAsia="Times New Roman" w:hAnsi="Times New Roman" w:cs="Arial"/>
          <w:color w:val="000000"/>
          <w:kern w:val="24"/>
          <w:sz w:val="28"/>
          <w:szCs w:val="48"/>
          <w:lang w:val="ru-RU" w:eastAsia="ru-RU"/>
        </w:rPr>
        <w:t xml:space="preserve">нарг: </w:t>
      </w:r>
      <w:r w:rsidRPr="00623166">
        <w:rPr>
          <w:rFonts w:ascii="Times New Roman" w:eastAsia="Times New Roman" w:hAnsi="Times New Roman" w:cs="Arial"/>
          <w:color w:val="000000"/>
          <w:kern w:val="24"/>
          <w:sz w:val="28"/>
          <w:szCs w:val="48"/>
          <w:u w:val="single"/>
          <w:lang w:val="ru-RU" w:eastAsia="ru-RU"/>
        </w:rPr>
        <w:t>Делимханова Луиза Исаевна</w:t>
      </w:r>
    </w:p>
    <w:p w:rsidR="00AF0D00" w:rsidRPr="00DB5320" w:rsidRDefault="00AF0D00" w:rsidP="00AF0D00">
      <w:pPr>
        <w:spacing w:after="0" w:line="240" w:lineRule="auto"/>
        <w:ind w:firstLine="230"/>
        <w:jc w:val="right"/>
        <w:rPr>
          <w:rFonts w:ascii="Times New Roman" w:eastAsia="Times New Roman" w:hAnsi="Times New Roman" w:cs="Arial"/>
          <w:color w:val="000000"/>
          <w:kern w:val="24"/>
          <w:sz w:val="28"/>
          <w:szCs w:val="48"/>
          <w:lang w:val="ru-RU" w:eastAsia="ru-RU"/>
        </w:rPr>
      </w:pPr>
      <w:r w:rsidRPr="00DB5320">
        <w:rPr>
          <w:rFonts w:ascii="Times New Roman" w:eastAsia="Times New Roman" w:hAnsi="Times New Roman" w:cs="Arial"/>
          <w:color w:val="000000"/>
          <w:kern w:val="24"/>
          <w:sz w:val="28"/>
          <w:szCs w:val="48"/>
          <w:lang w:val="ru-RU" w:eastAsia="ru-RU"/>
        </w:rPr>
        <w:t xml:space="preserve">                                        йуьхьанцарчу классийн хьехархо</w:t>
      </w:r>
    </w:p>
    <w:p w:rsidR="00AF0D00" w:rsidRPr="0064143E" w:rsidRDefault="00AF0D00" w:rsidP="00AF0D00">
      <w:pPr>
        <w:spacing w:after="0" w:line="240" w:lineRule="auto"/>
        <w:ind w:firstLine="230"/>
        <w:jc w:val="right"/>
        <w:rPr>
          <w:rFonts w:ascii="Times New Roman" w:eastAsia="Times New Roman" w:hAnsi="Times New Roman" w:cs="Times New Roman"/>
          <w:sz w:val="18"/>
          <w:szCs w:val="24"/>
          <w:lang w:val="ru-RU" w:eastAsia="ru-RU"/>
        </w:rPr>
      </w:pPr>
    </w:p>
    <w:p w:rsidR="00AF0D00" w:rsidRPr="0064143E" w:rsidRDefault="00AF0D00" w:rsidP="00AF0D00">
      <w:pPr>
        <w:spacing w:after="0" w:line="240" w:lineRule="auto"/>
        <w:ind w:firstLine="230"/>
        <w:jc w:val="right"/>
        <w:rPr>
          <w:rFonts w:ascii="Times New Roman" w:eastAsia="Times New Roman" w:hAnsi="Times New Roman" w:cs="Times New Roman"/>
          <w:sz w:val="18"/>
          <w:szCs w:val="24"/>
          <w:lang w:val="ru-RU" w:eastAsia="ru-RU"/>
        </w:rPr>
      </w:pPr>
    </w:p>
    <w:p w:rsidR="00AF0D00" w:rsidRDefault="00AF0D00" w:rsidP="00AF0D00">
      <w:pPr>
        <w:spacing w:line="240" w:lineRule="auto"/>
        <w:ind w:firstLine="230"/>
        <w:jc w:val="right"/>
        <w:rPr>
          <w:rFonts w:ascii="Times New Roman" w:eastAsia="Times New Roman" w:hAnsi="Times New Roman" w:cs="Arial"/>
          <w:color w:val="000000"/>
          <w:kern w:val="24"/>
          <w:sz w:val="48"/>
          <w:szCs w:val="48"/>
          <w:lang w:val="ru-RU" w:eastAsia="ru-RU"/>
        </w:rPr>
      </w:pPr>
    </w:p>
    <w:p w:rsidR="00AF0D00" w:rsidRDefault="00AF0D00" w:rsidP="00AF0D00">
      <w:pPr>
        <w:spacing w:line="240" w:lineRule="auto"/>
        <w:rPr>
          <w:rFonts w:ascii="Times New Roman" w:eastAsia="Times New Roman" w:hAnsi="Times New Roman" w:cs="Arial"/>
          <w:color w:val="000000"/>
          <w:kern w:val="24"/>
          <w:sz w:val="48"/>
          <w:szCs w:val="48"/>
          <w:lang w:val="ru-RU" w:eastAsia="ru-RU"/>
        </w:rPr>
      </w:pPr>
      <w:r w:rsidRPr="0064143E">
        <w:rPr>
          <w:rFonts w:ascii="Times New Roman" w:eastAsia="Times New Roman" w:hAnsi="Times New Roman" w:cs="Arial"/>
          <w:color w:val="000000"/>
          <w:kern w:val="24"/>
          <w:sz w:val="48"/>
          <w:szCs w:val="48"/>
          <w:lang w:val="ru-RU" w:eastAsia="ru-RU"/>
        </w:rPr>
        <w:t> </w:t>
      </w:r>
    </w:p>
    <w:p w:rsidR="00DB5FEA" w:rsidRPr="0064143E" w:rsidRDefault="00DB5FEA" w:rsidP="00AF0D00">
      <w:pPr>
        <w:spacing w:line="240" w:lineRule="auto"/>
        <w:rPr>
          <w:rFonts w:ascii="Times New Roman" w:eastAsia="Times New Roman" w:hAnsi="Times New Roman" w:cs="Times New Roman"/>
          <w:sz w:val="24"/>
          <w:szCs w:val="24"/>
          <w:lang w:val="ru-RU" w:eastAsia="ru-RU"/>
        </w:rPr>
      </w:pPr>
    </w:p>
    <w:p w:rsidR="00AF0D00" w:rsidRDefault="00AF0D00" w:rsidP="00DB5FEA">
      <w:pPr>
        <w:spacing w:line="240" w:lineRule="auto"/>
        <w:ind w:firstLine="230"/>
        <w:jc w:val="center"/>
        <w:rPr>
          <w:rFonts w:ascii="Times New Roman" w:eastAsia="Times New Roman" w:hAnsi="Times New Roman" w:cs="Times New Roman"/>
          <w:b/>
          <w:sz w:val="14"/>
          <w:szCs w:val="24"/>
          <w:lang w:val="ru-RU" w:eastAsia="ru-RU"/>
        </w:rPr>
      </w:pPr>
      <w:r>
        <w:rPr>
          <w:rFonts w:ascii="Times New Roman" w:eastAsia="Times New Roman" w:hAnsi="Times New Roman" w:cs="Arial"/>
          <w:b/>
          <w:color w:val="000000"/>
          <w:kern w:val="24"/>
          <w:sz w:val="28"/>
          <w:szCs w:val="48"/>
          <w:lang w:val="ru-RU" w:eastAsia="ru-RU"/>
        </w:rPr>
        <w:t>Шелковски</w:t>
      </w:r>
      <w:r w:rsidRPr="00DB5320">
        <w:rPr>
          <w:rFonts w:ascii="Times New Roman" w:eastAsia="Times New Roman" w:hAnsi="Times New Roman" w:cs="Arial"/>
          <w:b/>
          <w:color w:val="000000"/>
          <w:kern w:val="24"/>
          <w:sz w:val="28"/>
          <w:szCs w:val="48"/>
          <w:lang w:val="ru-RU" w:eastAsia="ru-RU"/>
        </w:rPr>
        <w:t>, 2022 ш.</w:t>
      </w:r>
    </w:p>
    <w:p w:rsidR="00DB5FEA" w:rsidRPr="00DB5FEA" w:rsidRDefault="00DB5FEA" w:rsidP="00DB5FEA">
      <w:pPr>
        <w:spacing w:line="240" w:lineRule="auto"/>
        <w:ind w:firstLine="230"/>
        <w:jc w:val="center"/>
        <w:rPr>
          <w:rFonts w:ascii="Times New Roman" w:eastAsia="Times New Roman" w:hAnsi="Times New Roman" w:cs="Times New Roman"/>
          <w:b/>
          <w:sz w:val="14"/>
          <w:szCs w:val="24"/>
          <w:lang w:val="ru-RU" w:eastAsia="ru-RU"/>
        </w:rPr>
      </w:pPr>
    </w:p>
    <w:p w:rsidR="00B67E36" w:rsidRPr="00DB5FEA" w:rsidRDefault="00B67E36" w:rsidP="00B67E36">
      <w:pPr>
        <w:widowControl w:val="0"/>
        <w:autoSpaceDE w:val="0"/>
        <w:autoSpaceDN w:val="0"/>
        <w:spacing w:before="149" w:after="0" w:line="240" w:lineRule="auto"/>
        <w:ind w:left="118"/>
        <w:jc w:val="center"/>
        <w:outlineLvl w:val="1"/>
        <w:rPr>
          <w:rStyle w:val="af6"/>
          <w:rFonts w:ascii="Times New Roman" w:hAnsi="Times New Roman" w:cs="Times New Roman"/>
          <w:sz w:val="24"/>
          <w:szCs w:val="24"/>
        </w:rPr>
      </w:pPr>
      <w:r w:rsidRPr="00DB5FEA">
        <w:rPr>
          <w:rStyle w:val="af6"/>
          <w:rFonts w:ascii="Times New Roman" w:hAnsi="Times New Roman" w:cs="Times New Roman"/>
          <w:sz w:val="24"/>
          <w:szCs w:val="24"/>
        </w:rPr>
        <w:t>КХЕТОРАН КЕХАТ</w:t>
      </w:r>
    </w:p>
    <w:p w:rsidR="00B67E36" w:rsidRPr="00DB5FEA" w:rsidRDefault="00B67E36" w:rsidP="00C41731">
      <w:pPr>
        <w:widowControl w:val="0"/>
        <w:autoSpaceDE w:val="0"/>
        <w:autoSpaceDN w:val="0"/>
        <w:spacing w:after="0" w:line="240" w:lineRule="auto"/>
        <w:ind w:left="118"/>
        <w:jc w:val="center"/>
        <w:outlineLvl w:val="1"/>
        <w:rPr>
          <w:rStyle w:val="af6"/>
          <w:rFonts w:ascii="Times New Roman" w:hAnsi="Times New Roman" w:cs="Times New Roman"/>
          <w:b w:val="0"/>
          <w:sz w:val="24"/>
          <w:szCs w:val="24"/>
        </w:rPr>
      </w:pPr>
    </w:p>
    <w:p w:rsidR="00B67E36" w:rsidRPr="00DB5FEA" w:rsidRDefault="00B67E36" w:rsidP="00C41731">
      <w:pPr>
        <w:rPr>
          <w:rStyle w:val="af6"/>
          <w:rFonts w:ascii="Times New Roman" w:hAnsi="Times New Roman" w:cs="Times New Roman"/>
          <w:b w:val="0"/>
          <w:sz w:val="24"/>
          <w:szCs w:val="24"/>
        </w:rPr>
      </w:pPr>
      <w:proofErr w:type="gramStart"/>
      <w:r w:rsidRPr="00DB5FEA">
        <w:rPr>
          <w:rStyle w:val="af6"/>
          <w:rFonts w:ascii="Times New Roman" w:hAnsi="Times New Roman" w:cs="Times New Roman"/>
          <w:b w:val="0"/>
          <w:sz w:val="24"/>
          <w:szCs w:val="24"/>
        </w:rPr>
        <w:t>Ненан (нохчийн) маттахь литературни йешаран йуьхьанцарчу йукъарчу дешаран герггарчу хьесапан белхан тӀегӀанехь программа хӀоттийна 2018-чу шеран 3-чу августера Федеральни низам кхочушдарца (№ 317-ФЗ «Россин Федерацехь дешарх» цӀе йолчу Федеральни низаман 11-чу а, 14-чу а статьяшкахь Федеральни пачхьалкхан йуьхьанцарчу йукъарчу дешаран стандартан буха тӀехь хийцамаш барх (Россин Федерацин серлонан министерствон  31.05.2021 ш. № 286 «Федеральни пачхьалкхан йуьхьанцарчу йукъарчу дешаран стандарт чӀагӀйарх» омра, регистраци йина Россин Федерацин юстицин министерствос 05.07.202Ӏ ш.</w:t>
      </w:r>
      <w:proofErr w:type="gramEnd"/>
      <w:r w:rsidRPr="00DB5FEA">
        <w:rPr>
          <w:rStyle w:val="af6"/>
          <w:rFonts w:ascii="Times New Roman" w:hAnsi="Times New Roman" w:cs="Times New Roman"/>
          <w:b w:val="0"/>
          <w:sz w:val="24"/>
          <w:szCs w:val="24"/>
        </w:rPr>
        <w:t xml:space="preserve">  </w:t>
      </w:r>
      <w:proofErr w:type="gramStart"/>
      <w:r w:rsidRPr="00DB5FEA">
        <w:rPr>
          <w:rStyle w:val="af6"/>
          <w:rFonts w:ascii="Times New Roman" w:hAnsi="Times New Roman" w:cs="Times New Roman"/>
          <w:b w:val="0"/>
          <w:sz w:val="24"/>
          <w:szCs w:val="24"/>
        </w:rPr>
        <w:t>№ 64Ӏ00) а, Кхетош-кхиоран гергграчу хьесапан программица (чӀагӀйина йукъарчу дешарехула йолчу ФУМО 2020-чу шеран 2-чу июнехь бинчу сацамца) а догӀуш, Россин Федерацехь ненан мотт хьехаран концепци (чӀагӀйина Россин Федерацин Правительствон 20Ӏ6-чу шеран 9-чу апрелехь № 637-р бинчу сацамца) а, РФ-н Серлонан министерствон коллегис  20Ӏ9-чу шеран Ӏ-чу октябрехь чӀагӀйина йолу Россин къаьмнийн ненан меттанаш хьехаран концепци а, ГКУ «Нохчийн меттан институтан» Ӏилманан кхеташоно, Ӏ2.05.2022 шеран №3 йолу протоколаца чӀагӀйина Нохчийн мотт а, нохчийн литература а хьехаран концепци а тидаме а оьцуш.</w:t>
      </w:r>
      <w:proofErr w:type="gramEnd"/>
      <w:r w:rsidRPr="00DB5FEA">
        <w:rPr>
          <w:rStyle w:val="af6"/>
          <w:rFonts w:ascii="Times New Roman" w:hAnsi="Times New Roman" w:cs="Times New Roman"/>
          <w:b w:val="0"/>
          <w:sz w:val="24"/>
          <w:szCs w:val="24"/>
        </w:rPr>
        <w:t xml:space="preserve"> </w:t>
      </w:r>
    </w:p>
    <w:p w:rsidR="00B67E36" w:rsidRPr="00DB5FEA" w:rsidRDefault="00B67E36" w:rsidP="00C41731">
      <w:pPr>
        <w:spacing w:after="0" w:line="259" w:lineRule="auto"/>
        <w:ind w:firstLine="708"/>
        <w:jc w:val="both"/>
        <w:rPr>
          <w:rStyle w:val="af6"/>
          <w:rFonts w:ascii="Times New Roman" w:hAnsi="Times New Roman" w:cs="Times New Roman"/>
          <w:b w:val="0"/>
          <w:sz w:val="24"/>
          <w:szCs w:val="24"/>
        </w:rPr>
      </w:pPr>
      <w:proofErr w:type="gramStart"/>
      <w:r w:rsidRPr="00DB5FEA">
        <w:rPr>
          <w:rStyle w:val="af6"/>
          <w:rFonts w:ascii="Times New Roman" w:hAnsi="Times New Roman" w:cs="Times New Roman"/>
          <w:b w:val="0"/>
          <w:sz w:val="24"/>
          <w:szCs w:val="24"/>
        </w:rPr>
        <w:t>Иштта кху кехатан низаман бухе диллар ду: Россин Федерацин Конституци, Нохчийн Республикин Конституци, Ӏ99Ӏ-чу шеран  25-чу октябрехь тӀеэцна долу «Россин Федерацин къамнийн меттанех» долу Россин Федерацин низам, 2007-чу шеран 25-чу апрелехь  N Ӏ6-РЗ тӀеэцна долу «Нохчийн Республикин пачхьалкхан меттанех» долу Нохчийн Республикин низам а, «Россин Федерацехь дешарх» долу ФН № а,  20Ӏ4-чу шеран 30-чу октябрехь № 37-РН тӀеэцна долу «Нохчийн Республикехь дешарх» низам а.</w:t>
      </w:r>
      <w:proofErr w:type="gramEnd"/>
      <w:r w:rsidRPr="00DB5FEA">
        <w:rPr>
          <w:rStyle w:val="af6"/>
          <w:rFonts w:ascii="Times New Roman" w:hAnsi="Times New Roman" w:cs="Times New Roman"/>
          <w:b w:val="0"/>
          <w:sz w:val="24"/>
          <w:szCs w:val="24"/>
        </w:rPr>
        <w:t xml:space="preserve"> </w:t>
      </w:r>
    </w:p>
    <w:p w:rsidR="00B67E36" w:rsidRPr="00DB5FEA" w:rsidRDefault="00B67E36" w:rsidP="00C41731">
      <w:pPr>
        <w:autoSpaceDE w:val="0"/>
        <w:autoSpaceDN w:val="0"/>
        <w:adjustRightInd w:val="0"/>
        <w:spacing w:after="0" w:line="240" w:lineRule="auto"/>
        <w:ind w:firstLine="708"/>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Нохчийн мотт – нохчийн къоман мотт бу, оьрсийн маттаца цхьаьна Нохчийн Республикин пачхьалкхан мотт а бу, цу гӀуллакхо дика хьелаш кхуллу и мотт Ӏалашбан а, кхион а.  Ӏ-4-чу </w:t>
      </w:r>
      <w:proofErr w:type="gramStart"/>
      <w:r w:rsidRPr="00DB5FEA">
        <w:rPr>
          <w:rStyle w:val="af6"/>
          <w:rFonts w:ascii="Times New Roman" w:hAnsi="Times New Roman" w:cs="Times New Roman"/>
          <w:b w:val="0"/>
          <w:sz w:val="24"/>
          <w:szCs w:val="24"/>
        </w:rPr>
        <w:t>классашкахь  «</w:t>
      </w:r>
      <w:proofErr w:type="gramEnd"/>
      <w:r w:rsidRPr="00DB5FEA">
        <w:rPr>
          <w:rStyle w:val="af6"/>
          <w:rFonts w:ascii="Times New Roman" w:hAnsi="Times New Roman" w:cs="Times New Roman"/>
          <w:b w:val="0"/>
          <w:sz w:val="24"/>
          <w:szCs w:val="24"/>
        </w:rPr>
        <w:t xml:space="preserve">Ненан мотт а, ненан литература» а предметан декъехь хьоьхуш йу ненан (нохчийн) маттахь литературин йешар, иза тӀехьажийна йу дешархойн кхетаман-довзаран, хьасене хиларан, исбаьхьаллин-эстетикин таронаш кхион а, гӀиллакх-оьздангаллин мехала болу хьежамаш кхолла а,  бер нохчийн къоман культурина тӀеозон а. </w:t>
      </w:r>
    </w:p>
    <w:p w:rsidR="00B67E36" w:rsidRPr="00DB5FEA" w:rsidRDefault="00B67E36" w:rsidP="00C41731">
      <w:pPr>
        <w:autoSpaceDE w:val="0"/>
        <w:autoSpaceDN w:val="0"/>
        <w:adjustRightInd w:val="0"/>
        <w:spacing w:after="0" w:line="240" w:lineRule="auto"/>
        <w:ind w:firstLine="708"/>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«Ненан (нохчийн) маттахь литературин йешар» предмет – гуманитарин дешаран коьртачех цхьа предмет йу, цо адам кхиаран кхетаман а, гӀиллакх-оьздангаллин а тӀегӀа билгалдо. Литературин дешаро гӀо до йешаран а, литература талларан а мехалла а ша кхидӀа кхиарехь  мел ладаме ду хууш а, шена хетачун бух балон а, барта а, йозанца а шена хетарг охьадилла хууш а волу йешархо кхион а; хӀара дуьне а, кху дуьненахь ша а вовзаран гӀирс санна,  йешар оьшуш хила а, стеган а, йукъараллин а йукъаметтигаш шера хилийта а. </w:t>
      </w:r>
    </w:p>
    <w:p w:rsidR="00B67E36" w:rsidRPr="00DB5FEA" w:rsidRDefault="00B67E36" w:rsidP="00C41731">
      <w:pPr>
        <w:autoSpaceDE w:val="0"/>
        <w:autoSpaceDN w:val="0"/>
        <w:adjustRightInd w:val="0"/>
        <w:spacing w:after="0" w:line="240" w:lineRule="auto"/>
        <w:ind w:firstLine="117"/>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Программо йукъалоцу кхеторан йоза а, предмет дӀалацаран хила лерина жамӀаш а</w:t>
      </w:r>
      <w:proofErr w:type="gramStart"/>
      <w:r w:rsidRPr="00DB5FEA">
        <w:rPr>
          <w:rStyle w:val="af6"/>
          <w:rFonts w:ascii="Times New Roman" w:hAnsi="Times New Roman" w:cs="Times New Roman"/>
          <w:b w:val="0"/>
          <w:sz w:val="24"/>
          <w:szCs w:val="24"/>
        </w:rPr>
        <w:t>,  предметан</w:t>
      </w:r>
      <w:proofErr w:type="gramEnd"/>
      <w:r w:rsidRPr="00DB5FEA">
        <w:rPr>
          <w:rStyle w:val="af6"/>
          <w:rFonts w:ascii="Times New Roman" w:hAnsi="Times New Roman" w:cs="Times New Roman"/>
          <w:b w:val="0"/>
          <w:sz w:val="24"/>
          <w:szCs w:val="24"/>
        </w:rPr>
        <w:t xml:space="preserve"> чулацам а, программин хӀора дакъа Ӏамон лерина долу сахьташ билгал а дохуш, тематикин планировани а, дарсел арахьарчу гӀуллакхийн план а. </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ХӀара программа лерина йу ненан (нохчийн) меттан а, литературин а хьехархошна «Ненан (нохчийн) литература» предметана дешаран а, белхан а программаш хӀиттон бухе йилла. Авторийн а, белхан а программаш йазйечеран йиш йу дешаран материал дӀакхачорехь, хӀотторехь а, сахьташ теманашка а, дакъошка а декъарехь шайна зеделлачух пайдаэца. </w:t>
      </w:r>
    </w:p>
    <w:p w:rsidR="00B67E36" w:rsidRPr="00DB5FEA" w:rsidRDefault="00B67E36" w:rsidP="00C41731">
      <w:pPr>
        <w:spacing w:after="0" w:line="259" w:lineRule="auto"/>
        <w:ind w:firstLine="708"/>
        <w:jc w:val="both"/>
        <w:rPr>
          <w:rStyle w:val="af6"/>
          <w:rFonts w:ascii="Times New Roman" w:hAnsi="Times New Roman" w:cs="Times New Roman"/>
          <w:b w:val="0"/>
          <w:sz w:val="24"/>
          <w:szCs w:val="24"/>
        </w:rPr>
      </w:pPr>
    </w:p>
    <w:p w:rsidR="00B67E36" w:rsidRPr="00DB5FEA" w:rsidRDefault="00B67E36" w:rsidP="00C41731">
      <w:pPr>
        <w:widowControl w:val="0"/>
        <w:autoSpaceDE w:val="0"/>
        <w:autoSpaceDN w:val="0"/>
        <w:spacing w:after="0" w:line="240" w:lineRule="auto"/>
        <w:ind w:left="117"/>
        <w:jc w:val="center"/>
        <w:outlineLvl w:val="2"/>
        <w:rPr>
          <w:rStyle w:val="af6"/>
          <w:rFonts w:ascii="Times New Roman" w:hAnsi="Times New Roman" w:cs="Times New Roman"/>
          <w:sz w:val="24"/>
          <w:szCs w:val="24"/>
        </w:rPr>
      </w:pPr>
      <w:r w:rsidRPr="00DB5FEA">
        <w:rPr>
          <w:rStyle w:val="af6"/>
          <w:rFonts w:ascii="Times New Roman" w:hAnsi="Times New Roman" w:cs="Times New Roman"/>
          <w:sz w:val="24"/>
          <w:szCs w:val="24"/>
        </w:rPr>
        <w:t>«НЕНАН (НОХЧИЙН) МАТТАХЬ ЛИТЕРАТУРНИ ЙЕШАР» ДЕШАРАН ПРЕДМЕТАН ЙУКЪАРА ХАРАКТЕРИСТИКА</w:t>
      </w:r>
    </w:p>
    <w:p w:rsidR="00B67E36" w:rsidRPr="00DB5FEA" w:rsidRDefault="00B67E36" w:rsidP="00C41731">
      <w:pPr>
        <w:widowControl w:val="0"/>
        <w:autoSpaceDE w:val="0"/>
        <w:autoSpaceDN w:val="0"/>
        <w:spacing w:after="0" w:line="240" w:lineRule="auto"/>
        <w:ind w:left="118"/>
        <w:jc w:val="center"/>
        <w:outlineLvl w:val="1"/>
        <w:rPr>
          <w:rStyle w:val="af6"/>
          <w:rFonts w:ascii="Times New Roman" w:hAnsi="Times New Roman" w:cs="Times New Roman"/>
          <w:b w:val="0"/>
          <w:sz w:val="24"/>
          <w:szCs w:val="24"/>
        </w:rPr>
      </w:pPr>
    </w:p>
    <w:p w:rsidR="00B67E36" w:rsidRPr="00DB5FEA" w:rsidRDefault="00B67E36" w:rsidP="00C41731">
      <w:pPr>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«Ненан (нохчийн) маттахь литературни йешар» дешаран предметан герггара белхан </w:t>
      </w:r>
      <w:proofErr w:type="gramStart"/>
      <w:r w:rsidRPr="00DB5FEA">
        <w:rPr>
          <w:rStyle w:val="af6"/>
          <w:rFonts w:ascii="Times New Roman" w:hAnsi="Times New Roman" w:cs="Times New Roman"/>
          <w:b w:val="0"/>
          <w:sz w:val="24"/>
          <w:szCs w:val="24"/>
        </w:rPr>
        <w:t>программа  кечйина</w:t>
      </w:r>
      <w:proofErr w:type="gramEnd"/>
      <w:r w:rsidRPr="00DB5FEA">
        <w:rPr>
          <w:rStyle w:val="af6"/>
          <w:rFonts w:ascii="Times New Roman" w:hAnsi="Times New Roman" w:cs="Times New Roman"/>
          <w:b w:val="0"/>
          <w:sz w:val="24"/>
          <w:szCs w:val="24"/>
        </w:rPr>
        <w:t xml:space="preserve"> йу йуьхьанцарчу йукъарчу дешаран программа кхочушйечу хьукматашна. Программа тӀехьажийна йу дешаран хьукматашна а, хьехархошна а методически гӀо дарна, цо таро лур йу:</w:t>
      </w:r>
    </w:p>
    <w:p w:rsidR="00B67E36" w:rsidRPr="00DB5FEA" w:rsidRDefault="00B67E36" w:rsidP="00C41731">
      <w:pPr>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«Ненан (нохчийн) маттахь литературин йешар» дешаран предмет хьехаран процессехь Федеральни пачхьалкхан йуьхьанцарчу йукъарчу дешаран стандарташкахь билгалдина долу адаман кхиаран, метапредметни, предметни дешаран жамӀаш кхузаманан лехамашца догӀуш кхочушдан;</w:t>
      </w:r>
    </w:p>
    <w:p w:rsidR="00B67E36" w:rsidRPr="00DB5FEA" w:rsidRDefault="00B67E36" w:rsidP="00C41731">
      <w:pPr>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w:t>
      </w:r>
      <w:proofErr w:type="gramStart"/>
      <w:r w:rsidRPr="00DB5FEA">
        <w:rPr>
          <w:rStyle w:val="af6"/>
          <w:rFonts w:ascii="Times New Roman" w:hAnsi="Times New Roman" w:cs="Times New Roman"/>
          <w:b w:val="0"/>
          <w:sz w:val="24"/>
          <w:szCs w:val="24"/>
        </w:rPr>
        <w:t>«Ненан (нохчийн) маттахь литературин йешар» дешаран предметан Ӏаморан хила лерина жамӀаш а, чулацам а  ФГОС НОО а; йуьхьанцарчу йукъарчу дешаран герггарчу хьесапан коьртачу программица (йукъарчу дешарехула федеральни дешаран-методически цхьаьнакхетараллин 20Ӏ5-чу шеран 8-чу апрелехь  № Ӏ/Ӏ5 протоколаца йинчу редакцехь) а; кхетош-кхиоран герггарчу хьесапан программица (магийна йукъарчу дешарехула федеральни дешаран-методически цхьаьнакхетараллин    2020-чу шеран 2-чу июнехь № 2/20 протоколаца бинчу сацамца) а догӀуш, дешаран шерашца билгалдан а, структура хӀоттон а;</w:t>
      </w:r>
      <w:proofErr w:type="gramEnd"/>
    </w:p>
    <w:p w:rsidR="00B67E36" w:rsidRPr="00DB5FEA" w:rsidRDefault="00B67E36" w:rsidP="00C41731">
      <w:pPr>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Билггалчу классан башхаллаш тидаме а оьцуш</w:t>
      </w:r>
      <w:proofErr w:type="gramStart"/>
      <w:r w:rsidRPr="00DB5FEA">
        <w:rPr>
          <w:rStyle w:val="af6"/>
          <w:rFonts w:ascii="Times New Roman" w:hAnsi="Times New Roman" w:cs="Times New Roman"/>
          <w:b w:val="0"/>
          <w:sz w:val="24"/>
          <w:szCs w:val="24"/>
        </w:rPr>
        <w:t>,  билггала</w:t>
      </w:r>
      <w:proofErr w:type="gramEnd"/>
      <w:r w:rsidRPr="00DB5FEA">
        <w:rPr>
          <w:rStyle w:val="af6"/>
          <w:rFonts w:ascii="Times New Roman" w:hAnsi="Times New Roman" w:cs="Times New Roman"/>
          <w:b w:val="0"/>
          <w:sz w:val="24"/>
          <w:szCs w:val="24"/>
        </w:rPr>
        <w:t xml:space="preserve"> долу дакъа-тема Ӏамон лерина дешаран хан а нисйеш, ткъа иштта дешаран материалан дакъош/теманаш дӀалацарна тӀехьажийна долу дешаран гӀуллакхийн коьртачу кепех а пайда а оьцуш, календаран-тематически план хӀоттон. </w:t>
      </w:r>
    </w:p>
    <w:p w:rsidR="00B67E36" w:rsidRPr="00DB5FEA" w:rsidRDefault="00B67E36" w:rsidP="00C41731">
      <w:pPr>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Программин чулацам тӀехьажийна </w:t>
      </w:r>
      <w:proofErr w:type="gramStart"/>
      <w:r w:rsidRPr="00DB5FEA">
        <w:rPr>
          <w:rStyle w:val="af6"/>
          <w:rFonts w:ascii="Times New Roman" w:hAnsi="Times New Roman" w:cs="Times New Roman"/>
          <w:b w:val="0"/>
          <w:sz w:val="24"/>
          <w:szCs w:val="24"/>
        </w:rPr>
        <w:t>бу  «</w:t>
      </w:r>
      <w:proofErr w:type="gramEnd"/>
      <w:r w:rsidRPr="00DB5FEA">
        <w:rPr>
          <w:rStyle w:val="af6"/>
          <w:rFonts w:ascii="Times New Roman" w:hAnsi="Times New Roman" w:cs="Times New Roman"/>
          <w:b w:val="0"/>
          <w:sz w:val="24"/>
          <w:szCs w:val="24"/>
        </w:rPr>
        <w:t>Ненан мотт а, ненан маттахь литературин йешар а» предметан декъана йолчу йуьхьанцарчу йукъарчу дешаран коьрта программа дӀалацарна Федеральни пачхьалкхан йуьхьанцарчу йукъарчу дешаран стандарташкахь билгалдинчу тӀедахкарийн (тӀедожор) жамӀашка кхача.</w:t>
      </w:r>
    </w:p>
    <w:p w:rsidR="00B67E36" w:rsidRPr="00DB5FEA" w:rsidRDefault="00B67E36" w:rsidP="00DB5FEA">
      <w:pPr>
        <w:spacing w:after="0"/>
        <w:rPr>
          <w:rStyle w:val="af6"/>
          <w:rFonts w:ascii="Times New Roman" w:hAnsi="Times New Roman" w:cs="Times New Roman"/>
          <w:b w:val="0"/>
          <w:sz w:val="24"/>
          <w:szCs w:val="24"/>
        </w:rPr>
      </w:pPr>
      <w:proofErr w:type="gramStart"/>
      <w:r w:rsidRPr="00DB5FEA">
        <w:rPr>
          <w:rStyle w:val="af6"/>
          <w:rFonts w:ascii="Times New Roman" w:hAnsi="Times New Roman" w:cs="Times New Roman"/>
          <w:b w:val="0"/>
          <w:sz w:val="24"/>
          <w:szCs w:val="24"/>
        </w:rPr>
        <w:t>«Ненан мотт а, ненан маттахь литературин йешар а» предметан декъана йолчу йуьхьанцарчу йукъарчу дешаран коьрта программа дӀалацарна ФГОС НОО тӀедахкаршца догӀуш, курс тӀехьажийна йу Россин Федерацин культурин экъанехь ненан меттан литературин меттиг а, роль а муьлха йу а, историко-культурин, оьздангаллин, эстетическин мехаллаш Ӏалашйарехь а, цхьана тӀаьхьенера вукху тӀаьхьене дӀакхачорехь а лоцучу декъах а кхеторна; Россин Федерацин субъектан  культурин а, гӀиллакх-оьздангаллин а, эстетикин а йуьхь кхолларехь къоман фольклоро а, исбаьхьаллин литературо а лоцучу декъах йуьхьанцара хьежам (хаарш) кхолларна а; ненан меттан литература къоман культурин дахаран довзаран цхьа коьрта дакъа а, къоман а, Россин а культурин хилам а, оьздангаллин мехаллаш а, ламасташ а лардаран гӀирс а, дуьнене а, къоман историга а, культурига а хьежам а хиларх кхетам кхолларна а, ненан маттахь йешаран лехамаш хиларна а.</w:t>
      </w:r>
      <w:proofErr w:type="gramEnd"/>
      <w:r w:rsidRPr="00DB5FEA">
        <w:rPr>
          <w:rStyle w:val="af6"/>
          <w:rFonts w:ascii="Times New Roman" w:hAnsi="Times New Roman" w:cs="Times New Roman"/>
          <w:b w:val="0"/>
          <w:sz w:val="24"/>
          <w:szCs w:val="24"/>
        </w:rPr>
        <w:t xml:space="preserve"> </w:t>
      </w:r>
    </w:p>
    <w:p w:rsidR="00B67E36" w:rsidRPr="00DB5FEA" w:rsidRDefault="00B67E36" w:rsidP="00DB5FEA">
      <w:pPr>
        <w:widowControl w:val="0"/>
        <w:autoSpaceDE w:val="0"/>
        <w:autoSpaceDN w:val="0"/>
        <w:spacing w:after="0" w:line="254" w:lineRule="auto"/>
        <w:ind w:right="114"/>
        <w:jc w:val="both"/>
        <w:rPr>
          <w:rStyle w:val="af6"/>
          <w:rFonts w:ascii="Times New Roman" w:hAnsi="Times New Roman" w:cs="Times New Roman"/>
          <w:b w:val="0"/>
          <w:sz w:val="24"/>
          <w:szCs w:val="24"/>
        </w:rPr>
      </w:pPr>
    </w:p>
    <w:p w:rsidR="00B67E36" w:rsidRPr="00DB5FEA" w:rsidRDefault="00B67E36" w:rsidP="00DB5FEA">
      <w:pPr>
        <w:widowControl w:val="0"/>
        <w:autoSpaceDE w:val="0"/>
        <w:autoSpaceDN w:val="0"/>
        <w:spacing w:after="0" w:line="254" w:lineRule="auto"/>
        <w:ind w:left="117" w:right="114" w:firstLine="591"/>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«Ненан (нохчийн) маттахь литературин йешар» курсан бухе йиллина нохчийн литературо чулоцург къоман культурин ламастийн мехаллийн кодийн система йу боху ойла йу.  Нохчийн къоман культурин ламасташ Ӏалашдаран гӀирс хилла ца Ӏаш, нохчийн литература зӀе йу къоман дӀадаьлларг, карарниг, хиндерг вовшашца дузуш а, кегийчу дешархойн кхетаме и дуьллуш а.</w:t>
      </w:r>
    </w:p>
    <w:p w:rsidR="00B67E36" w:rsidRPr="00DB5FEA" w:rsidRDefault="00B67E36" w:rsidP="00C41731">
      <w:pPr>
        <w:widowControl w:val="0"/>
        <w:autoSpaceDE w:val="0"/>
        <w:autoSpaceDN w:val="0"/>
        <w:spacing w:after="0" w:line="254" w:lineRule="auto"/>
        <w:ind w:right="114" w:firstLine="360"/>
        <w:jc w:val="both"/>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416E01" w:rsidRPr="00DB5FEA" w:rsidRDefault="00416E01" w:rsidP="00C41731">
      <w:pPr>
        <w:widowControl w:val="0"/>
        <w:autoSpaceDE w:val="0"/>
        <w:autoSpaceDN w:val="0"/>
        <w:spacing w:after="0" w:line="249" w:lineRule="exact"/>
        <w:outlineLvl w:val="2"/>
        <w:rPr>
          <w:rStyle w:val="af6"/>
          <w:rFonts w:ascii="Times New Roman" w:hAnsi="Times New Roman" w:cs="Times New Roman"/>
          <w:b w:val="0"/>
          <w:sz w:val="24"/>
          <w:szCs w:val="24"/>
        </w:rPr>
      </w:pPr>
    </w:p>
    <w:p w:rsidR="00F87A82" w:rsidRPr="00DB5FEA" w:rsidRDefault="00F87A82"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B67E36" w:rsidRPr="00DB5FEA" w:rsidRDefault="00B67E36" w:rsidP="00C41731">
      <w:pPr>
        <w:widowControl w:val="0"/>
        <w:autoSpaceDE w:val="0"/>
        <w:autoSpaceDN w:val="0"/>
        <w:spacing w:after="0" w:line="249" w:lineRule="exact"/>
        <w:ind w:left="117"/>
        <w:jc w:val="center"/>
        <w:outlineLvl w:val="2"/>
        <w:rPr>
          <w:rStyle w:val="af6"/>
          <w:rFonts w:ascii="Times New Roman" w:hAnsi="Times New Roman" w:cs="Times New Roman"/>
          <w:sz w:val="24"/>
          <w:szCs w:val="24"/>
        </w:rPr>
      </w:pPr>
      <w:r w:rsidRPr="00DB5FEA">
        <w:rPr>
          <w:rStyle w:val="af6"/>
          <w:rFonts w:ascii="Times New Roman" w:hAnsi="Times New Roman" w:cs="Times New Roman"/>
          <w:sz w:val="24"/>
          <w:szCs w:val="24"/>
        </w:rPr>
        <w:t>НЕНАН (НОХЧИЙН) МАТТАХЬ ЛИТЕРАТУРНИ ЙЕШАР» ДЕШАРАН ПРЕДМЕТ ӀАМОРАН ӀАЛАШОНАШ</w:t>
      </w:r>
    </w:p>
    <w:p w:rsidR="00B67E36" w:rsidRPr="00DB5FEA" w:rsidRDefault="00B67E36" w:rsidP="00C41731">
      <w:pPr>
        <w:widowControl w:val="0"/>
        <w:autoSpaceDE w:val="0"/>
        <w:autoSpaceDN w:val="0"/>
        <w:spacing w:after="0" w:line="240" w:lineRule="auto"/>
        <w:ind w:left="118"/>
        <w:jc w:val="center"/>
        <w:outlineLvl w:val="1"/>
        <w:rPr>
          <w:rStyle w:val="af6"/>
          <w:rFonts w:ascii="Times New Roman" w:hAnsi="Times New Roman" w:cs="Times New Roman"/>
          <w:sz w:val="24"/>
          <w:szCs w:val="24"/>
        </w:rPr>
      </w:pPr>
    </w:p>
    <w:p w:rsidR="00B67E36" w:rsidRPr="00DB5FEA" w:rsidRDefault="00B67E36" w:rsidP="00C41731">
      <w:pPr>
        <w:widowControl w:val="0"/>
        <w:autoSpaceDE w:val="0"/>
        <w:autoSpaceDN w:val="0"/>
        <w:spacing w:after="0" w:line="252"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«Ненан (нохчийн) маттахь литературни йешар» предмет Ӏаморан Ӏалашонаш йу:</w:t>
      </w:r>
    </w:p>
    <w:p w:rsidR="00B67E36" w:rsidRPr="00DB5FEA" w:rsidRDefault="00B67E36" w:rsidP="00C41731">
      <w:pPr>
        <w:widowControl w:val="0"/>
        <w:numPr>
          <w:ilvl w:val="0"/>
          <w:numId w:val="29"/>
        </w:numPr>
        <w:autoSpaceDE w:val="0"/>
        <w:autoSpaceDN w:val="0"/>
        <w:spacing w:after="0" w:line="254" w:lineRule="auto"/>
        <w:ind w:right="116"/>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Нохчийн литературе а, нохчийн матте а къоман культурин мехалчу декъе санна ойла кхолла; </w:t>
      </w:r>
    </w:p>
    <w:p w:rsidR="00B67E36" w:rsidRPr="00DB5FEA" w:rsidRDefault="00B67E36" w:rsidP="00C41731">
      <w:pPr>
        <w:widowControl w:val="0"/>
        <w:numPr>
          <w:ilvl w:val="0"/>
          <w:numId w:val="29"/>
        </w:numPr>
        <w:autoSpaceDE w:val="0"/>
        <w:autoSpaceDN w:val="0"/>
        <w:spacing w:after="0" w:line="254" w:lineRule="auto"/>
        <w:ind w:right="116"/>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Дешархой шайн къоман культурин-меттан экъанна йукъабалор а, уьш къоман ламасташна а, культурин тӀаьхьалонна а, кхузаманан хьелашна а йукъаозор;</w:t>
      </w:r>
    </w:p>
    <w:p w:rsidR="00B67E36" w:rsidRPr="00DB5FEA" w:rsidRDefault="00B67E36" w:rsidP="00C41731">
      <w:pPr>
        <w:widowControl w:val="0"/>
        <w:numPr>
          <w:ilvl w:val="0"/>
          <w:numId w:val="29"/>
        </w:numPr>
        <w:autoSpaceDE w:val="0"/>
        <w:autoSpaceDN w:val="0"/>
        <w:spacing w:after="0" w:line="254" w:lineRule="auto"/>
        <w:ind w:right="116"/>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lastRenderedPageBreak/>
        <w:t xml:space="preserve"> Чкъурашна йукъарчу зӀенах кхетар, нохчийн культура Ӏалашйарна шаьш жоьпалле хиларх ойла кхиор; </w:t>
      </w:r>
    </w:p>
    <w:p w:rsidR="00B67E36" w:rsidRPr="00DB5FEA" w:rsidRDefault="00B67E36" w:rsidP="00C41731">
      <w:pPr>
        <w:widowControl w:val="0"/>
        <w:numPr>
          <w:ilvl w:val="0"/>
          <w:numId w:val="29"/>
        </w:numPr>
        <w:autoSpaceDE w:val="0"/>
        <w:autoSpaceDN w:val="0"/>
        <w:spacing w:after="0" w:line="254" w:lineRule="auto"/>
        <w:ind w:right="116"/>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Йешаран говзалла кхиор.</w:t>
      </w:r>
    </w:p>
    <w:p w:rsidR="00B67E36" w:rsidRPr="00DB5FEA" w:rsidRDefault="00B67E36" w:rsidP="00C41731">
      <w:pPr>
        <w:widowControl w:val="0"/>
        <w:autoSpaceDE w:val="0"/>
        <w:autoSpaceDN w:val="0"/>
        <w:spacing w:after="0" w:line="249" w:lineRule="auto"/>
        <w:ind w:left="116"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Цу Ӏалашонашка кхачаро хӀара декхарш цхьалхадоху: </w:t>
      </w:r>
    </w:p>
    <w:p w:rsidR="00B67E36" w:rsidRPr="00DB5FEA" w:rsidRDefault="00B67E36" w:rsidP="00C41731">
      <w:pPr>
        <w:widowControl w:val="0"/>
        <w:numPr>
          <w:ilvl w:val="0"/>
          <w:numId w:val="30"/>
        </w:numPr>
        <w:autoSpaceDE w:val="0"/>
        <w:autoSpaceDN w:val="0"/>
        <w:spacing w:after="0" w:line="254" w:lineRule="auto"/>
        <w:ind w:right="114"/>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Россин гражданаллин идентичностан баххаш кхоллар, шайн Даймахках а, Россин халкъах а, Россин халкъийн цхьаалехь мехкан исторех а дозалла дан Ӏамор, шаьш муьлхачу къомах ду кхетор; Россин дукхакъаьмнийн йукъараллин мехаллаш кхоллар;</w:t>
      </w:r>
    </w:p>
    <w:p w:rsidR="00B67E36" w:rsidRPr="00DB5FEA" w:rsidRDefault="00B67E36" w:rsidP="00C41731">
      <w:pPr>
        <w:widowControl w:val="0"/>
        <w:numPr>
          <w:ilvl w:val="0"/>
          <w:numId w:val="30"/>
        </w:numPr>
        <w:autoSpaceDE w:val="0"/>
        <w:autoSpaceDN w:val="0"/>
        <w:spacing w:after="0" w:line="254" w:lineRule="auto"/>
        <w:ind w:right="114"/>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Нохчийн къоман историко-культурин зеделлачун тӀалам бан Ӏамор, дешархочунна шен къоман культурин-меттан хьал довзийтар; йуьхьанцарчу классийн дешархочунна нохчийн литература историко-культурин, оьздангаллин, эстетикин мехаллийн хьоста санна йезайалийтар;</w:t>
      </w:r>
    </w:p>
    <w:p w:rsidR="00B67E36" w:rsidRPr="00DB5FEA" w:rsidRDefault="00B67E36" w:rsidP="00C41731">
      <w:pPr>
        <w:widowControl w:val="0"/>
        <w:numPr>
          <w:ilvl w:val="0"/>
          <w:numId w:val="30"/>
        </w:numPr>
        <w:autoSpaceDE w:val="0"/>
        <w:autoSpaceDN w:val="0"/>
        <w:spacing w:after="0" w:line="254" w:lineRule="auto"/>
        <w:ind w:right="114"/>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Нохчийн литературехь гайтина йолчу нохчийн синкхетамна ладаме йолчу гӀиллакз-оьздагнгаллийн мехаллех хьежам кхоллар;</w:t>
      </w:r>
    </w:p>
    <w:p w:rsidR="00B67E36" w:rsidRPr="00DB5FEA" w:rsidRDefault="00B67E36" w:rsidP="00C41731">
      <w:pPr>
        <w:widowControl w:val="0"/>
        <w:numPr>
          <w:ilvl w:val="0"/>
          <w:numId w:val="30"/>
        </w:numPr>
        <w:autoSpaceDE w:val="0"/>
        <w:autoSpaceDN w:val="0"/>
        <w:spacing w:after="0" w:line="254" w:lineRule="auto"/>
        <w:ind w:right="114"/>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Нохчийн литературин говзарш Ӏаморан буха тӀехь нохчийн меттан исбаьхьаллин-эстетикин таронех хаарш совдахар;</w:t>
      </w:r>
    </w:p>
    <w:p w:rsidR="00B67E36" w:rsidRPr="00DB5FEA" w:rsidRDefault="00B67E36" w:rsidP="00C41731">
      <w:pPr>
        <w:widowControl w:val="0"/>
        <w:numPr>
          <w:ilvl w:val="0"/>
          <w:numId w:val="30"/>
        </w:numPr>
        <w:autoSpaceDE w:val="0"/>
        <w:autoSpaceDN w:val="0"/>
        <w:spacing w:after="0" w:line="254" w:lineRule="auto"/>
        <w:ind w:right="114"/>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Адаман амал кхиарехь а, къамел шардарехь а даима йеша хьагам кхоллар; </w:t>
      </w:r>
    </w:p>
    <w:p w:rsidR="00B67E36" w:rsidRPr="00DB5FEA" w:rsidRDefault="00B67E36" w:rsidP="00C41731">
      <w:pPr>
        <w:widowControl w:val="0"/>
        <w:numPr>
          <w:ilvl w:val="0"/>
          <w:numId w:val="30"/>
        </w:numPr>
        <w:autoSpaceDE w:val="0"/>
        <w:autoSpaceDN w:val="0"/>
        <w:spacing w:after="0" w:line="254" w:lineRule="auto"/>
        <w:ind w:right="114"/>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Тайп-тайпанчу текстийн чулацаман а, башхаллин а мах хадоран йешаран хаарш шардар, уьш йийцаре йарехь дакъалацар;</w:t>
      </w:r>
    </w:p>
    <w:p w:rsidR="00B67E36" w:rsidRPr="00DB5FEA" w:rsidRDefault="00B67E36" w:rsidP="00C41731">
      <w:pPr>
        <w:widowControl w:val="0"/>
        <w:numPr>
          <w:ilvl w:val="0"/>
          <w:numId w:val="30"/>
        </w:numPr>
        <w:autoSpaceDE w:val="0"/>
        <w:autoSpaceDN w:val="0"/>
        <w:spacing w:after="0" w:line="254" w:lineRule="auto"/>
        <w:ind w:right="114"/>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Къамел даран йерриге а кепаш кхиар, йешначух лаьцна барта а, йозанца а дийца хаарш карадерзар.</w:t>
      </w:r>
    </w:p>
    <w:p w:rsidR="00B67E36" w:rsidRPr="00DB5FEA" w:rsidRDefault="00B67E36" w:rsidP="00C41731">
      <w:pPr>
        <w:widowControl w:val="0"/>
        <w:autoSpaceDE w:val="0"/>
        <w:autoSpaceDN w:val="0"/>
        <w:spacing w:after="0" w:line="249" w:lineRule="exact"/>
        <w:ind w:left="118"/>
        <w:jc w:val="center"/>
        <w:outlineLvl w:val="2"/>
        <w:rPr>
          <w:rStyle w:val="af6"/>
          <w:rFonts w:ascii="Times New Roman" w:hAnsi="Times New Roman" w:cs="Times New Roman"/>
          <w:b w:val="0"/>
          <w:sz w:val="24"/>
          <w:szCs w:val="24"/>
        </w:rPr>
      </w:pPr>
      <w:bookmarkStart w:id="0" w:name="_TOC_250007"/>
    </w:p>
    <w:bookmarkEnd w:id="0"/>
    <w:p w:rsidR="00B67E36" w:rsidRPr="00DB5FEA" w:rsidRDefault="00B67E36" w:rsidP="00C41731">
      <w:pPr>
        <w:widowControl w:val="0"/>
        <w:autoSpaceDE w:val="0"/>
        <w:autoSpaceDN w:val="0"/>
        <w:spacing w:after="0" w:line="249" w:lineRule="exact"/>
        <w:ind w:left="118"/>
        <w:jc w:val="center"/>
        <w:outlineLvl w:val="2"/>
        <w:rPr>
          <w:rStyle w:val="af6"/>
          <w:rFonts w:ascii="Times New Roman" w:hAnsi="Times New Roman" w:cs="Times New Roman"/>
          <w:b w:val="0"/>
          <w:sz w:val="24"/>
          <w:szCs w:val="24"/>
        </w:rPr>
      </w:pPr>
    </w:p>
    <w:p w:rsidR="00B67E36" w:rsidRPr="00DB5FEA" w:rsidRDefault="00B67E36" w:rsidP="00C41731">
      <w:pPr>
        <w:spacing w:line="228" w:lineRule="auto"/>
        <w:ind w:left="118" w:right="861" w:hanging="2"/>
        <w:jc w:val="center"/>
        <w:rPr>
          <w:rStyle w:val="af6"/>
          <w:rFonts w:ascii="Times New Roman" w:hAnsi="Times New Roman" w:cs="Times New Roman"/>
          <w:b w:val="0"/>
          <w:sz w:val="24"/>
          <w:szCs w:val="24"/>
        </w:rPr>
      </w:pPr>
    </w:p>
    <w:p w:rsidR="00B67E36" w:rsidRPr="00DB5FEA" w:rsidRDefault="00B67E36" w:rsidP="00C41731">
      <w:pPr>
        <w:spacing w:line="228" w:lineRule="auto"/>
        <w:ind w:left="118" w:right="861" w:hanging="2"/>
        <w:jc w:val="center"/>
        <w:rPr>
          <w:rStyle w:val="af6"/>
          <w:rFonts w:ascii="Times New Roman" w:hAnsi="Times New Roman" w:cs="Times New Roman"/>
          <w:b w:val="0"/>
          <w:sz w:val="24"/>
          <w:szCs w:val="24"/>
        </w:rPr>
      </w:pPr>
    </w:p>
    <w:p w:rsidR="00B67E36" w:rsidRPr="00DB5FEA" w:rsidRDefault="00B67E36" w:rsidP="00C41731">
      <w:pPr>
        <w:spacing w:line="228" w:lineRule="auto"/>
        <w:ind w:left="118" w:right="861" w:hanging="2"/>
        <w:jc w:val="center"/>
        <w:rPr>
          <w:rStyle w:val="af6"/>
          <w:rFonts w:ascii="Times New Roman" w:hAnsi="Times New Roman" w:cs="Times New Roman"/>
          <w:b w:val="0"/>
          <w:sz w:val="24"/>
          <w:szCs w:val="24"/>
        </w:rPr>
      </w:pPr>
    </w:p>
    <w:p w:rsidR="00B67E36" w:rsidRPr="00DB5FEA" w:rsidRDefault="00B67E36" w:rsidP="00C41731">
      <w:pPr>
        <w:spacing w:line="228" w:lineRule="auto"/>
        <w:ind w:left="118" w:right="861" w:hanging="2"/>
        <w:jc w:val="center"/>
        <w:rPr>
          <w:rStyle w:val="af6"/>
          <w:rFonts w:ascii="Times New Roman" w:hAnsi="Times New Roman" w:cs="Times New Roman"/>
          <w:b w:val="0"/>
          <w:sz w:val="24"/>
          <w:szCs w:val="24"/>
        </w:rPr>
      </w:pPr>
    </w:p>
    <w:p w:rsidR="00C41731" w:rsidRPr="00DB5FEA" w:rsidRDefault="00C41731" w:rsidP="00C41731">
      <w:pPr>
        <w:spacing w:line="228" w:lineRule="auto"/>
        <w:ind w:left="118" w:right="861" w:hanging="2"/>
        <w:jc w:val="center"/>
        <w:rPr>
          <w:rStyle w:val="af6"/>
          <w:rFonts w:ascii="Times New Roman" w:hAnsi="Times New Roman" w:cs="Times New Roman"/>
          <w:b w:val="0"/>
          <w:sz w:val="24"/>
          <w:szCs w:val="24"/>
        </w:rPr>
      </w:pPr>
    </w:p>
    <w:p w:rsidR="00C41731" w:rsidRPr="00DB5FEA" w:rsidRDefault="00C41731" w:rsidP="00C41731">
      <w:pPr>
        <w:spacing w:line="228" w:lineRule="auto"/>
        <w:ind w:left="118" w:right="861" w:hanging="2"/>
        <w:jc w:val="center"/>
        <w:rPr>
          <w:rStyle w:val="af6"/>
          <w:rFonts w:ascii="Times New Roman" w:hAnsi="Times New Roman" w:cs="Times New Roman"/>
          <w:b w:val="0"/>
          <w:sz w:val="24"/>
          <w:szCs w:val="24"/>
        </w:rPr>
      </w:pPr>
    </w:p>
    <w:p w:rsidR="00C41731" w:rsidRPr="00DB5FEA" w:rsidRDefault="00C41731" w:rsidP="00C41731">
      <w:pPr>
        <w:spacing w:line="228" w:lineRule="auto"/>
        <w:ind w:left="118" w:right="861" w:hanging="2"/>
        <w:jc w:val="center"/>
        <w:rPr>
          <w:rStyle w:val="af6"/>
          <w:rFonts w:ascii="Times New Roman" w:hAnsi="Times New Roman" w:cs="Times New Roman"/>
          <w:b w:val="0"/>
          <w:sz w:val="24"/>
          <w:szCs w:val="24"/>
        </w:rPr>
      </w:pPr>
    </w:p>
    <w:p w:rsidR="00C41731" w:rsidRPr="00DB5FEA" w:rsidRDefault="00C41731" w:rsidP="00C41731">
      <w:pPr>
        <w:spacing w:line="228" w:lineRule="auto"/>
        <w:ind w:left="118" w:right="861" w:hanging="2"/>
        <w:jc w:val="center"/>
        <w:rPr>
          <w:rStyle w:val="af6"/>
          <w:rFonts w:ascii="Times New Roman" w:hAnsi="Times New Roman" w:cs="Times New Roman"/>
          <w:b w:val="0"/>
          <w:sz w:val="24"/>
          <w:szCs w:val="24"/>
        </w:rPr>
      </w:pPr>
    </w:p>
    <w:p w:rsidR="00C41731" w:rsidRPr="00DB5FEA" w:rsidRDefault="00C41731" w:rsidP="00C41731">
      <w:pPr>
        <w:spacing w:line="228" w:lineRule="auto"/>
        <w:ind w:left="118" w:right="861" w:hanging="2"/>
        <w:jc w:val="center"/>
        <w:rPr>
          <w:rStyle w:val="af6"/>
          <w:rFonts w:ascii="Times New Roman" w:hAnsi="Times New Roman" w:cs="Times New Roman"/>
          <w:b w:val="0"/>
          <w:sz w:val="24"/>
          <w:szCs w:val="24"/>
        </w:rPr>
      </w:pPr>
    </w:p>
    <w:p w:rsidR="00C41731" w:rsidRPr="00DB5FEA" w:rsidRDefault="00C41731" w:rsidP="00C41731">
      <w:pPr>
        <w:spacing w:line="228" w:lineRule="auto"/>
        <w:ind w:left="118" w:right="861" w:hanging="2"/>
        <w:jc w:val="center"/>
        <w:rPr>
          <w:rStyle w:val="af6"/>
          <w:rFonts w:ascii="Times New Roman" w:hAnsi="Times New Roman" w:cs="Times New Roman"/>
          <w:b w:val="0"/>
          <w:sz w:val="24"/>
          <w:szCs w:val="24"/>
        </w:rPr>
      </w:pPr>
    </w:p>
    <w:p w:rsidR="00C41731" w:rsidRPr="00DB5FEA" w:rsidRDefault="00C41731" w:rsidP="00C41731">
      <w:pPr>
        <w:spacing w:line="228" w:lineRule="auto"/>
        <w:ind w:left="118" w:right="861" w:hanging="2"/>
        <w:jc w:val="center"/>
        <w:rPr>
          <w:rStyle w:val="af6"/>
          <w:rFonts w:ascii="Times New Roman" w:hAnsi="Times New Roman" w:cs="Times New Roman"/>
          <w:b w:val="0"/>
          <w:sz w:val="24"/>
          <w:szCs w:val="24"/>
        </w:rPr>
      </w:pPr>
    </w:p>
    <w:p w:rsidR="00B67E36" w:rsidRDefault="00B67E36" w:rsidP="00C41731">
      <w:pPr>
        <w:spacing w:line="228" w:lineRule="auto"/>
        <w:ind w:left="118" w:right="861" w:hanging="2"/>
        <w:jc w:val="center"/>
        <w:rPr>
          <w:rStyle w:val="af6"/>
          <w:rFonts w:ascii="Times New Roman" w:hAnsi="Times New Roman" w:cs="Times New Roman"/>
          <w:b w:val="0"/>
          <w:sz w:val="24"/>
          <w:szCs w:val="24"/>
        </w:rPr>
      </w:pPr>
    </w:p>
    <w:p w:rsidR="00DB5FEA" w:rsidRDefault="00DB5FEA" w:rsidP="00C41731">
      <w:pPr>
        <w:spacing w:line="228" w:lineRule="auto"/>
        <w:ind w:left="118" w:right="861" w:hanging="2"/>
        <w:jc w:val="center"/>
        <w:rPr>
          <w:rStyle w:val="af6"/>
          <w:rFonts w:ascii="Times New Roman" w:hAnsi="Times New Roman" w:cs="Times New Roman"/>
          <w:b w:val="0"/>
          <w:sz w:val="24"/>
          <w:szCs w:val="24"/>
        </w:rPr>
      </w:pPr>
    </w:p>
    <w:p w:rsidR="00DB5FEA" w:rsidRDefault="00DB5FEA" w:rsidP="00C41731">
      <w:pPr>
        <w:spacing w:line="228" w:lineRule="auto"/>
        <w:ind w:left="118" w:right="861" w:hanging="2"/>
        <w:jc w:val="center"/>
        <w:rPr>
          <w:rStyle w:val="af6"/>
          <w:rFonts w:ascii="Times New Roman" w:hAnsi="Times New Roman" w:cs="Times New Roman"/>
          <w:b w:val="0"/>
          <w:sz w:val="24"/>
          <w:szCs w:val="24"/>
        </w:rPr>
      </w:pPr>
    </w:p>
    <w:p w:rsidR="00DB5FEA" w:rsidRDefault="00DB5FEA" w:rsidP="00C41731">
      <w:pPr>
        <w:spacing w:line="228" w:lineRule="auto"/>
        <w:ind w:left="118" w:right="861" w:hanging="2"/>
        <w:jc w:val="center"/>
        <w:rPr>
          <w:rStyle w:val="af6"/>
          <w:rFonts w:ascii="Times New Roman" w:hAnsi="Times New Roman" w:cs="Times New Roman"/>
          <w:b w:val="0"/>
          <w:sz w:val="24"/>
          <w:szCs w:val="24"/>
        </w:rPr>
      </w:pPr>
    </w:p>
    <w:p w:rsidR="00DB5FEA" w:rsidRDefault="00DB5FEA" w:rsidP="00C41731">
      <w:pPr>
        <w:spacing w:line="228" w:lineRule="auto"/>
        <w:ind w:left="118" w:right="861" w:hanging="2"/>
        <w:jc w:val="center"/>
        <w:rPr>
          <w:rStyle w:val="af6"/>
          <w:rFonts w:ascii="Times New Roman" w:hAnsi="Times New Roman" w:cs="Times New Roman"/>
          <w:b w:val="0"/>
          <w:sz w:val="24"/>
          <w:szCs w:val="24"/>
        </w:rPr>
      </w:pPr>
    </w:p>
    <w:p w:rsidR="00DB5FEA" w:rsidRDefault="00DB5FEA" w:rsidP="00C41731">
      <w:pPr>
        <w:spacing w:line="228" w:lineRule="auto"/>
        <w:ind w:left="118" w:right="861" w:hanging="2"/>
        <w:jc w:val="center"/>
        <w:rPr>
          <w:rStyle w:val="af6"/>
          <w:rFonts w:ascii="Times New Roman" w:hAnsi="Times New Roman" w:cs="Times New Roman"/>
          <w:b w:val="0"/>
          <w:sz w:val="24"/>
          <w:szCs w:val="24"/>
        </w:rPr>
      </w:pPr>
    </w:p>
    <w:p w:rsidR="00DB5FEA" w:rsidRDefault="00DB5FEA" w:rsidP="00C41731">
      <w:pPr>
        <w:spacing w:line="228" w:lineRule="auto"/>
        <w:ind w:left="118" w:right="861" w:hanging="2"/>
        <w:jc w:val="center"/>
        <w:rPr>
          <w:rStyle w:val="af6"/>
          <w:rFonts w:ascii="Times New Roman" w:hAnsi="Times New Roman" w:cs="Times New Roman"/>
          <w:b w:val="0"/>
          <w:sz w:val="24"/>
          <w:szCs w:val="24"/>
        </w:rPr>
      </w:pPr>
    </w:p>
    <w:p w:rsidR="00DB5FEA" w:rsidRPr="00DB5FEA" w:rsidRDefault="00DB5FEA" w:rsidP="00C41731">
      <w:pPr>
        <w:spacing w:line="228" w:lineRule="auto"/>
        <w:ind w:left="118" w:right="861" w:hanging="2"/>
        <w:jc w:val="center"/>
        <w:rPr>
          <w:rStyle w:val="af6"/>
          <w:rFonts w:ascii="Times New Roman" w:hAnsi="Times New Roman" w:cs="Times New Roman"/>
          <w:b w:val="0"/>
          <w:sz w:val="24"/>
          <w:szCs w:val="24"/>
        </w:rPr>
      </w:pPr>
    </w:p>
    <w:p w:rsidR="00B67E36" w:rsidRPr="00DB5FEA" w:rsidRDefault="00416E01" w:rsidP="00DB5FEA">
      <w:pPr>
        <w:spacing w:after="0" w:line="228" w:lineRule="auto"/>
        <w:ind w:right="861"/>
        <w:rPr>
          <w:rStyle w:val="af6"/>
          <w:rFonts w:ascii="Times New Roman" w:hAnsi="Times New Roman" w:cs="Times New Roman"/>
          <w:sz w:val="24"/>
          <w:szCs w:val="24"/>
          <w:lang w:val="ru-RU"/>
        </w:rPr>
      </w:pPr>
      <w:r w:rsidRPr="00DB5FEA">
        <w:rPr>
          <w:rStyle w:val="af6"/>
          <w:rFonts w:ascii="Times New Roman" w:hAnsi="Times New Roman" w:cs="Times New Roman"/>
          <w:sz w:val="24"/>
          <w:szCs w:val="24"/>
          <w:lang w:val="ru-RU"/>
        </w:rPr>
        <w:lastRenderedPageBreak/>
        <w:t xml:space="preserve">                </w:t>
      </w:r>
      <w:r w:rsidR="00B67E36" w:rsidRPr="00DB5FEA">
        <w:rPr>
          <w:rStyle w:val="af6"/>
          <w:rFonts w:ascii="Times New Roman" w:hAnsi="Times New Roman" w:cs="Times New Roman"/>
          <w:sz w:val="24"/>
          <w:szCs w:val="24"/>
          <w:lang w:val="ru-RU"/>
        </w:rPr>
        <w:t>«НЕНАН (НОХЧИЙН) МАТТАХЬ ЛИТЕРАТУРНИ ЙЕШАР»</w:t>
      </w:r>
    </w:p>
    <w:p w:rsidR="00B67E36" w:rsidRPr="00DB5FEA" w:rsidRDefault="00B67E36" w:rsidP="00DB5FEA">
      <w:pPr>
        <w:spacing w:after="0" w:line="228" w:lineRule="auto"/>
        <w:ind w:left="118" w:right="861" w:hanging="2"/>
        <w:jc w:val="center"/>
        <w:rPr>
          <w:rStyle w:val="af6"/>
          <w:rFonts w:ascii="Times New Roman" w:hAnsi="Times New Roman" w:cs="Times New Roman"/>
          <w:sz w:val="24"/>
          <w:szCs w:val="24"/>
        </w:rPr>
      </w:pPr>
      <w:r w:rsidRPr="00DB5FEA">
        <w:rPr>
          <w:rStyle w:val="af6"/>
          <w:rFonts w:ascii="Times New Roman" w:hAnsi="Times New Roman" w:cs="Times New Roman"/>
          <w:sz w:val="24"/>
          <w:szCs w:val="24"/>
        </w:rPr>
        <w:t>ДЕШАРАН ПРЕДМЕТАН ДЕШАРАН ПЛАНЕХЬ МЕТТИГ</w:t>
      </w:r>
    </w:p>
    <w:p w:rsidR="00B67E36" w:rsidRPr="00DB5FEA" w:rsidRDefault="00B67E36" w:rsidP="00C41731">
      <w:pPr>
        <w:widowControl w:val="0"/>
        <w:autoSpaceDE w:val="0"/>
        <w:autoSpaceDN w:val="0"/>
        <w:spacing w:after="0" w:line="254" w:lineRule="auto"/>
        <w:ind w:left="117" w:right="114"/>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«Ненан (нохчийн) маттахь литературин йешар» предметана </w:t>
      </w:r>
      <w:proofErr w:type="gramStart"/>
      <w:r w:rsidRPr="00DB5FEA">
        <w:rPr>
          <w:rStyle w:val="af6"/>
          <w:rFonts w:ascii="Times New Roman" w:hAnsi="Times New Roman" w:cs="Times New Roman"/>
          <w:b w:val="0"/>
          <w:sz w:val="24"/>
          <w:szCs w:val="24"/>
        </w:rPr>
        <w:t>программа  йуьхьанцарчу</w:t>
      </w:r>
      <w:proofErr w:type="gramEnd"/>
      <w:r w:rsidRPr="00DB5FEA">
        <w:rPr>
          <w:rStyle w:val="af6"/>
          <w:rFonts w:ascii="Times New Roman" w:hAnsi="Times New Roman" w:cs="Times New Roman"/>
          <w:b w:val="0"/>
          <w:sz w:val="24"/>
          <w:szCs w:val="24"/>
        </w:rPr>
        <w:t xml:space="preserve"> йукъарчу дешаран Федеральни пачхьалкхан  дешаран стандартехь гайтинчу дешаран программа дӀалацаран жамӀийн предметни лехамийн буха тӀехь хӀоттийна а, 270 сахьтан</w:t>
      </w:r>
      <w:r w:rsidRPr="00DB5FEA">
        <w:rPr>
          <w:rStyle w:val="af6"/>
          <w:rFonts w:ascii="Times New Roman" w:hAnsi="Times New Roman" w:cs="Times New Roman"/>
          <w:b w:val="0"/>
          <w:sz w:val="24"/>
          <w:szCs w:val="24"/>
        </w:rPr>
        <w:footnoteReference w:id="1"/>
      </w:r>
      <w:r w:rsidRPr="00DB5FEA">
        <w:rPr>
          <w:rStyle w:val="af6"/>
          <w:rFonts w:ascii="Times New Roman" w:hAnsi="Times New Roman" w:cs="Times New Roman"/>
          <w:b w:val="0"/>
          <w:sz w:val="24"/>
          <w:szCs w:val="24"/>
        </w:rPr>
        <w:t xml:space="preserve"> (66 сахьт Ӏ-чу классехь а,  68 сахьташ 2—4-чу классашкахь) бараман дешаран йукъарчу тӀедилларна лерина а йу. Программин инвариантни дакъа Ӏаморна </w:t>
      </w:r>
      <w:proofErr w:type="gramStart"/>
      <w:r w:rsidRPr="00DB5FEA">
        <w:rPr>
          <w:rStyle w:val="af6"/>
          <w:rFonts w:ascii="Times New Roman" w:hAnsi="Times New Roman" w:cs="Times New Roman"/>
          <w:b w:val="0"/>
          <w:sz w:val="24"/>
          <w:szCs w:val="24"/>
        </w:rPr>
        <w:t>луш  дешаран</w:t>
      </w:r>
      <w:proofErr w:type="gramEnd"/>
      <w:r w:rsidRPr="00DB5FEA">
        <w:rPr>
          <w:rStyle w:val="af6"/>
          <w:rFonts w:ascii="Times New Roman" w:hAnsi="Times New Roman" w:cs="Times New Roman"/>
          <w:b w:val="0"/>
          <w:sz w:val="24"/>
          <w:szCs w:val="24"/>
        </w:rPr>
        <w:t xml:space="preserve"> 233 сахьт ду. </w:t>
      </w:r>
      <w:proofErr w:type="gramStart"/>
      <w:r w:rsidRPr="00DB5FEA">
        <w:rPr>
          <w:rStyle w:val="af6"/>
          <w:rFonts w:ascii="Times New Roman" w:hAnsi="Times New Roman" w:cs="Times New Roman"/>
          <w:b w:val="0"/>
          <w:sz w:val="24"/>
          <w:szCs w:val="24"/>
        </w:rPr>
        <w:t>37</w:t>
      </w:r>
      <w:proofErr w:type="gramEnd"/>
      <w:r w:rsidRPr="00DB5FEA">
        <w:rPr>
          <w:rStyle w:val="af6"/>
          <w:rFonts w:ascii="Times New Roman" w:hAnsi="Times New Roman" w:cs="Times New Roman"/>
          <w:b w:val="0"/>
          <w:sz w:val="24"/>
          <w:szCs w:val="24"/>
        </w:rPr>
        <w:t xml:space="preserve"> дешаран сахьтах лаьтташ йолу дешаран тӀаьхьалонан хан программин вариативни декъана дӀало, цо йукъалоцу авторийн Ӏаматийн линейкина оьшу белхан программа хӀоттийнчу авторша къастийна говзарш. </w:t>
      </w:r>
    </w:p>
    <w:p w:rsidR="00B67E36" w:rsidRPr="00DB5FEA" w:rsidRDefault="00B67E36" w:rsidP="00C41731">
      <w:pPr>
        <w:widowControl w:val="0"/>
        <w:autoSpaceDE w:val="0"/>
        <w:autoSpaceDN w:val="0"/>
        <w:spacing w:after="0" w:line="254" w:lineRule="auto"/>
        <w:ind w:left="117" w:right="114"/>
        <w:jc w:val="both"/>
        <w:rPr>
          <w:rStyle w:val="af6"/>
          <w:rFonts w:ascii="Times New Roman" w:hAnsi="Times New Roman" w:cs="Times New Roman"/>
          <w:b w:val="0"/>
          <w:sz w:val="24"/>
          <w:szCs w:val="24"/>
        </w:rPr>
      </w:pPr>
    </w:p>
    <w:p w:rsidR="00460833" w:rsidRPr="00DB5FEA" w:rsidRDefault="00460833" w:rsidP="00C41731">
      <w:pPr>
        <w:widowControl w:val="0"/>
        <w:autoSpaceDE w:val="0"/>
        <w:autoSpaceDN w:val="0"/>
        <w:spacing w:after="0" w:line="254" w:lineRule="auto"/>
        <w:ind w:right="114"/>
        <w:rPr>
          <w:rStyle w:val="af6"/>
          <w:rFonts w:ascii="Times New Roman" w:hAnsi="Times New Roman" w:cs="Times New Roman"/>
          <w:b w:val="0"/>
          <w:sz w:val="24"/>
          <w:szCs w:val="24"/>
        </w:rPr>
      </w:pPr>
    </w:p>
    <w:p w:rsidR="00B67E36" w:rsidRPr="00DB5FEA" w:rsidRDefault="00B67E36" w:rsidP="00C41731">
      <w:pPr>
        <w:widowControl w:val="0"/>
        <w:autoSpaceDE w:val="0"/>
        <w:autoSpaceDN w:val="0"/>
        <w:spacing w:after="0" w:line="254" w:lineRule="auto"/>
        <w:ind w:left="117" w:right="114" w:firstLine="340"/>
        <w:jc w:val="center"/>
        <w:rPr>
          <w:rStyle w:val="af6"/>
          <w:rFonts w:ascii="Times New Roman" w:hAnsi="Times New Roman" w:cs="Times New Roman"/>
          <w:b w:val="0"/>
          <w:sz w:val="24"/>
          <w:szCs w:val="24"/>
        </w:rPr>
      </w:pPr>
    </w:p>
    <w:p w:rsidR="00B67E36" w:rsidRPr="00DB5FEA" w:rsidRDefault="00B67E36" w:rsidP="00C41731">
      <w:pPr>
        <w:widowControl w:val="0"/>
        <w:autoSpaceDE w:val="0"/>
        <w:autoSpaceDN w:val="0"/>
        <w:spacing w:after="0" w:line="249" w:lineRule="exact"/>
        <w:ind w:left="117"/>
        <w:jc w:val="center"/>
        <w:outlineLvl w:val="2"/>
        <w:rPr>
          <w:rStyle w:val="af6"/>
          <w:rFonts w:ascii="Times New Roman" w:hAnsi="Times New Roman" w:cs="Times New Roman"/>
          <w:sz w:val="24"/>
          <w:szCs w:val="24"/>
        </w:rPr>
      </w:pPr>
      <w:bookmarkStart w:id="1" w:name="_TOC_250006"/>
      <w:r w:rsidRPr="00DB5FEA">
        <w:rPr>
          <w:rStyle w:val="af6"/>
          <w:rFonts w:ascii="Times New Roman" w:hAnsi="Times New Roman" w:cs="Times New Roman"/>
          <w:b w:val="0"/>
          <w:sz w:val="24"/>
          <w:szCs w:val="24"/>
        </w:rPr>
        <w:t xml:space="preserve"> </w:t>
      </w:r>
      <w:r w:rsidRPr="00DB5FEA">
        <w:rPr>
          <w:rStyle w:val="af6"/>
          <w:rFonts w:ascii="Times New Roman" w:hAnsi="Times New Roman" w:cs="Times New Roman"/>
          <w:sz w:val="24"/>
          <w:szCs w:val="24"/>
        </w:rPr>
        <w:t>«НЕНАН (НОХЧИЙН) МАТТАХЬ ЛИТЕРАТУРНИ ЙЕШАР</w:t>
      </w:r>
      <w:bookmarkEnd w:id="1"/>
      <w:r w:rsidRPr="00DB5FEA">
        <w:rPr>
          <w:rStyle w:val="af6"/>
          <w:rFonts w:ascii="Times New Roman" w:hAnsi="Times New Roman" w:cs="Times New Roman"/>
          <w:sz w:val="24"/>
          <w:szCs w:val="24"/>
        </w:rPr>
        <w:t xml:space="preserve">» ДЕШАРАН ПРЕДМЕТАН ГЕРГГАРА БЕЛХАН ПРОГРАММИН ЧУЛАЦАМАН КОЬРТА ЛИНИШ </w:t>
      </w:r>
    </w:p>
    <w:p w:rsidR="00B67E36" w:rsidRPr="00DB5FEA" w:rsidRDefault="00B67E36" w:rsidP="00C41731">
      <w:pPr>
        <w:widowControl w:val="0"/>
        <w:autoSpaceDE w:val="0"/>
        <w:autoSpaceDN w:val="0"/>
        <w:spacing w:after="0" w:line="249" w:lineRule="exact"/>
        <w:ind w:left="117"/>
        <w:jc w:val="center"/>
        <w:outlineLvl w:val="2"/>
        <w:rPr>
          <w:rStyle w:val="af6"/>
          <w:rFonts w:ascii="Times New Roman" w:hAnsi="Times New Roman" w:cs="Times New Roman"/>
          <w:b w:val="0"/>
          <w:sz w:val="24"/>
          <w:szCs w:val="24"/>
        </w:rPr>
      </w:pP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«Ненан (нохчийн) маттахь литературни йешар» дешаран предметан программехь белла чулацам бу, и теллича нохчийн литературин къоман-культурин башхалла а; нохчийн меттан а, нохчийн литературин а Нохчийн Республикин а, Россин а историца, нохчийн къоман материале а, синбахаман а культурица а йолу </w:t>
      </w:r>
      <w:proofErr w:type="gramStart"/>
      <w:r w:rsidRPr="00DB5FEA">
        <w:rPr>
          <w:rStyle w:val="af6"/>
          <w:rFonts w:ascii="Times New Roman" w:hAnsi="Times New Roman" w:cs="Times New Roman"/>
          <w:b w:val="0"/>
          <w:sz w:val="24"/>
          <w:szCs w:val="24"/>
        </w:rPr>
        <w:t>зӀе  а</w:t>
      </w:r>
      <w:proofErr w:type="gramEnd"/>
      <w:r w:rsidRPr="00DB5FEA">
        <w:rPr>
          <w:rStyle w:val="af6"/>
          <w:rFonts w:ascii="Times New Roman" w:hAnsi="Times New Roman" w:cs="Times New Roman"/>
          <w:b w:val="0"/>
          <w:sz w:val="24"/>
          <w:szCs w:val="24"/>
        </w:rPr>
        <w:t xml:space="preserve"> йаста некъ лур бу. Курс лерина йу йуьхьанцарчу классийн дешархойн литературин а, культурин а хьежам шорбан; йуьхьанцарчу классийн дешархойн йешаран жигарчу гонна йукъайогӀучу фольклоран а, нохчийн классикийн а, нохчийн кхузаманан литературин а говзарша таро ло дешархошна адамаллин мехаллашкахь нохчийн культурин а, къоман синкхетаман а коьртачу баххех кхетам бала. Йуьхьанцарчу классийн дешархошна йеша а, талла а схьакховдийначу нохчийн литературин говзарша схьагойту нохчийн къоман культурин тайп-тайпана агӀонаш, жигарайоху даимлера мехаллаш (дикалла, доглазар, синшорто, къинхетам, эхь-бехк, бакъдерг, доьзалан мехаллаш, патриотизм, баккхийчаьрга ларам</w:t>
      </w:r>
      <w:proofErr w:type="gramStart"/>
      <w:r w:rsidRPr="00DB5FEA">
        <w:rPr>
          <w:rStyle w:val="af6"/>
          <w:rFonts w:ascii="Times New Roman" w:hAnsi="Times New Roman" w:cs="Times New Roman"/>
          <w:b w:val="0"/>
          <w:sz w:val="24"/>
          <w:szCs w:val="24"/>
        </w:rPr>
        <w:t>,  адамалла</w:t>
      </w:r>
      <w:proofErr w:type="gramEnd"/>
      <w:r w:rsidRPr="00DB5FEA">
        <w:rPr>
          <w:rStyle w:val="af6"/>
          <w:rFonts w:ascii="Times New Roman" w:hAnsi="Times New Roman" w:cs="Times New Roman"/>
          <w:b w:val="0"/>
          <w:sz w:val="24"/>
          <w:szCs w:val="24"/>
        </w:rPr>
        <w:t>, и. кх.дӀ.).</w:t>
      </w:r>
    </w:p>
    <w:p w:rsidR="00B67E36" w:rsidRPr="00DB5FEA" w:rsidRDefault="00B67E36" w:rsidP="00C41731">
      <w:pPr>
        <w:widowControl w:val="0"/>
        <w:autoSpaceDE w:val="0"/>
        <w:autoSpaceDN w:val="0"/>
        <w:spacing w:after="0" w:line="240" w:lineRule="auto"/>
        <w:ind w:left="457"/>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Кху программехь «Ненан (нохчийн) маттахь литературни йешар» курсан башхалла кхочушйина кху бахьанашца:</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а) </w:t>
      </w:r>
      <w:proofErr w:type="gramStart"/>
      <w:r w:rsidRPr="00DB5FEA">
        <w:rPr>
          <w:rStyle w:val="af6"/>
          <w:rFonts w:ascii="Times New Roman" w:hAnsi="Times New Roman" w:cs="Times New Roman"/>
          <w:b w:val="0"/>
          <w:sz w:val="24"/>
          <w:szCs w:val="24"/>
        </w:rPr>
        <w:t>нохчийн</w:t>
      </w:r>
      <w:proofErr w:type="gramEnd"/>
      <w:r w:rsidRPr="00DB5FEA">
        <w:rPr>
          <w:rStyle w:val="af6"/>
          <w:rFonts w:ascii="Times New Roman" w:hAnsi="Times New Roman" w:cs="Times New Roman"/>
          <w:b w:val="0"/>
          <w:sz w:val="24"/>
          <w:szCs w:val="24"/>
        </w:rPr>
        <w:t xml:space="preserve"> къоман амал, Ӏадаташ, ламасташ, нохчийн культурин синбахаман мехаллаш, адамаллин мехаллаш а, эхь-бехк а гойтуш долу говзарш схьахаржарна;</w:t>
      </w:r>
    </w:p>
    <w:p w:rsidR="00B67E36" w:rsidRPr="00DB5FEA" w:rsidRDefault="00B67E36" w:rsidP="00C41731">
      <w:pPr>
        <w:widowControl w:val="0"/>
        <w:autoSpaceDE w:val="0"/>
        <w:autoSpaceDN w:val="0"/>
        <w:spacing w:after="0" w:line="254" w:lineRule="auto"/>
        <w:ind w:left="117" w:right="114" w:firstLine="409"/>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б) </w:t>
      </w:r>
      <w:proofErr w:type="gramStart"/>
      <w:r w:rsidRPr="00DB5FEA">
        <w:rPr>
          <w:rStyle w:val="af6"/>
          <w:rFonts w:ascii="Times New Roman" w:hAnsi="Times New Roman" w:cs="Times New Roman"/>
          <w:b w:val="0"/>
          <w:sz w:val="24"/>
          <w:szCs w:val="24"/>
        </w:rPr>
        <w:t>нохчийн</w:t>
      </w:r>
      <w:proofErr w:type="gramEnd"/>
      <w:r w:rsidRPr="00DB5FEA">
        <w:rPr>
          <w:rStyle w:val="af6"/>
          <w:rFonts w:ascii="Times New Roman" w:hAnsi="Times New Roman" w:cs="Times New Roman"/>
          <w:b w:val="0"/>
          <w:sz w:val="24"/>
          <w:szCs w:val="24"/>
        </w:rPr>
        <w:t xml:space="preserve"> йаздархойн нохчийн бераллин дуьне гойтучу говзарш тӀе тидам бахийтарна: доьзалехь бер кхетош-кхиоран башхаллаш, баккхийчаьрца а, нийсархошца а цуьнан йолу йукъаметтигаш, беро шена гонахара дуьне тӀелацаран башхаллаш. </w:t>
      </w:r>
    </w:p>
    <w:p w:rsidR="00F87A82" w:rsidRPr="00DB5FEA" w:rsidRDefault="00B67E36" w:rsidP="00C41731">
      <w:pPr>
        <w:widowControl w:val="0"/>
        <w:autoSpaceDE w:val="0"/>
        <w:autoSpaceDN w:val="0"/>
        <w:spacing w:after="0" w:line="254" w:lineRule="auto"/>
        <w:ind w:left="117" w:right="114" w:firstLine="409"/>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«Ненан (нохчийн) маттахь литературин йешар» Ӏаморо гӀо дийр ду дешархойн мотт хьал долуш барна а, церан къамелан культура а, хьасене бовларан хаарш шардарна а.  Шена тӀехь программин проблемно-тематически блокаш хӀитточу дидактически материалана культурно-исторически тӀедалорах а пайдаоьцу. ХӀора проблемно-тематически блока йукъайогӀу нохчийн къоман синбахаман а, материале а культура гойтуш болу кхетамаш. Программехь йеллачу говзарийн чулацам йуьхьанцарчу классийн дешархочун лехамашна гонаха хӀоттийна бу, хаьржинчу го</w:t>
      </w:r>
      <w:r w:rsidR="00C41731" w:rsidRPr="00DB5FEA">
        <w:rPr>
          <w:rStyle w:val="af6"/>
          <w:rFonts w:ascii="Times New Roman" w:hAnsi="Times New Roman" w:cs="Times New Roman"/>
          <w:b w:val="0"/>
          <w:sz w:val="24"/>
          <w:szCs w:val="24"/>
        </w:rPr>
        <w:t>взарийн башхаллашкахь гуш а бу.</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p>
    <w:p w:rsidR="00B67E36" w:rsidRPr="00DB5FEA" w:rsidRDefault="00B67E36" w:rsidP="00DB5FEA">
      <w:pPr>
        <w:widowControl w:val="0"/>
        <w:autoSpaceDE w:val="0"/>
        <w:autoSpaceDN w:val="0"/>
        <w:spacing w:after="0" w:line="254" w:lineRule="auto"/>
        <w:ind w:right="114"/>
        <w:jc w:val="center"/>
        <w:rPr>
          <w:rStyle w:val="af6"/>
          <w:rFonts w:ascii="Times New Roman" w:hAnsi="Times New Roman" w:cs="Times New Roman"/>
          <w:sz w:val="24"/>
          <w:szCs w:val="24"/>
          <w:lang w:val="x-none"/>
        </w:rPr>
      </w:pPr>
      <w:r w:rsidRPr="00DB5FEA">
        <w:rPr>
          <w:rStyle w:val="af6"/>
          <w:rFonts w:ascii="Times New Roman" w:hAnsi="Times New Roman" w:cs="Times New Roman"/>
          <w:sz w:val="24"/>
          <w:szCs w:val="24"/>
        </w:rPr>
        <w:t>«НЕНАН (НОХЧИЙН) МАТТАХЬ ЛИТАРЕТУРНИ ЙЕШАР» ДЕШАРАН ПРЕДМЕТАН ЧУЛАЦАМ</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lang w:val="ru-RU"/>
        </w:rPr>
        <w:t xml:space="preserve"> </w:t>
      </w:r>
      <w:r w:rsidRPr="00DB5FEA">
        <w:rPr>
          <w:rStyle w:val="af6"/>
          <w:rFonts w:ascii="Times New Roman" w:hAnsi="Times New Roman" w:cs="Times New Roman"/>
          <w:b w:val="0"/>
          <w:sz w:val="24"/>
          <w:szCs w:val="24"/>
        </w:rPr>
        <w:t>«Ненан (нохчийн) маттахь литературни йешар» курсан чулацам билгалбечу хенахь коьртачу тидамехь ду:</w:t>
      </w:r>
    </w:p>
    <w:p w:rsidR="00B67E36" w:rsidRPr="00DB5FEA" w:rsidRDefault="00B67E36" w:rsidP="00C41731">
      <w:pPr>
        <w:widowControl w:val="0"/>
        <w:numPr>
          <w:ilvl w:val="0"/>
          <w:numId w:val="31"/>
        </w:numPr>
        <w:tabs>
          <w:tab w:val="left" w:pos="749"/>
        </w:tabs>
        <w:autoSpaceDE w:val="0"/>
        <w:autoSpaceDN w:val="0"/>
        <w:spacing w:after="0" w:line="254" w:lineRule="auto"/>
        <w:ind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Къоман кхетамна мехала долу, йеххачу хенан </w:t>
      </w:r>
      <w:proofErr w:type="gramStart"/>
      <w:r w:rsidRPr="00DB5FEA">
        <w:rPr>
          <w:rStyle w:val="af6"/>
          <w:rFonts w:ascii="Times New Roman" w:hAnsi="Times New Roman" w:cs="Times New Roman"/>
          <w:b w:val="0"/>
          <w:sz w:val="24"/>
          <w:szCs w:val="24"/>
        </w:rPr>
        <w:t>йохалла  —</w:t>
      </w:r>
      <w:proofErr w:type="gramEnd"/>
      <w:r w:rsidRPr="00DB5FEA">
        <w:rPr>
          <w:rStyle w:val="af6"/>
          <w:rFonts w:ascii="Times New Roman" w:hAnsi="Times New Roman" w:cs="Times New Roman"/>
          <w:b w:val="0"/>
          <w:sz w:val="24"/>
          <w:szCs w:val="24"/>
        </w:rPr>
        <w:t xml:space="preserve"> кхузамане кхаччалц – культурехь коьрта меттиг дӀалоцу хӀуманаш (масала, баккхийчаьрга, нене ларам, Даймахке безам, догдикалла, доглазар, нийсо йезар, эхь-бехк, сий, и.кх.дӀ.) Цу коьртачу кхетамашца болх дӀахьо йуьхьанцарчу классийн дешархоша дӀалоцур долчу кепара хаьржинчу нохчийн </w:t>
      </w:r>
      <w:r w:rsidRPr="00DB5FEA">
        <w:rPr>
          <w:rStyle w:val="af6"/>
          <w:rFonts w:ascii="Times New Roman" w:hAnsi="Times New Roman" w:cs="Times New Roman"/>
          <w:b w:val="0"/>
          <w:sz w:val="24"/>
          <w:szCs w:val="24"/>
        </w:rPr>
        <w:lastRenderedPageBreak/>
        <w:t>йаздархойн уггаре а къегинчу, нохчийн литературин а, культурин а башхаллаш кхочушйинчу говзарш тӀехь. И говзарш йовзаро гӀо до йуьхьанцарчу классийн дешархошна къоман культурин ламастех а, нохчийн культурех а кхета.</w:t>
      </w:r>
    </w:p>
    <w:p w:rsidR="00B67E36" w:rsidRPr="00DB5FEA" w:rsidRDefault="00B67E36" w:rsidP="00C41731">
      <w:pPr>
        <w:widowControl w:val="0"/>
        <w:numPr>
          <w:ilvl w:val="0"/>
          <w:numId w:val="31"/>
        </w:numPr>
        <w:tabs>
          <w:tab w:val="left" w:pos="741"/>
        </w:tabs>
        <w:autoSpaceDE w:val="0"/>
        <w:autoSpaceDN w:val="0"/>
        <w:spacing w:after="0" w:line="254" w:lineRule="auto"/>
        <w:ind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Йуьхьанцарчу классийн дешархойн лехамаш: говзарийн доккхачу декъан турпалхой йуьхьанцарчу классийн дешархойн нийсархой бу, церан дуьне довзарца босту программехь билгалбина культурно-историн кхетамаш. Программи йукъайахийтина тайп-тайпанчу заманашкахь берийн дуьне гойту а, церан кхиаран некъаш а, амал йахчайалар а, оьздангаллин къилбанаш кхолладалар а гойту говзарш; говзарш харжаро дешархочунна таро ло историн тайп-тайпанчу муьрашкахь нохчийн культура шен нийсархочун бӀаьргашца ган. Программехь ладамечу барамехь йелла кхузаманан авторийн говзарш а йу, цара шайн кхоллараллехь кхидӀа хьо нохчийн литературин къоман ламасташ, и говзарш кхузаманан дешархочунна гергара йу. </w:t>
      </w:r>
    </w:p>
    <w:p w:rsidR="00B67E36" w:rsidRPr="00DB5FEA" w:rsidRDefault="00B67E36" w:rsidP="00C41731">
      <w:pPr>
        <w:widowControl w:val="0"/>
        <w:tabs>
          <w:tab w:val="left" w:pos="741"/>
        </w:tabs>
        <w:autoSpaceDE w:val="0"/>
        <w:autoSpaceDN w:val="0"/>
        <w:spacing w:after="0" w:line="254" w:lineRule="auto"/>
        <w:ind w:left="457" w:right="114"/>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3. Къоман башхаллин хиламаш искусствон кхечу гӀирсашца гайтина говзарш а хаьржина, цо таро ло дешархошна нохчийн культурехь искусствийн диалог гайта. </w:t>
      </w:r>
    </w:p>
    <w:p w:rsidR="00B67E36" w:rsidRPr="00DB5FEA" w:rsidRDefault="00B67E36" w:rsidP="00C41731">
      <w:pPr>
        <w:spacing w:after="0" w:line="240" w:lineRule="auto"/>
        <w:ind w:firstLine="709"/>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Цхьадолу декхарш кхочушдан лерина дешаран материал хаьржина гуманизнам, исбаьхьаллин а, довзаран а мехаллийн, кхеташ хиларан, жигараллин, поликультурин, ламасталлин классикин а, кхузаманан бараман цхьаьнадаран, тематикин, кепийн-жанран тайп-тайпаналлин критеришца йогӀуш. </w:t>
      </w:r>
    </w:p>
    <w:p w:rsidR="00B67E36" w:rsidRPr="00DB5FEA" w:rsidRDefault="00B67E36" w:rsidP="00C41731">
      <w:pPr>
        <w:spacing w:after="0" w:line="240" w:lineRule="auto"/>
        <w:ind w:firstLine="709"/>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Программо билгалбечу йешаран гуоно таро ло тайп-тайпанчу хенийн а, къаьмнийн а говзарийн куьзганахула беран дуьненехьежаман гураш жим-жимма шордан.</w:t>
      </w:r>
    </w:p>
    <w:p w:rsidR="00B67E36" w:rsidRPr="00DB5FEA" w:rsidRDefault="00B67E36" w:rsidP="00C41731">
      <w:pPr>
        <w:spacing w:after="0" w:line="240" w:lineRule="auto"/>
        <w:ind w:firstLine="709"/>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Программехь и масех бухедилларца билгалбо.  Хьалхара шиъ доьзна ду йешаре ойла а, йешаран техникин хаарш кхиоран хьелаш а кхолларца.  </w:t>
      </w:r>
      <w:proofErr w:type="gramStart"/>
      <w:r w:rsidRPr="00DB5FEA">
        <w:rPr>
          <w:rStyle w:val="af6"/>
          <w:rFonts w:ascii="Times New Roman" w:hAnsi="Times New Roman" w:cs="Times New Roman"/>
          <w:b w:val="0"/>
          <w:sz w:val="24"/>
          <w:szCs w:val="24"/>
        </w:rPr>
        <w:t>Иштта, и хаарш кхиоран йуьхьанцарчу муьрехь уггаре а хьалхарчу рогӀехь йу байтийн а, прозин а йух-йуха олуш дешнаш, дешнийн цхьаьнакхетарш предлоджениш, абзацаш йолу тексташ (йешаран техникин говзалла кхиочу хенахь мехала долчу йешаран кхиаме хилар тардалийтаран Ӏалашонца); ткъа иштта кхиаме ду забаре чулацам болу сихха хазахетар йа велар кхолладолуьйту тексташ лелор а, (хӀунда аьлча, цу хенахь забар йевзаш хиларо эстетикин синхаамаш гучубахар кхиадо) йешаран мукъам кхиоран Ӏалашонца.</w:t>
      </w:r>
      <w:proofErr w:type="gramEnd"/>
      <w:r w:rsidRPr="00DB5FEA">
        <w:rPr>
          <w:rStyle w:val="af6"/>
          <w:rFonts w:ascii="Times New Roman" w:hAnsi="Times New Roman" w:cs="Times New Roman"/>
          <w:b w:val="0"/>
          <w:sz w:val="24"/>
          <w:szCs w:val="24"/>
        </w:rPr>
        <w:t xml:space="preserve"> Дешаран хӀора шеран тексташ схьахаьржина йу цу хенан берашна тӀелаца ата хилар тидаме а оьцуш. </w:t>
      </w:r>
      <w:proofErr w:type="gramStart"/>
      <w:r w:rsidRPr="00DB5FEA">
        <w:rPr>
          <w:rStyle w:val="af6"/>
          <w:rFonts w:ascii="Times New Roman" w:hAnsi="Times New Roman" w:cs="Times New Roman"/>
          <w:b w:val="0"/>
          <w:sz w:val="24"/>
          <w:szCs w:val="24"/>
        </w:rPr>
        <w:t>Текст схьахаржаран кхидолу бухедахкарш доьзна ду исбаьхьаллин дешан фольклорна кепашкара авторийн литературе кхаччалц кхиаран логика ларйаран цаторийла хиларца; билггала долу оьздангаллин а, эстетикин а декхарш кхочушдан цаторийла хиларца, царах коьртаниш билггал йолчу оьздангаллин-эстетикин концепцига доьрзу, и концепци дешара деа а шарахь кхиош схьайалайо; жанрийн а, тематикин тайп-тайпаналла хилийтаран кхачойаран а, фольклоран а, авторийн говзарийн а, вайн мехкан а, дозанал арахьарчу йаздархойн говзарийн а, берийн литературин классикийн а,  XX-чу бӀешеран чаккхенан – XXI-чу бӀешеран йуьхьан кхузаманан берийн йаздархойн говзаршна йукъахь а барам ларбаран а цаторийла хиларца.</w:t>
      </w:r>
      <w:proofErr w:type="gramEnd"/>
    </w:p>
    <w:p w:rsidR="00B67E36" w:rsidRPr="00DB5FEA" w:rsidRDefault="00B67E36" w:rsidP="00C41731">
      <w:pPr>
        <w:spacing w:after="0" w:line="240" w:lineRule="auto"/>
        <w:ind w:firstLine="709"/>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Йешаран гӀуллакх кхиоран процессан чоьхьарчу </w:t>
      </w:r>
      <w:proofErr w:type="gramStart"/>
      <w:r w:rsidRPr="00DB5FEA">
        <w:rPr>
          <w:rStyle w:val="af6"/>
          <w:rFonts w:ascii="Times New Roman" w:hAnsi="Times New Roman" w:cs="Times New Roman"/>
          <w:b w:val="0"/>
          <w:sz w:val="24"/>
          <w:szCs w:val="24"/>
        </w:rPr>
        <w:t>логикица  доьзна</w:t>
      </w:r>
      <w:proofErr w:type="gramEnd"/>
      <w:r w:rsidRPr="00DB5FEA">
        <w:rPr>
          <w:rStyle w:val="af6"/>
          <w:rFonts w:ascii="Times New Roman" w:hAnsi="Times New Roman" w:cs="Times New Roman"/>
          <w:b w:val="0"/>
          <w:sz w:val="24"/>
          <w:szCs w:val="24"/>
        </w:rPr>
        <w:t xml:space="preserve">, «Литературни йешар» курс шинатӀегӀанехь хӀоттийна йу. </w:t>
      </w:r>
    </w:p>
    <w:p w:rsidR="00B67E36" w:rsidRPr="00DB5FEA" w:rsidRDefault="00B67E36" w:rsidP="00C41731">
      <w:pPr>
        <w:spacing w:after="0" w:line="240" w:lineRule="auto"/>
        <w:ind w:firstLine="709"/>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Хьалхарчу тӀегӀанехь хьалхадаккха дезарг йешаран корматалла шарйар ду, шолгӀачу тӀегӀанехь – дешархошна литературин говзалла карайерзор. Ӏ-2-чу классашкахь йеша Ӏамадо; кхетар тӀехь, нийса йешарна, сиха а, къаьсташ а йешарна тӀехь болх; йешначун кхоллараллин маьӀна дан тайп-тайпана некъаш кхиор (графикин, дешан а, музыкин а иллюстрировани, драматизаци, ма-йарра а, йукъ-йукъара а, кхоллараллин йухасхьайийцар). Цуьнца цхьаьна йуьхьанцарчу классашкахь дӀаболабо йуьхьанцарчу классийн дешархойн литературин   дешара тӀехь болх.</w:t>
      </w:r>
    </w:p>
    <w:p w:rsidR="00B67E36" w:rsidRPr="00DB5FEA" w:rsidRDefault="00B67E36" w:rsidP="00C41731">
      <w:pPr>
        <w:spacing w:after="0" w:line="240" w:lineRule="auto"/>
        <w:ind w:firstLine="709"/>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«Литературни йешар» предмет Ӏаморан шолгӀа тӀегӀа 3-4 классашна кхочу, цигахь йеша хааро зазадоккху, эстетикин йешаре а, талламан йешаре а декъа а луш. </w:t>
      </w:r>
    </w:p>
    <w:p w:rsidR="00B67E36" w:rsidRPr="00DB5FEA" w:rsidRDefault="00B67E36" w:rsidP="00C41731">
      <w:pPr>
        <w:spacing w:after="0" w:line="240" w:lineRule="auto"/>
        <w:ind w:firstLine="709"/>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«Литературин йешар» программа хӀотточу хенахь тидаме </w:t>
      </w:r>
      <w:proofErr w:type="gramStart"/>
      <w:r w:rsidRPr="00DB5FEA">
        <w:rPr>
          <w:rStyle w:val="af6"/>
          <w:rFonts w:ascii="Times New Roman" w:hAnsi="Times New Roman" w:cs="Times New Roman"/>
          <w:b w:val="0"/>
          <w:sz w:val="24"/>
          <w:szCs w:val="24"/>
        </w:rPr>
        <w:t>эцна  школал</w:t>
      </w:r>
      <w:proofErr w:type="gramEnd"/>
      <w:r w:rsidRPr="00DB5FEA">
        <w:rPr>
          <w:rStyle w:val="af6"/>
          <w:rFonts w:ascii="Times New Roman" w:hAnsi="Times New Roman" w:cs="Times New Roman"/>
          <w:b w:val="0"/>
          <w:sz w:val="24"/>
          <w:szCs w:val="24"/>
        </w:rPr>
        <w:t xml:space="preserve"> хьалхьалхарчу педогогикин а, йукъарчу йукъардешаран школашна леринчу «Нохчийн литературехула герггарчу белхан программин» зӀейалорах а.</w:t>
      </w:r>
    </w:p>
    <w:p w:rsidR="00B67E36" w:rsidRPr="00DB5FEA" w:rsidRDefault="00B67E36" w:rsidP="00C41731">
      <w:pPr>
        <w:widowControl w:val="0"/>
        <w:autoSpaceDE w:val="0"/>
        <w:autoSpaceDN w:val="0"/>
        <w:spacing w:after="0" w:line="254" w:lineRule="auto"/>
        <w:ind w:left="117" w:right="113"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Программо таро ло йалийнчу спискера говзарш дешархойн кечаман тӀегӀанца догӀуш харжа, ткъа иштта курсан чулацаман вариативни компонент харжа а, белхан программашкахь и кечйаро могуьйту тематикица а, проблематикица а герга йолчу говзаршкахь къоман башхаллаш а, йукъара дерг а къасторан Ӏалашонца Россин халкъийн литературе   кховдар. </w:t>
      </w:r>
      <w:r w:rsidRPr="00DB5FEA">
        <w:rPr>
          <w:rStyle w:val="af6"/>
          <w:rFonts w:ascii="Times New Roman" w:hAnsi="Times New Roman" w:cs="Times New Roman"/>
          <w:b w:val="0"/>
          <w:sz w:val="24"/>
          <w:szCs w:val="24"/>
        </w:rPr>
        <w:lastRenderedPageBreak/>
        <w:t>Ткъа иштта программо таро ло Ӏаматийн авторшна йа дешаран цхьаьнакхетараллашна вариативни декъехь Ӏамон говзарш харжа.</w:t>
      </w:r>
    </w:p>
    <w:p w:rsidR="00B67E36" w:rsidRPr="00DB5FEA" w:rsidRDefault="00B67E36" w:rsidP="00C41731">
      <w:pPr>
        <w:widowControl w:val="0"/>
        <w:autoSpaceDE w:val="0"/>
        <w:autoSpaceDN w:val="0"/>
        <w:spacing w:after="0" w:line="254" w:lineRule="auto"/>
        <w:ind w:right="114"/>
        <w:jc w:val="both"/>
        <w:rPr>
          <w:rStyle w:val="af6"/>
          <w:rFonts w:ascii="Times New Roman" w:hAnsi="Times New Roman" w:cs="Times New Roman"/>
          <w:b w:val="0"/>
          <w:sz w:val="24"/>
          <w:szCs w:val="24"/>
        </w:rPr>
      </w:pPr>
    </w:p>
    <w:p w:rsidR="00B67E36" w:rsidRPr="00DB5FEA" w:rsidRDefault="00A96432" w:rsidP="00C41731">
      <w:pPr>
        <w:widowControl w:val="0"/>
        <w:autoSpaceDE w:val="0"/>
        <w:autoSpaceDN w:val="0"/>
        <w:spacing w:after="0" w:line="252" w:lineRule="auto"/>
        <w:ind w:left="117" w:right="114" w:firstLine="340"/>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Шолг1ачу классехь</w:t>
      </w:r>
      <w:r w:rsidR="00B67E36" w:rsidRPr="00DB5FEA">
        <w:rPr>
          <w:rStyle w:val="af6"/>
          <w:rFonts w:ascii="Times New Roman" w:hAnsi="Times New Roman" w:cs="Times New Roman"/>
          <w:b w:val="0"/>
          <w:sz w:val="24"/>
          <w:szCs w:val="24"/>
        </w:rPr>
        <w:t xml:space="preserve"> Ӏаморан процессан гӀуллакхаллийн хӀара тӀедузарш ду.</w:t>
      </w:r>
    </w:p>
    <w:p w:rsidR="00B67E36" w:rsidRPr="00DB5FEA" w:rsidRDefault="00B67E36" w:rsidP="00C41731">
      <w:pPr>
        <w:widowControl w:val="0"/>
        <w:autoSpaceDE w:val="0"/>
        <w:autoSpaceDN w:val="0"/>
        <w:spacing w:after="0" w:line="240" w:lineRule="auto"/>
        <w:ind w:left="457"/>
        <w:outlineLvl w:val="3"/>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ЛадогӀар</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Нохчийн меттан хьоле хилар а, къоман культурин мехаллаш а гойтуш йолу исбаьхьаллин говзарш лерсица схьалацар а, царах кхетар а; лерсино схьалаьцначу текстах лаьцна деллачу хаттаршна жоьпаш дала хаар а, лерсино схьалаьцначу текстан чулацамца хаттарш дан хаар а.</w:t>
      </w:r>
    </w:p>
    <w:p w:rsidR="00A96432" w:rsidRPr="00DB5FEA" w:rsidRDefault="00A96432" w:rsidP="00C41731">
      <w:pPr>
        <w:widowControl w:val="0"/>
        <w:autoSpaceDE w:val="0"/>
        <w:autoSpaceDN w:val="0"/>
        <w:spacing w:after="0" w:line="240" w:lineRule="auto"/>
        <w:ind w:left="457"/>
        <w:outlineLvl w:val="3"/>
        <w:rPr>
          <w:rStyle w:val="af6"/>
          <w:rFonts w:ascii="Times New Roman" w:hAnsi="Times New Roman" w:cs="Times New Roman"/>
          <w:b w:val="0"/>
          <w:sz w:val="24"/>
          <w:szCs w:val="24"/>
        </w:rPr>
      </w:pPr>
    </w:p>
    <w:p w:rsidR="00B67E36" w:rsidRPr="00DB5FEA" w:rsidRDefault="00B67E36" w:rsidP="00C41731">
      <w:pPr>
        <w:widowControl w:val="0"/>
        <w:autoSpaceDE w:val="0"/>
        <w:autoSpaceDN w:val="0"/>
        <w:spacing w:after="0" w:line="240" w:lineRule="auto"/>
        <w:ind w:left="457"/>
        <w:outlineLvl w:val="3"/>
        <w:rPr>
          <w:rStyle w:val="af6"/>
          <w:rFonts w:ascii="Times New Roman" w:hAnsi="Times New Roman" w:cs="Times New Roman"/>
          <w:sz w:val="24"/>
          <w:szCs w:val="24"/>
        </w:rPr>
      </w:pPr>
      <w:r w:rsidRPr="00DB5FEA">
        <w:rPr>
          <w:rStyle w:val="af6"/>
          <w:rFonts w:ascii="Times New Roman" w:hAnsi="Times New Roman" w:cs="Times New Roman"/>
          <w:sz w:val="24"/>
          <w:szCs w:val="24"/>
        </w:rPr>
        <w:t>Йешар</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Хезаш йешар. Дешдакъошца йешарна тӀера жим-жимма довлуш дийнна дешнаш шера а, кхеташ </w:t>
      </w:r>
      <w:proofErr w:type="gramStart"/>
      <w:r w:rsidRPr="00DB5FEA">
        <w:rPr>
          <w:rStyle w:val="af6"/>
          <w:rFonts w:ascii="Times New Roman" w:hAnsi="Times New Roman" w:cs="Times New Roman"/>
          <w:b w:val="0"/>
          <w:sz w:val="24"/>
          <w:szCs w:val="24"/>
        </w:rPr>
        <w:t>а  деша</w:t>
      </w:r>
      <w:proofErr w:type="gramEnd"/>
      <w:r w:rsidRPr="00DB5FEA">
        <w:rPr>
          <w:rStyle w:val="af6"/>
          <w:rFonts w:ascii="Times New Roman" w:hAnsi="Times New Roman" w:cs="Times New Roman"/>
          <w:b w:val="0"/>
          <w:sz w:val="24"/>
          <w:szCs w:val="24"/>
        </w:rPr>
        <w:t xml:space="preserve"> хаарна тӀедовлар (текстах кхета таро лучу йешаран индивидуальни боларца догӀуш йешаран чехкалла (масалла). Йешаран орфоэпически барамаш ларбар. Кепана а, тайпанна а цхьатера йоцучу текстийн маьӀнийн башхаллаш аз айдеш хийцарца схьагайтар. </w:t>
      </w:r>
    </w:p>
    <w:p w:rsidR="00B67E36" w:rsidRPr="00DB5FEA" w:rsidRDefault="00B67E36" w:rsidP="00C41731">
      <w:pPr>
        <w:widowControl w:val="0"/>
        <w:autoSpaceDE w:val="0"/>
        <w:autoSpaceDN w:val="0"/>
        <w:spacing w:after="0" w:line="252"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Дагахь йешар. Барамца а, жанраца а тӀелаца аттачу говзарийн маьӀнех дагахь йоьшучу хенахь кхетар. Йешаран тайп-тайпанчу кепийн башхаллех кхетар.</w:t>
      </w:r>
    </w:p>
    <w:p w:rsidR="00B67E36" w:rsidRPr="00DB5FEA" w:rsidRDefault="00B67E36" w:rsidP="00C41731">
      <w:pPr>
        <w:spacing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Халкъан барта кхоллараллин говзарш йешар: нохчийн фольклоран текст къоман ламастийн а, мехаллийн а хьоста санна.</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Исбаьхьаллин говзарийн тексташ йешар, шайна чохь бӀеннаш шерашкахь схьайеана йолу къоман синкхетамна ладаме йолу гӀиллакх-оьздангаллин мехаллаш а гойтуш йолу: Даймахке безам, тешам, нийсо, сий, къинхетам, догдикалла, догцӀеналла, къинхегамна тӀера хилар, бакъо, майралла</w:t>
      </w:r>
      <w:proofErr w:type="gramStart"/>
      <w:r w:rsidRPr="00DB5FEA">
        <w:rPr>
          <w:rStyle w:val="af6"/>
          <w:rFonts w:ascii="Times New Roman" w:hAnsi="Times New Roman" w:cs="Times New Roman"/>
          <w:b w:val="0"/>
          <w:sz w:val="24"/>
          <w:szCs w:val="24"/>
        </w:rPr>
        <w:t>,  и</w:t>
      </w:r>
      <w:proofErr w:type="gramEnd"/>
      <w:r w:rsidRPr="00DB5FEA">
        <w:rPr>
          <w:rStyle w:val="af6"/>
          <w:rFonts w:ascii="Times New Roman" w:hAnsi="Times New Roman" w:cs="Times New Roman"/>
          <w:b w:val="0"/>
          <w:sz w:val="24"/>
          <w:szCs w:val="24"/>
        </w:rPr>
        <w:t xml:space="preserve">. кх.дӀ. Нохчийн къоман ламасташ: цхьаалла, вовшийн гӀо дар, хьаша-да тӀелацар, и. кх.дӀ. Доьзалан мехаллаш: баккхийнаш ларар, «нана», «да», «дада», «баба», «йиша», «ваша» бохучу дешнийн мехалла, вовшийн ларар, безам, вовшех кхетар, терго, собар, да-нана ларар. Нохчийн литературехь халкъан ламасташ а, Ӏадаташ а гайтар. </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Нохчийн бераллин дуьне: кхиар, гонахарчу дуьненаца, баккхийчаьрца, нийсархошца йолчу йукъаметтигийн башхалла; ша нохчийн Ӏадаташ дӀакхоьхьург а, орамашца зӀе а хиларх кхетар. Турпалхойн леларийн синхаамийн-оьздангалилн мах хадор.  </w:t>
      </w:r>
    </w:p>
    <w:p w:rsidR="00B67E36" w:rsidRPr="00DB5FEA" w:rsidRDefault="00B67E36" w:rsidP="00C41731">
      <w:pPr>
        <w:widowControl w:val="0"/>
        <w:autoSpaceDE w:val="0"/>
        <w:autoSpaceDN w:val="0"/>
        <w:spacing w:after="0" w:line="254" w:lineRule="auto"/>
        <w:ind w:left="117" w:right="114"/>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Нохчин литерурин башхаллех кхетар: турпалхочун чоьхьара дуьне деллар, цуьнан лазамаш бовзар; оьздангаллин проблемашка кховдар. Ӏаламан дуьненах болу нохчийн къоман поэтически хьежам (малхе, арене, хьуьне, хига, ломе, дитте, дийнатийн дуьнене, и.кх.дӀ.) нохчийн поэзехь а, прозехь а. Гонахарчу дуьненан хьал адаман синхаамашца дустар. </w:t>
      </w:r>
    </w:p>
    <w:p w:rsidR="00B67E36" w:rsidRPr="00DB5FEA" w:rsidRDefault="00B67E36" w:rsidP="00C41731">
      <w:pPr>
        <w:spacing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Хаамийн тексташ йешар: говзаршна историко-культурин комментарий, Ӏамочу говзарийн авторийн биографех къаьстина хаамаш. </w:t>
      </w:r>
    </w:p>
    <w:p w:rsidR="00B67E36" w:rsidRPr="00DB5FEA" w:rsidRDefault="00B67E36" w:rsidP="00C41731">
      <w:pPr>
        <w:widowControl w:val="0"/>
        <w:autoSpaceDE w:val="0"/>
        <w:autoSpaceDN w:val="0"/>
        <w:spacing w:after="0" w:line="240" w:lineRule="auto"/>
        <w:ind w:left="457"/>
        <w:outlineLvl w:val="3"/>
        <w:rPr>
          <w:rStyle w:val="af6"/>
          <w:rFonts w:ascii="Times New Roman" w:hAnsi="Times New Roman" w:cs="Times New Roman"/>
          <w:sz w:val="24"/>
          <w:szCs w:val="24"/>
        </w:rPr>
      </w:pPr>
      <w:r w:rsidRPr="00DB5FEA">
        <w:rPr>
          <w:rStyle w:val="af6"/>
          <w:rFonts w:ascii="Times New Roman" w:hAnsi="Times New Roman" w:cs="Times New Roman"/>
          <w:sz w:val="24"/>
          <w:szCs w:val="24"/>
        </w:rPr>
        <w:t>Къамел дар (къамел даран культура)</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Диалоган а, монологан а къамел. Йешна тексташ коллективехь йийцаре йарехь дакъалацар, текстана тӀе а тийжаш, шен хьежам тӀечӀагӀбар; нохчийн исбаьхьаллин литературин специфика гойтуш долу аларш. Дешнийн тӀаьхьало йузар (дешнаш хаар тӀедузар). Хезна йа йешна йолу текст коьртачу дешнашна а, текстана йолчу иллюстрацишна а тӀе а тийжаш, схьайийца (текст ма-йарра, йоцца, харжамца схьайийцар).</w:t>
      </w:r>
    </w:p>
    <w:p w:rsidR="00B67E36" w:rsidRPr="00DB5FEA" w:rsidRDefault="00B67E36" w:rsidP="00C41731">
      <w:pPr>
        <w:widowControl w:val="0"/>
        <w:autoSpaceDE w:val="0"/>
        <w:autoSpaceDN w:val="0"/>
        <w:spacing w:after="0" w:line="254" w:lineRule="auto"/>
        <w:ind w:left="117" w:right="115"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Дешаран хьелашкахь къоман къамелан культурин бухехь йолу гӀиллакхан кепаш а, чӀагӀйелла формулаш а, хьасене хиларан принципаш а ларйар.</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Дешархойн харжамца байташ дагахь йийцар.</w:t>
      </w:r>
    </w:p>
    <w:p w:rsidR="00B67E36" w:rsidRPr="00DB5FEA" w:rsidRDefault="00B67E36" w:rsidP="00C41731">
      <w:pPr>
        <w:widowControl w:val="0"/>
        <w:autoSpaceDE w:val="0"/>
        <w:autoSpaceDN w:val="0"/>
        <w:spacing w:after="0" w:line="240" w:lineRule="auto"/>
        <w:ind w:left="457"/>
        <w:outlineLvl w:val="3"/>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Йоза (йозанан къамелан культура)</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Ӏамочу говзаршкахь хӀиттийнчу проблемашкахула доцца йозанан аларш кхоллар (кечдар). </w:t>
      </w:r>
    </w:p>
    <w:p w:rsidR="00B67E36" w:rsidRPr="00DB5FEA" w:rsidRDefault="00B67E36" w:rsidP="00C41731">
      <w:pPr>
        <w:widowControl w:val="0"/>
        <w:autoSpaceDE w:val="0"/>
        <w:autoSpaceDN w:val="0"/>
        <w:spacing w:after="0" w:line="240" w:lineRule="auto"/>
        <w:ind w:left="457"/>
        <w:outlineLvl w:val="3"/>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Библиографин культура</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Йийцаре йечу проблематикица йогӀу киншкаш харжар, цу йукъайогӀу Ӏаматехь йалийна йолу шаьш йеша билгалйина говзарш. Нохчийн культурех хаамаш болу дешархойн хенаца йогӀучу дошамех а, энциклопедих а пайдаэцар.</w:t>
      </w:r>
    </w:p>
    <w:p w:rsidR="00B67E36" w:rsidRPr="00DB5FEA" w:rsidRDefault="00B67E36" w:rsidP="00C41731">
      <w:pPr>
        <w:widowControl w:val="0"/>
        <w:autoSpaceDE w:val="0"/>
        <w:autoSpaceDN w:val="0"/>
        <w:spacing w:after="0" w:line="240" w:lineRule="auto"/>
        <w:ind w:left="457"/>
        <w:outlineLvl w:val="3"/>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Литературоведенина йукъадалор</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Текстан анализ йечу хенахь Ӏамийнчу литературин кхетамех пайдаэцар. </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Ӏамочу говзарийн жанрийн тайп-тайпаналла: фольклоран кегий а, йаккхий а кепаш; </w:t>
      </w:r>
      <w:r w:rsidRPr="00DB5FEA">
        <w:rPr>
          <w:rStyle w:val="af6"/>
          <w:rFonts w:ascii="Times New Roman" w:hAnsi="Times New Roman" w:cs="Times New Roman"/>
          <w:b w:val="0"/>
          <w:sz w:val="24"/>
          <w:szCs w:val="24"/>
        </w:rPr>
        <w:lastRenderedPageBreak/>
        <w:t>литературин туьйра; дийцар, притча, байт. Прозин а,  поэзин а къамел; исбаьхьаллин кхоллар; сюжет; тема; говзаран турпалхо; портрет; пейзаж; ритм; рифма. Дустарийн а, метафорийн а къоман шатайпаналла; исбаьхьалин къамелехь церан маьӀна.</w:t>
      </w:r>
    </w:p>
    <w:p w:rsidR="00B67E36" w:rsidRPr="00DB5FEA" w:rsidRDefault="00B67E36" w:rsidP="00C41731">
      <w:pPr>
        <w:widowControl w:val="0"/>
        <w:autoSpaceDE w:val="0"/>
        <w:autoSpaceDN w:val="0"/>
        <w:spacing w:after="0" w:line="240" w:lineRule="auto"/>
        <w:rPr>
          <w:rStyle w:val="af6"/>
          <w:rFonts w:ascii="Times New Roman" w:hAnsi="Times New Roman" w:cs="Times New Roman"/>
          <w:b w:val="0"/>
          <w:sz w:val="24"/>
          <w:szCs w:val="24"/>
        </w:rPr>
      </w:pPr>
    </w:p>
    <w:p w:rsidR="00B67E36" w:rsidRPr="00DB5FEA" w:rsidRDefault="00B67E36" w:rsidP="00C41731">
      <w:pPr>
        <w:widowControl w:val="0"/>
        <w:autoSpaceDE w:val="0"/>
        <w:autoSpaceDN w:val="0"/>
        <w:spacing w:after="0" w:line="249" w:lineRule="auto"/>
        <w:ind w:left="117" w:right="115" w:firstLine="340"/>
        <w:jc w:val="both"/>
        <w:outlineLvl w:val="3"/>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Дешархойн кхоллараллин гӀуллакх (Ӏамийнчу литературин говзарийн буха тӀехь)</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Дешархойн кхоллараллин гӀуллакхехь литературин говзаран маьӀна дар: ролашца йешар, инсценировка йар; хьасене хиларан декхарш тидаме а оьцуш (тайп-тайпанчу адресаташна) исбаьхьаллин говзаран буха тӀехь шен барта йа йозанан текст кхоллар; говзарна йолчу иллюстрацишна, нохчийн художникийн суьртийн репродукцишна тӀе а тийжаш. </w:t>
      </w:r>
    </w:p>
    <w:p w:rsidR="00B67E36" w:rsidRPr="00DB5FEA" w:rsidRDefault="00B67E36"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p>
    <w:p w:rsidR="004518DE" w:rsidRPr="00DB5FEA" w:rsidRDefault="004518DE" w:rsidP="00C41731">
      <w:pPr>
        <w:spacing w:after="0" w:line="360" w:lineRule="auto"/>
        <w:jc w:val="center"/>
        <w:rPr>
          <w:rStyle w:val="af6"/>
          <w:rFonts w:ascii="Times New Roman" w:hAnsi="Times New Roman" w:cs="Times New Roman"/>
          <w:sz w:val="24"/>
          <w:szCs w:val="24"/>
        </w:rPr>
      </w:pPr>
      <w:r w:rsidRPr="00DB5FEA">
        <w:rPr>
          <w:rStyle w:val="af6"/>
          <w:rFonts w:ascii="Times New Roman" w:hAnsi="Times New Roman" w:cs="Times New Roman"/>
          <w:sz w:val="24"/>
          <w:szCs w:val="24"/>
        </w:rPr>
        <w:t xml:space="preserve">                   2-</w:t>
      </w:r>
      <w:proofErr w:type="gramStart"/>
      <w:r w:rsidRPr="00DB5FEA">
        <w:rPr>
          <w:rStyle w:val="af6"/>
          <w:rFonts w:ascii="Times New Roman" w:hAnsi="Times New Roman" w:cs="Times New Roman"/>
          <w:sz w:val="24"/>
          <w:szCs w:val="24"/>
        </w:rPr>
        <w:t>г1а  класс</w:t>
      </w:r>
      <w:proofErr w:type="gramEnd"/>
    </w:p>
    <w:p w:rsidR="004518DE" w:rsidRPr="00DB5FEA" w:rsidRDefault="004518DE" w:rsidP="00C41731">
      <w:pPr>
        <w:widowControl w:val="0"/>
        <w:autoSpaceDE w:val="0"/>
        <w:autoSpaceDN w:val="0"/>
        <w:spacing w:after="0" w:line="360" w:lineRule="auto"/>
        <w:ind w:firstLine="709"/>
        <w:jc w:val="center"/>
        <w:rPr>
          <w:rStyle w:val="af6"/>
          <w:rFonts w:ascii="Times New Roman" w:hAnsi="Times New Roman" w:cs="Times New Roman"/>
          <w:b w:val="0"/>
          <w:sz w:val="24"/>
          <w:szCs w:val="24"/>
        </w:rPr>
      </w:pPr>
      <w:r w:rsidRPr="00DB5FEA">
        <w:rPr>
          <w:rStyle w:val="af6"/>
          <w:rFonts w:ascii="Times New Roman" w:hAnsi="Times New Roman" w:cs="Times New Roman"/>
          <w:sz w:val="24"/>
          <w:szCs w:val="24"/>
        </w:rPr>
        <w:t>Тематикин блокаш</w:t>
      </w:r>
    </w:p>
    <w:p w:rsidR="004518DE" w:rsidRPr="00DB5FEA" w:rsidRDefault="004518DE" w:rsidP="00C41731">
      <w:pPr>
        <w:widowControl w:val="0"/>
        <w:autoSpaceDE w:val="0"/>
        <w:autoSpaceDN w:val="0"/>
        <w:spacing w:after="0" w:line="254" w:lineRule="auto"/>
        <w:ind w:left="117" w:right="114" w:firstLine="340"/>
        <w:jc w:val="both"/>
        <w:rPr>
          <w:rStyle w:val="af6"/>
          <w:rFonts w:ascii="Times New Roman" w:hAnsi="Times New Roman" w:cs="Times New Roman"/>
          <w:b w:val="0"/>
          <w:sz w:val="24"/>
          <w:szCs w:val="24"/>
        </w:rPr>
      </w:pPr>
    </w:p>
    <w:p w:rsidR="0087541C" w:rsidRPr="00DB5FEA" w:rsidRDefault="0087541C" w:rsidP="00C41731">
      <w:pPr>
        <w:spacing w:after="0" w:line="240" w:lineRule="auto"/>
        <w:rPr>
          <w:rStyle w:val="af6"/>
          <w:rFonts w:ascii="Times New Roman" w:hAnsi="Times New Roman" w:cs="Times New Roman"/>
          <w:sz w:val="24"/>
          <w:szCs w:val="24"/>
        </w:rPr>
      </w:pPr>
      <w:r w:rsidRPr="00DB5FEA">
        <w:rPr>
          <w:rStyle w:val="af6"/>
          <w:rFonts w:ascii="Times New Roman" w:hAnsi="Times New Roman" w:cs="Times New Roman"/>
          <w:sz w:val="24"/>
          <w:szCs w:val="24"/>
        </w:rPr>
        <w:t xml:space="preserve">Даймехкан 1алам. Аьхке.Гуьйре. </w:t>
      </w:r>
    </w:p>
    <w:p w:rsidR="0087541C" w:rsidRPr="00DB5FEA" w:rsidRDefault="0087541C" w:rsidP="00C41731">
      <w:pPr>
        <w:spacing w:after="0" w:line="240" w:lineRule="auto"/>
        <w:rPr>
          <w:rStyle w:val="af6"/>
          <w:rFonts w:ascii="Times New Roman" w:hAnsi="Times New Roman" w:cs="Times New Roman"/>
          <w:sz w:val="24"/>
          <w:szCs w:val="24"/>
        </w:rPr>
      </w:pPr>
      <w:r w:rsidRPr="00DB5FEA">
        <w:rPr>
          <w:rStyle w:val="af6"/>
          <w:rFonts w:ascii="Times New Roman" w:hAnsi="Times New Roman" w:cs="Times New Roman"/>
          <w:sz w:val="24"/>
          <w:szCs w:val="24"/>
        </w:rPr>
        <w:t xml:space="preserve"> </w:t>
      </w:r>
    </w:p>
    <w:p w:rsidR="0087541C" w:rsidRPr="00DB5FEA" w:rsidRDefault="0087541C"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Аьхке дагалацар</w:t>
      </w:r>
      <w:proofErr w:type="gramStart"/>
      <w:r w:rsidRPr="00DB5FEA">
        <w:rPr>
          <w:rStyle w:val="af6"/>
          <w:rFonts w:ascii="Times New Roman" w:hAnsi="Times New Roman" w:cs="Times New Roman"/>
          <w:b w:val="0"/>
          <w:sz w:val="24"/>
          <w:szCs w:val="24"/>
        </w:rPr>
        <w:t>..</w:t>
      </w:r>
      <w:proofErr w:type="gramEnd"/>
      <w:r w:rsidRPr="00DB5FEA">
        <w:rPr>
          <w:rStyle w:val="af6"/>
          <w:rFonts w:ascii="Times New Roman" w:hAnsi="Times New Roman" w:cs="Times New Roman"/>
          <w:b w:val="0"/>
          <w:sz w:val="24"/>
          <w:szCs w:val="24"/>
        </w:rPr>
        <w:t xml:space="preserve"> </w:t>
      </w:r>
    </w:p>
    <w:p w:rsidR="0087541C" w:rsidRPr="00DB5FEA" w:rsidRDefault="0087541C"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Ч1ерий дахар.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87541C" w:rsidRPr="00DB5FEA" w:rsidRDefault="0087541C"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Д.Кагерманов «Дог1а дар»,</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87541C" w:rsidRPr="00DB5FEA" w:rsidRDefault="0087541C"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«Гуьйренан тидамаш»,</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87541C" w:rsidRPr="00DB5FEA" w:rsidRDefault="003F02B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Демеев И. «Г1а»,</w:t>
      </w:r>
      <w:r w:rsidRPr="00DB5FEA">
        <w:rPr>
          <w:rStyle w:val="af6"/>
          <w:rFonts w:ascii="Times New Roman" w:hAnsi="Times New Roman" w:cs="Times New Roman"/>
          <w:b w:val="0"/>
          <w:sz w:val="24"/>
          <w:szCs w:val="24"/>
        </w:rPr>
        <w:tab/>
      </w:r>
      <w:r w:rsidR="0087541C" w:rsidRPr="00DB5FEA">
        <w:rPr>
          <w:rStyle w:val="af6"/>
          <w:rFonts w:ascii="Times New Roman" w:hAnsi="Times New Roman" w:cs="Times New Roman"/>
          <w:b w:val="0"/>
          <w:sz w:val="24"/>
          <w:szCs w:val="24"/>
        </w:rPr>
        <w:tab/>
      </w:r>
      <w:r w:rsidR="0087541C" w:rsidRPr="00DB5FEA">
        <w:rPr>
          <w:rStyle w:val="af6"/>
          <w:rFonts w:ascii="Times New Roman" w:hAnsi="Times New Roman" w:cs="Times New Roman"/>
          <w:b w:val="0"/>
          <w:sz w:val="24"/>
          <w:szCs w:val="24"/>
        </w:rPr>
        <w:tab/>
      </w:r>
    </w:p>
    <w:p w:rsidR="0087541C" w:rsidRPr="00DB5FEA" w:rsidRDefault="0087541C"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Бианки В. «Чено к1орнеш лийчор».</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87541C" w:rsidRPr="00DB5FEA" w:rsidRDefault="0087541C"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Э.Мамакаев «Гуьйренан 1уьйре».</w:t>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p>
    <w:p w:rsidR="003A3373" w:rsidRPr="00DB5FEA" w:rsidRDefault="003A3373" w:rsidP="00C41731">
      <w:pPr>
        <w:spacing w:after="0" w:line="240" w:lineRule="auto"/>
        <w:rPr>
          <w:rStyle w:val="af6"/>
          <w:rFonts w:ascii="Times New Roman" w:hAnsi="Times New Roman" w:cs="Times New Roman"/>
          <w:sz w:val="24"/>
          <w:szCs w:val="24"/>
        </w:rPr>
      </w:pPr>
      <w:r w:rsidRPr="00DB5FEA">
        <w:rPr>
          <w:rStyle w:val="af6"/>
          <w:rFonts w:ascii="Times New Roman" w:hAnsi="Times New Roman" w:cs="Times New Roman"/>
          <w:b w:val="0"/>
          <w:sz w:val="24"/>
          <w:szCs w:val="24"/>
        </w:rPr>
        <w:t>«</w:t>
      </w:r>
      <w:r w:rsidRPr="00DB5FEA">
        <w:rPr>
          <w:rStyle w:val="af6"/>
          <w:rFonts w:ascii="Times New Roman" w:hAnsi="Times New Roman" w:cs="Times New Roman"/>
          <w:sz w:val="24"/>
          <w:szCs w:val="24"/>
        </w:rPr>
        <w:t xml:space="preserve">Г1иллакх-оьздангаллех лаьцна» </w:t>
      </w:r>
    </w:p>
    <w:p w:rsidR="003A3373" w:rsidRPr="00DB5FEA" w:rsidRDefault="003A3373" w:rsidP="00C41731">
      <w:pPr>
        <w:spacing w:after="0" w:line="240" w:lineRule="auto"/>
        <w:rPr>
          <w:rStyle w:val="af6"/>
          <w:rFonts w:ascii="Times New Roman" w:hAnsi="Times New Roman" w:cs="Times New Roman"/>
          <w:sz w:val="24"/>
          <w:szCs w:val="24"/>
        </w:rPr>
      </w:pPr>
      <w:r w:rsidRPr="00DB5FEA">
        <w:rPr>
          <w:rStyle w:val="af6"/>
          <w:rFonts w:ascii="Times New Roman" w:hAnsi="Times New Roman" w:cs="Times New Roman"/>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Дений, нанний дика хилар.</w:t>
      </w:r>
      <w:r w:rsidRPr="00DB5FEA">
        <w:rPr>
          <w:rStyle w:val="af6"/>
          <w:rFonts w:ascii="Times New Roman" w:hAnsi="Times New Roman" w:cs="Times New Roman"/>
          <w:b w:val="0"/>
          <w:sz w:val="24"/>
          <w:szCs w:val="24"/>
        </w:rPr>
        <w:tab/>
        <w:t xml:space="preserve">      </w:t>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В.Осеева «К1ентий»</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Э.Мамакаев «Нана» В.Осеева «Йоккха стаг»</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1Ц1ена хи .</w:t>
      </w:r>
      <w:proofErr w:type="gramStart"/>
      <w:r w:rsidRPr="00DB5FEA">
        <w:rPr>
          <w:rStyle w:val="af6"/>
          <w:rFonts w:ascii="Times New Roman" w:hAnsi="Times New Roman" w:cs="Times New Roman"/>
          <w:b w:val="0"/>
          <w:sz w:val="24"/>
          <w:szCs w:val="24"/>
        </w:rPr>
        <w:t>Ц1ена  хила</w:t>
      </w:r>
      <w:proofErr w:type="gramEnd"/>
      <w:r w:rsidRPr="00DB5FEA">
        <w:rPr>
          <w:rStyle w:val="af6"/>
          <w:rFonts w:ascii="Times New Roman" w:hAnsi="Times New Roman" w:cs="Times New Roman"/>
          <w:b w:val="0"/>
          <w:sz w:val="24"/>
          <w:szCs w:val="24"/>
        </w:rPr>
        <w:t xml:space="preserve"> вай?</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 Харцлийна 1у. Х1ума яар. Пайх1амаро нийсонах лаьцна аьлларг</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1-Хь.Хатуев «Г1иллакх».</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Б.Дикаев «Берашка-сайн доттаг1ашка»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Талламан болх хьалхарчу чийрикна лерина.</w:t>
      </w:r>
    </w:p>
    <w:p w:rsidR="003A3373" w:rsidRPr="00DB5FEA" w:rsidRDefault="003A3373" w:rsidP="00C41731">
      <w:pPr>
        <w:spacing w:after="0" w:line="240" w:lineRule="auto"/>
        <w:rPr>
          <w:rStyle w:val="af6"/>
          <w:rFonts w:ascii="Times New Roman" w:hAnsi="Times New Roman" w:cs="Times New Roman"/>
          <w:b w:val="0"/>
          <w:sz w:val="24"/>
          <w:szCs w:val="24"/>
        </w:rPr>
      </w:pP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sz w:val="24"/>
          <w:szCs w:val="24"/>
        </w:rPr>
        <w:t>Берийн дахар</w:t>
      </w:r>
      <w:r w:rsidRPr="00DB5FEA">
        <w:rPr>
          <w:rStyle w:val="af6"/>
          <w:rFonts w:ascii="Times New Roman" w:hAnsi="Times New Roman" w:cs="Times New Roman"/>
          <w:b w:val="0"/>
          <w:sz w:val="24"/>
          <w:szCs w:val="24"/>
        </w:rPr>
        <w:t>.</w:t>
      </w:r>
    </w:p>
    <w:p w:rsidR="003A3373" w:rsidRPr="00DB5FEA" w:rsidRDefault="003A3373" w:rsidP="00C41731">
      <w:pPr>
        <w:spacing w:after="0" w:line="240" w:lineRule="auto"/>
        <w:rPr>
          <w:rStyle w:val="af6"/>
          <w:rFonts w:ascii="Times New Roman" w:hAnsi="Times New Roman" w:cs="Times New Roman"/>
          <w:b w:val="0"/>
          <w:sz w:val="24"/>
          <w:szCs w:val="24"/>
        </w:rPr>
      </w:pP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Ж.Махмаев «Маликатан доттаг1ий».</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Т.Ахмадова «Нура»»</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З.Муталибов «Дешархойн къийсадаларш».</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1.Гайсултанов «Доллучун шен хан ю».ъ</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П.Абубакарова «Дешнех ловза»</w:t>
      </w:r>
      <w:r w:rsidRPr="00DB5FEA">
        <w:rPr>
          <w:rStyle w:val="af6"/>
          <w:rFonts w:ascii="Times New Roman" w:hAnsi="Times New Roman" w:cs="Times New Roman"/>
          <w:b w:val="0"/>
          <w:sz w:val="24"/>
          <w:szCs w:val="24"/>
        </w:rPr>
        <w:tab/>
      </w:r>
    </w:p>
    <w:p w:rsidR="00B67E36" w:rsidRPr="00DB5FEA" w:rsidRDefault="00B67E36" w:rsidP="00C41731">
      <w:pPr>
        <w:spacing w:after="0" w:line="240" w:lineRule="auto"/>
        <w:rPr>
          <w:rStyle w:val="af6"/>
          <w:rFonts w:ascii="Times New Roman" w:hAnsi="Times New Roman" w:cs="Times New Roman"/>
          <w:b w:val="0"/>
          <w:sz w:val="24"/>
          <w:szCs w:val="24"/>
        </w:rPr>
      </w:pPr>
    </w:p>
    <w:p w:rsidR="003A3373" w:rsidRPr="00DB5FEA" w:rsidRDefault="003A3373" w:rsidP="00C41731">
      <w:pPr>
        <w:spacing w:after="0" w:line="240" w:lineRule="auto"/>
        <w:rPr>
          <w:rStyle w:val="af6"/>
          <w:rFonts w:ascii="Times New Roman" w:hAnsi="Times New Roman" w:cs="Times New Roman"/>
          <w:sz w:val="24"/>
          <w:szCs w:val="24"/>
        </w:rPr>
      </w:pPr>
      <w:r w:rsidRPr="00DB5FEA">
        <w:rPr>
          <w:rStyle w:val="af6"/>
          <w:rFonts w:ascii="Times New Roman" w:hAnsi="Times New Roman" w:cs="Times New Roman"/>
          <w:sz w:val="24"/>
          <w:szCs w:val="24"/>
        </w:rPr>
        <w:t xml:space="preserve">Вайн доттаг1ий-дийнаташ. </w:t>
      </w:r>
    </w:p>
    <w:p w:rsidR="003A3373" w:rsidRPr="00DB5FEA" w:rsidRDefault="003A3373" w:rsidP="00C41731">
      <w:pPr>
        <w:spacing w:after="0" w:line="240" w:lineRule="auto"/>
        <w:rPr>
          <w:rStyle w:val="af6"/>
          <w:rFonts w:ascii="Times New Roman" w:hAnsi="Times New Roman" w:cs="Times New Roman"/>
          <w:b w:val="0"/>
          <w:sz w:val="24"/>
          <w:szCs w:val="24"/>
        </w:rPr>
      </w:pP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Х.Берсанов «Бексолтин алаша.</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Ж.Махмаев «Ши к1еза»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Хь.Саракаев «Борзик»,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Э. Мамакаев «Тхан пису»</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Э.Мамакаев «Акхарой долчохь»</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Ш.Макалов «Дехкий дийна муха дисира».</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А.Тапалаева « Массарна дерг-ловзар»</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Хь.Саракаев «Х1орш х1ун ю</w:t>
      </w:r>
      <w:proofErr w:type="gramStart"/>
      <w:r w:rsidRPr="00DB5FEA">
        <w:rPr>
          <w:rStyle w:val="af6"/>
          <w:rFonts w:ascii="Times New Roman" w:hAnsi="Times New Roman" w:cs="Times New Roman"/>
          <w:b w:val="0"/>
          <w:sz w:val="24"/>
          <w:szCs w:val="24"/>
        </w:rPr>
        <w:t>?»</w:t>
      </w:r>
      <w:proofErr w:type="gramEnd"/>
      <w:r w:rsidRPr="00DB5FEA">
        <w:rPr>
          <w:rStyle w:val="af6"/>
          <w:rFonts w:ascii="Times New Roman" w:hAnsi="Times New Roman" w:cs="Times New Roman"/>
          <w:b w:val="0"/>
          <w:sz w:val="24"/>
          <w:szCs w:val="24"/>
        </w:rPr>
        <w:t>.</w:t>
      </w:r>
    </w:p>
    <w:p w:rsidR="003A3373" w:rsidRPr="00DB5FEA" w:rsidRDefault="003A3373" w:rsidP="00C41731">
      <w:pPr>
        <w:spacing w:after="0" w:line="240" w:lineRule="auto"/>
        <w:rPr>
          <w:rStyle w:val="af6"/>
          <w:rFonts w:ascii="Times New Roman" w:hAnsi="Times New Roman" w:cs="Times New Roman"/>
          <w:b w:val="0"/>
          <w:sz w:val="24"/>
          <w:szCs w:val="24"/>
        </w:rPr>
      </w:pPr>
    </w:p>
    <w:p w:rsidR="003A3373" w:rsidRPr="00DB5FEA" w:rsidRDefault="003A3373" w:rsidP="00C41731">
      <w:pPr>
        <w:spacing w:after="0" w:line="240" w:lineRule="auto"/>
        <w:rPr>
          <w:rStyle w:val="af6"/>
          <w:rFonts w:ascii="Times New Roman" w:hAnsi="Times New Roman" w:cs="Times New Roman"/>
          <w:sz w:val="24"/>
          <w:szCs w:val="24"/>
        </w:rPr>
      </w:pPr>
      <w:r w:rsidRPr="00DB5FEA">
        <w:rPr>
          <w:rStyle w:val="af6"/>
          <w:rFonts w:ascii="Times New Roman" w:hAnsi="Times New Roman" w:cs="Times New Roman"/>
          <w:sz w:val="24"/>
          <w:szCs w:val="24"/>
        </w:rPr>
        <w:t xml:space="preserve">Болх-доккха хазахетар </w:t>
      </w:r>
    </w:p>
    <w:p w:rsidR="003A3373" w:rsidRPr="00DB5FEA" w:rsidRDefault="003A3373" w:rsidP="00C41731">
      <w:pPr>
        <w:spacing w:after="0" w:line="240" w:lineRule="auto"/>
        <w:rPr>
          <w:rStyle w:val="af6"/>
          <w:rFonts w:ascii="Times New Roman" w:hAnsi="Times New Roman" w:cs="Times New Roman"/>
          <w:b w:val="0"/>
          <w:sz w:val="24"/>
          <w:szCs w:val="24"/>
        </w:rPr>
      </w:pP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lastRenderedPageBreak/>
        <w:t>Талламан болх шолг1ачу чийрикна лерина</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З.Муталибов «Муьлхха а болх оьшуш бу»</w:t>
      </w:r>
      <w:proofErr w:type="gramStart"/>
      <w:r w:rsidRPr="00DB5FEA">
        <w:rPr>
          <w:rStyle w:val="af6"/>
          <w:rFonts w:ascii="Times New Roman" w:hAnsi="Times New Roman" w:cs="Times New Roman"/>
          <w:b w:val="0"/>
          <w:sz w:val="24"/>
          <w:szCs w:val="24"/>
        </w:rPr>
        <w:t>..</w:t>
      </w:r>
      <w:proofErr w:type="gramEnd"/>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Ж.Махмаев «Маликат».</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1.Гайсултанов «Пхьола».</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Кагерманов. «Говзанчаш</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Х.Ошаев «Ши накъост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Г.Балл «Цхьана меттехь ца соцу мало».</w:t>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p>
    <w:p w:rsidR="003A3373" w:rsidRPr="00DB5FEA" w:rsidRDefault="003A3373" w:rsidP="00C41731">
      <w:pPr>
        <w:spacing w:after="160" w:line="259" w:lineRule="auto"/>
        <w:rPr>
          <w:rStyle w:val="af6"/>
          <w:rFonts w:ascii="Times New Roman" w:hAnsi="Times New Roman" w:cs="Times New Roman"/>
          <w:sz w:val="24"/>
          <w:szCs w:val="24"/>
        </w:rPr>
      </w:pPr>
      <w:r w:rsidRPr="00DB5FEA">
        <w:rPr>
          <w:rStyle w:val="af6"/>
          <w:rFonts w:ascii="Times New Roman" w:hAnsi="Times New Roman" w:cs="Times New Roman"/>
          <w:sz w:val="24"/>
          <w:szCs w:val="24"/>
        </w:rPr>
        <w:t xml:space="preserve">   1а </w:t>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1.Мамакаев «1а»</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Э.Мамакаев «Керла шо»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Туьйра «1аьнан оьг1азло»</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Ж.Махмаев «Салазаш хахкар»</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Хь.Саракаев «Дарц».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Д.Кагерманов Г1ура-дада».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Хь.Саракаев «Х1ара маца хуьлу</w:t>
      </w:r>
    </w:p>
    <w:p w:rsidR="003A3373"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ab/>
      </w:r>
    </w:p>
    <w:p w:rsidR="003A3373" w:rsidRPr="00DB5FEA" w:rsidRDefault="003A3373" w:rsidP="00C41731">
      <w:pPr>
        <w:spacing w:after="0" w:line="240" w:lineRule="auto"/>
        <w:rPr>
          <w:rStyle w:val="af6"/>
          <w:rFonts w:ascii="Times New Roman" w:hAnsi="Times New Roman" w:cs="Times New Roman"/>
          <w:b w:val="0"/>
          <w:sz w:val="24"/>
          <w:szCs w:val="24"/>
        </w:rPr>
      </w:pPr>
    </w:p>
    <w:p w:rsidR="003A3373" w:rsidRPr="00DB5FEA" w:rsidRDefault="00DB5FEA" w:rsidP="00C41731">
      <w:pPr>
        <w:spacing w:after="160" w:line="259" w:lineRule="auto"/>
        <w:rPr>
          <w:rStyle w:val="af6"/>
          <w:rFonts w:ascii="Times New Roman" w:hAnsi="Times New Roman" w:cs="Times New Roman"/>
          <w:sz w:val="24"/>
          <w:szCs w:val="24"/>
        </w:rPr>
      </w:pPr>
      <w:r w:rsidRPr="00DB5FEA">
        <w:rPr>
          <w:rStyle w:val="af6"/>
          <w:rFonts w:ascii="Times New Roman" w:hAnsi="Times New Roman" w:cs="Times New Roman"/>
          <w:sz w:val="24"/>
          <w:szCs w:val="24"/>
        </w:rPr>
        <w:t xml:space="preserve">Вайн Даймохк </w:t>
      </w:r>
    </w:p>
    <w:p w:rsidR="003A3373" w:rsidRPr="00DB5FEA" w:rsidRDefault="003A3373" w:rsidP="00C41731">
      <w:pPr>
        <w:spacing w:after="0" w:line="259"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«Нефтах х1ун йоккху</w:t>
      </w:r>
      <w:proofErr w:type="gramStart"/>
      <w:r w:rsidRPr="00DB5FEA">
        <w:rPr>
          <w:rStyle w:val="af6"/>
          <w:rFonts w:ascii="Times New Roman" w:hAnsi="Times New Roman" w:cs="Times New Roman"/>
          <w:b w:val="0"/>
          <w:sz w:val="24"/>
          <w:szCs w:val="24"/>
        </w:rPr>
        <w:t>?»</w:t>
      </w:r>
      <w:proofErr w:type="gramEnd"/>
      <w:r w:rsidRPr="00DB5FEA">
        <w:rPr>
          <w:rStyle w:val="af6"/>
          <w:rFonts w:ascii="Times New Roman" w:hAnsi="Times New Roman" w:cs="Times New Roman"/>
          <w:b w:val="0"/>
          <w:sz w:val="24"/>
          <w:szCs w:val="24"/>
        </w:rPr>
        <w:t xml:space="preserve">.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59"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1адиз Кусаев «Сан г1ала»</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3A3373" w:rsidP="00C41731">
      <w:pPr>
        <w:spacing w:after="0" w:line="259"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«Хиш» «Вайн хиш чохь хуьлу ч1ерий»</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3A3373"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«Ж.Махмаев «Машар»</w:t>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p>
    <w:p w:rsidR="0009273B" w:rsidRPr="00DB5FEA" w:rsidRDefault="0009273B" w:rsidP="00C41731">
      <w:pPr>
        <w:spacing w:after="0" w:line="259" w:lineRule="auto"/>
        <w:rPr>
          <w:rStyle w:val="af6"/>
          <w:rFonts w:ascii="Times New Roman" w:hAnsi="Times New Roman" w:cs="Times New Roman"/>
          <w:sz w:val="24"/>
          <w:szCs w:val="24"/>
        </w:rPr>
      </w:pPr>
      <w:r w:rsidRPr="00DB5FEA">
        <w:rPr>
          <w:rStyle w:val="af6"/>
          <w:rFonts w:ascii="Times New Roman" w:hAnsi="Times New Roman" w:cs="Times New Roman"/>
          <w:sz w:val="24"/>
          <w:szCs w:val="24"/>
        </w:rPr>
        <w:t>Б1аьсте</w:t>
      </w:r>
      <w:proofErr w:type="gramStart"/>
      <w:r w:rsidRPr="00DB5FEA">
        <w:rPr>
          <w:rStyle w:val="af6"/>
          <w:rFonts w:ascii="Times New Roman" w:hAnsi="Times New Roman" w:cs="Times New Roman"/>
          <w:sz w:val="24"/>
          <w:szCs w:val="24"/>
        </w:rPr>
        <w:t>,б1аьсте</w:t>
      </w:r>
      <w:proofErr w:type="gramEnd"/>
      <w:r w:rsidRPr="00DB5FEA">
        <w:rPr>
          <w:rStyle w:val="af6"/>
          <w:rFonts w:ascii="Times New Roman" w:hAnsi="Times New Roman" w:cs="Times New Roman"/>
          <w:sz w:val="24"/>
          <w:szCs w:val="24"/>
        </w:rPr>
        <w:t xml:space="preserve"> еъна кхечи </w:t>
      </w:r>
      <w:r w:rsidRPr="00DB5FEA">
        <w:rPr>
          <w:rStyle w:val="af6"/>
          <w:rFonts w:ascii="Times New Roman" w:hAnsi="Times New Roman" w:cs="Times New Roman"/>
          <w:sz w:val="24"/>
          <w:szCs w:val="24"/>
        </w:rPr>
        <w:tab/>
      </w:r>
    </w:p>
    <w:p w:rsidR="0009273B" w:rsidRPr="00DB5FEA" w:rsidRDefault="0009273B" w:rsidP="00C41731">
      <w:pPr>
        <w:spacing w:after="0" w:line="259" w:lineRule="auto"/>
        <w:rPr>
          <w:rStyle w:val="af6"/>
          <w:rFonts w:ascii="Times New Roman" w:hAnsi="Times New Roman" w:cs="Times New Roman"/>
          <w:b w:val="0"/>
          <w:sz w:val="24"/>
          <w:szCs w:val="24"/>
        </w:rPr>
      </w:pPr>
    </w:p>
    <w:p w:rsidR="0009273B" w:rsidRPr="00DB5FEA" w:rsidRDefault="0009273B" w:rsidP="00C41731">
      <w:pPr>
        <w:spacing w:after="0" w:line="259"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Хь.Сатуев «Вайн бераш»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59"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Талламан болх кхоалг1ачу чийрикна лерина.</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59"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Л.Н.Толстой «Б1аьсте»</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59"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Хь.Саракаев «Х1ун ю иза</w:t>
      </w:r>
      <w:proofErr w:type="gramStart"/>
      <w:r w:rsidRPr="00DB5FEA">
        <w:rPr>
          <w:rStyle w:val="af6"/>
          <w:rFonts w:ascii="Times New Roman" w:hAnsi="Times New Roman" w:cs="Times New Roman"/>
          <w:b w:val="0"/>
          <w:sz w:val="24"/>
          <w:szCs w:val="24"/>
        </w:rPr>
        <w:t>?»</w:t>
      </w:r>
      <w:proofErr w:type="gramEnd"/>
      <w:r w:rsidRPr="00DB5FEA">
        <w:rPr>
          <w:rStyle w:val="af6"/>
          <w:rFonts w:ascii="Times New Roman" w:hAnsi="Times New Roman" w:cs="Times New Roman"/>
          <w:b w:val="0"/>
          <w:sz w:val="24"/>
          <w:szCs w:val="24"/>
        </w:rPr>
        <w:t xml:space="preserve">.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59"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Гайсултанов «Б1аьста хьуьнхахь».</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59"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Д.Кагерманов «Алкханчаш»,</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59"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В.Бианки «Пхьагал дитта т1ехь»</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«Муха дог1а деза синтар»</w:t>
      </w:r>
      <w:r w:rsidRPr="00DB5FEA">
        <w:rPr>
          <w:rStyle w:val="af6"/>
          <w:rFonts w:ascii="Times New Roman" w:hAnsi="Times New Roman" w:cs="Times New Roman"/>
          <w:b w:val="0"/>
          <w:sz w:val="24"/>
          <w:szCs w:val="24"/>
        </w:rPr>
        <w:tab/>
      </w:r>
    </w:p>
    <w:p w:rsidR="0009273B" w:rsidRPr="00DB5FEA" w:rsidRDefault="0009273B" w:rsidP="00C41731">
      <w:pPr>
        <w:spacing w:after="0" w:line="259"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Д.Кагерманов «Со а воьду»</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59"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Н.Носов «Хорсамах лаьцна»</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Н.Носов «Хорсамах лаьцна»</w:t>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p>
    <w:p w:rsidR="0009273B" w:rsidRPr="00DB5FEA" w:rsidRDefault="0009273B" w:rsidP="00C41731">
      <w:pPr>
        <w:spacing w:after="0" w:line="240" w:lineRule="auto"/>
        <w:rPr>
          <w:rStyle w:val="af6"/>
          <w:rFonts w:ascii="Times New Roman" w:hAnsi="Times New Roman" w:cs="Times New Roman"/>
          <w:sz w:val="24"/>
          <w:szCs w:val="24"/>
        </w:rPr>
      </w:pPr>
      <w:r w:rsidRPr="00DB5FEA">
        <w:rPr>
          <w:rStyle w:val="af6"/>
          <w:rFonts w:ascii="Times New Roman" w:hAnsi="Times New Roman" w:cs="Times New Roman"/>
          <w:sz w:val="24"/>
          <w:szCs w:val="24"/>
        </w:rPr>
        <w:t xml:space="preserve">Нохчийн халкъан барта кхолларалла </w:t>
      </w:r>
    </w:p>
    <w:p w:rsidR="0009273B" w:rsidRPr="00DB5FEA" w:rsidRDefault="0009273B" w:rsidP="00C41731">
      <w:pPr>
        <w:spacing w:after="0" w:line="240" w:lineRule="auto"/>
        <w:rPr>
          <w:rStyle w:val="af6"/>
          <w:rFonts w:ascii="Times New Roman" w:hAnsi="Times New Roman" w:cs="Times New Roman"/>
          <w:sz w:val="24"/>
          <w:szCs w:val="24"/>
        </w:rPr>
      </w:pP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Цициггий,</w:t>
      </w:r>
      <w:r w:rsidR="003F02BB" w:rsidRPr="00DB5FEA">
        <w:rPr>
          <w:rStyle w:val="af6"/>
          <w:rFonts w:ascii="Times New Roman" w:hAnsi="Times New Roman" w:cs="Times New Roman"/>
          <w:b w:val="0"/>
          <w:sz w:val="24"/>
          <w:szCs w:val="24"/>
        </w:rPr>
        <w:t xml:space="preserve"> </w:t>
      </w:r>
      <w:proofErr w:type="gramStart"/>
      <w:r w:rsidRPr="00DB5FEA">
        <w:rPr>
          <w:rStyle w:val="af6"/>
          <w:rFonts w:ascii="Times New Roman" w:hAnsi="Times New Roman" w:cs="Times New Roman"/>
          <w:b w:val="0"/>
          <w:sz w:val="24"/>
          <w:szCs w:val="24"/>
        </w:rPr>
        <w:t>дахкий(</w:t>
      </w:r>
      <w:proofErr w:type="gramEnd"/>
      <w:r w:rsidRPr="00DB5FEA">
        <w:rPr>
          <w:rStyle w:val="af6"/>
          <w:rFonts w:ascii="Times New Roman" w:hAnsi="Times New Roman" w:cs="Times New Roman"/>
          <w:b w:val="0"/>
          <w:sz w:val="24"/>
          <w:szCs w:val="24"/>
        </w:rPr>
        <w:t xml:space="preserve">берийн ловзар)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t xml:space="preserve">   </w:t>
      </w:r>
      <w:r w:rsidRPr="00DB5FEA">
        <w:rPr>
          <w:rStyle w:val="af6"/>
          <w:rFonts w:ascii="Times New Roman" w:hAnsi="Times New Roman" w:cs="Times New Roman"/>
          <w:b w:val="0"/>
          <w:sz w:val="24"/>
          <w:szCs w:val="24"/>
        </w:rPr>
        <w:tab/>
      </w:r>
    </w:p>
    <w:p w:rsidR="0009273B" w:rsidRPr="00DB5FEA" w:rsidRDefault="003F02B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Кицанаш</w:t>
      </w:r>
      <w:r w:rsidR="0009273B" w:rsidRPr="00DB5FEA">
        <w:rPr>
          <w:rStyle w:val="af6"/>
          <w:rFonts w:ascii="Times New Roman" w:hAnsi="Times New Roman" w:cs="Times New Roman"/>
          <w:b w:val="0"/>
          <w:sz w:val="24"/>
          <w:szCs w:val="24"/>
        </w:rPr>
        <w:t xml:space="preserve">   </w:t>
      </w:r>
      <w:r w:rsidR="0009273B" w:rsidRPr="00DB5FEA">
        <w:rPr>
          <w:rStyle w:val="af6"/>
          <w:rFonts w:ascii="Times New Roman" w:hAnsi="Times New Roman" w:cs="Times New Roman"/>
          <w:b w:val="0"/>
          <w:sz w:val="24"/>
          <w:szCs w:val="24"/>
        </w:rPr>
        <w:tab/>
      </w:r>
      <w:r w:rsidR="0009273B" w:rsidRPr="00DB5FEA">
        <w:rPr>
          <w:rStyle w:val="af6"/>
          <w:rFonts w:ascii="Times New Roman" w:hAnsi="Times New Roman" w:cs="Times New Roman"/>
          <w:b w:val="0"/>
          <w:sz w:val="24"/>
          <w:szCs w:val="24"/>
        </w:rPr>
        <w:tab/>
      </w:r>
      <w:r w:rsidR="0009273B"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Х1етал-металш</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 xml:space="preserve">Чехкааларш,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Дагардарш</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«Майра пхьагал»</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«Цаьпцалггий,</w:t>
      </w:r>
      <w:r w:rsidR="003F02BB" w:rsidRPr="00DB5FEA">
        <w:rPr>
          <w:rStyle w:val="af6"/>
          <w:rFonts w:ascii="Times New Roman" w:hAnsi="Times New Roman" w:cs="Times New Roman"/>
          <w:b w:val="0"/>
          <w:sz w:val="24"/>
          <w:szCs w:val="24"/>
        </w:rPr>
        <w:t xml:space="preserve"> </w:t>
      </w:r>
      <w:r w:rsidRPr="00DB5FEA">
        <w:rPr>
          <w:rStyle w:val="af6"/>
          <w:rFonts w:ascii="Times New Roman" w:hAnsi="Times New Roman" w:cs="Times New Roman"/>
          <w:b w:val="0"/>
          <w:sz w:val="24"/>
          <w:szCs w:val="24"/>
        </w:rPr>
        <w:t>зингаттий»</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«Газа-гуьзалггий,</w:t>
      </w:r>
      <w:r w:rsidR="003F02BB" w:rsidRPr="00DB5FEA">
        <w:rPr>
          <w:rStyle w:val="af6"/>
          <w:rFonts w:ascii="Times New Roman" w:hAnsi="Times New Roman" w:cs="Times New Roman"/>
          <w:b w:val="0"/>
          <w:sz w:val="24"/>
          <w:szCs w:val="24"/>
        </w:rPr>
        <w:t xml:space="preserve"> </w:t>
      </w:r>
      <w:r w:rsidRPr="00DB5FEA">
        <w:rPr>
          <w:rStyle w:val="af6"/>
          <w:rFonts w:ascii="Times New Roman" w:hAnsi="Times New Roman" w:cs="Times New Roman"/>
          <w:b w:val="0"/>
          <w:sz w:val="24"/>
          <w:szCs w:val="24"/>
        </w:rPr>
        <w:t>сира борззий»</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«Зуй,</w:t>
      </w:r>
      <w:r w:rsidR="003F02BB" w:rsidRPr="00DB5FEA">
        <w:rPr>
          <w:rStyle w:val="af6"/>
          <w:rFonts w:ascii="Times New Roman" w:hAnsi="Times New Roman" w:cs="Times New Roman"/>
          <w:b w:val="0"/>
          <w:sz w:val="24"/>
          <w:szCs w:val="24"/>
        </w:rPr>
        <w:t xml:space="preserve"> </w:t>
      </w:r>
      <w:r w:rsidRPr="00DB5FEA">
        <w:rPr>
          <w:rStyle w:val="af6"/>
          <w:rFonts w:ascii="Times New Roman" w:hAnsi="Times New Roman" w:cs="Times New Roman"/>
          <w:b w:val="0"/>
          <w:sz w:val="24"/>
          <w:szCs w:val="24"/>
        </w:rPr>
        <w:t>пхьагаллий»</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Талламан болх доьалг1ачу чийрикна лерина.</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«Цхьогаллий,</w:t>
      </w:r>
      <w:r w:rsidR="003F02BB" w:rsidRPr="00DB5FEA">
        <w:rPr>
          <w:rStyle w:val="af6"/>
          <w:rFonts w:ascii="Times New Roman" w:hAnsi="Times New Roman" w:cs="Times New Roman"/>
          <w:b w:val="0"/>
          <w:sz w:val="24"/>
          <w:szCs w:val="24"/>
        </w:rPr>
        <w:t xml:space="preserve"> </w:t>
      </w:r>
      <w:r w:rsidRPr="00DB5FEA">
        <w:rPr>
          <w:rStyle w:val="af6"/>
          <w:rFonts w:ascii="Times New Roman" w:hAnsi="Times New Roman" w:cs="Times New Roman"/>
          <w:b w:val="0"/>
          <w:sz w:val="24"/>
          <w:szCs w:val="24"/>
        </w:rPr>
        <w:t xml:space="preserve">пхьагаллий» </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09273B" w:rsidRPr="00DB5FEA" w:rsidRDefault="0009273B" w:rsidP="00C41731">
      <w:pPr>
        <w:spacing w:after="0" w:line="240" w:lineRule="auto"/>
        <w:rPr>
          <w:rStyle w:val="af6"/>
          <w:rFonts w:ascii="Times New Roman" w:hAnsi="Times New Roman" w:cs="Times New Roman"/>
          <w:b w:val="0"/>
          <w:sz w:val="24"/>
          <w:szCs w:val="24"/>
        </w:rPr>
      </w:pPr>
      <w:r w:rsidRPr="00DB5FEA">
        <w:rPr>
          <w:rStyle w:val="af6"/>
          <w:rFonts w:ascii="Times New Roman" w:hAnsi="Times New Roman" w:cs="Times New Roman"/>
          <w:b w:val="0"/>
          <w:sz w:val="24"/>
          <w:szCs w:val="24"/>
        </w:rPr>
        <w:t>«Борззий,</w:t>
      </w:r>
      <w:r w:rsidR="003F02BB" w:rsidRPr="00DB5FEA">
        <w:rPr>
          <w:rStyle w:val="af6"/>
          <w:rFonts w:ascii="Times New Roman" w:hAnsi="Times New Roman" w:cs="Times New Roman"/>
          <w:b w:val="0"/>
          <w:sz w:val="24"/>
          <w:szCs w:val="24"/>
        </w:rPr>
        <w:t xml:space="preserve"> </w:t>
      </w:r>
      <w:r w:rsidRPr="00DB5FEA">
        <w:rPr>
          <w:rStyle w:val="af6"/>
          <w:rFonts w:ascii="Times New Roman" w:hAnsi="Times New Roman" w:cs="Times New Roman"/>
          <w:b w:val="0"/>
          <w:sz w:val="24"/>
          <w:szCs w:val="24"/>
        </w:rPr>
        <w:t>цхьогаллий</w:t>
      </w:r>
      <w:proofErr w:type="gramStart"/>
      <w:r w:rsidRPr="00DB5FEA">
        <w:rPr>
          <w:rStyle w:val="af6"/>
          <w:rFonts w:ascii="Times New Roman" w:hAnsi="Times New Roman" w:cs="Times New Roman"/>
          <w:b w:val="0"/>
          <w:sz w:val="24"/>
          <w:szCs w:val="24"/>
        </w:rPr>
        <w:t>,ломмий</w:t>
      </w:r>
      <w:proofErr w:type="gramEnd"/>
      <w:r w:rsidRPr="00DB5FEA">
        <w:rPr>
          <w:rStyle w:val="af6"/>
          <w:rFonts w:ascii="Times New Roman" w:hAnsi="Times New Roman" w:cs="Times New Roman"/>
          <w:b w:val="0"/>
          <w:sz w:val="24"/>
          <w:szCs w:val="24"/>
        </w:rPr>
        <w:t>»</w:t>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r w:rsidRPr="00DB5FEA">
        <w:rPr>
          <w:rStyle w:val="af6"/>
          <w:rFonts w:ascii="Times New Roman" w:hAnsi="Times New Roman" w:cs="Times New Roman"/>
          <w:b w:val="0"/>
          <w:sz w:val="24"/>
          <w:szCs w:val="24"/>
        </w:rPr>
        <w:tab/>
      </w:r>
    </w:p>
    <w:p w:rsidR="003A3373" w:rsidRPr="00DB5FEA" w:rsidRDefault="0009273B" w:rsidP="00DB5FEA">
      <w:pPr>
        <w:spacing w:after="160" w:line="259" w:lineRule="auto"/>
        <w:rPr>
          <w:rFonts w:ascii="Calibri" w:eastAsia="Calibri" w:hAnsi="Calibri" w:cs="Times New Roman"/>
          <w:sz w:val="24"/>
          <w:szCs w:val="24"/>
          <w:lang w:val="ru-RU"/>
        </w:rPr>
      </w:pPr>
      <w:r w:rsidRPr="00C41731">
        <w:rPr>
          <w:rFonts w:ascii="Calibri" w:eastAsia="Calibri" w:hAnsi="Calibri" w:cs="Times New Roman"/>
          <w:sz w:val="24"/>
          <w:szCs w:val="24"/>
          <w:lang w:val="ru-RU"/>
        </w:rPr>
        <w:t xml:space="preserve">            </w:t>
      </w:r>
    </w:p>
    <w:p w:rsidR="00B67E36" w:rsidRPr="00C41731" w:rsidRDefault="00B67E36" w:rsidP="00C41731">
      <w:pPr>
        <w:rPr>
          <w:sz w:val="24"/>
          <w:szCs w:val="24"/>
          <w:lang w:val="ru-RU"/>
        </w:rPr>
      </w:pPr>
    </w:p>
    <w:p w:rsidR="00AE32A7" w:rsidRPr="00C41731" w:rsidRDefault="00AE32A7" w:rsidP="00C41731">
      <w:pPr>
        <w:rPr>
          <w:sz w:val="24"/>
          <w:szCs w:val="24"/>
          <w:lang w:val="ru-RU"/>
        </w:rPr>
        <w:sectPr w:rsidR="00AE32A7" w:rsidRPr="00C41731" w:rsidSect="00AF0D00">
          <w:pgSz w:w="11900" w:h="16840"/>
          <w:pgMar w:top="142" w:right="1150" w:bottom="993" w:left="846" w:header="720" w:footer="720" w:gutter="0"/>
          <w:cols w:space="720" w:equalWidth="0">
            <w:col w:w="9904" w:space="0"/>
          </w:cols>
          <w:docGrid w:linePitch="360"/>
        </w:sectPr>
      </w:pPr>
    </w:p>
    <w:p w:rsidR="00AE32A7" w:rsidRPr="00C41731" w:rsidRDefault="00AE32A7" w:rsidP="00C41731">
      <w:pPr>
        <w:autoSpaceDE w:val="0"/>
        <w:autoSpaceDN w:val="0"/>
        <w:spacing w:after="64" w:line="220" w:lineRule="exact"/>
        <w:rPr>
          <w:sz w:val="24"/>
          <w:szCs w:val="24"/>
          <w:lang w:val="ru-RU"/>
        </w:rPr>
      </w:pPr>
    </w:p>
    <w:p w:rsidR="00AE32A7" w:rsidRPr="00C41731" w:rsidRDefault="00F4287D" w:rsidP="00C41731">
      <w:pPr>
        <w:autoSpaceDE w:val="0"/>
        <w:autoSpaceDN w:val="0"/>
        <w:spacing w:after="258" w:line="233" w:lineRule="auto"/>
        <w:rPr>
          <w:sz w:val="24"/>
          <w:szCs w:val="24"/>
        </w:rPr>
      </w:pPr>
      <w:r w:rsidRPr="00C41731">
        <w:rPr>
          <w:rFonts w:ascii="Times New Roman" w:eastAsia="Times New Roman" w:hAnsi="Times New Roman"/>
          <w:b/>
          <w:color w:val="000000"/>
          <w:w w:val="101"/>
          <w:sz w:val="24"/>
          <w:szCs w:val="24"/>
        </w:rPr>
        <w:t>ТЕМАТИКИН ПЛАНИРОВАНИ</w:t>
      </w: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C41731">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45" w:lineRule="auto"/>
              <w:jc w:val="center"/>
              <w:rPr>
                <w:sz w:val="24"/>
                <w:szCs w:val="24"/>
              </w:rPr>
            </w:pPr>
            <w:r w:rsidRPr="00C41731">
              <w:rPr>
                <w:rFonts w:ascii="Times New Roman" w:eastAsia="Times New Roman" w:hAnsi="Times New Roman"/>
                <w:b/>
                <w:color w:val="000000"/>
                <w:w w:val="97"/>
                <w:sz w:val="24"/>
                <w:szCs w:val="24"/>
              </w:rPr>
              <w:t>№</w:t>
            </w:r>
            <w:r w:rsidRPr="00C41731">
              <w:rPr>
                <w:sz w:val="24"/>
                <w:szCs w:val="24"/>
              </w:rPr>
              <w:br/>
            </w:r>
            <w:r w:rsidRPr="00C41731">
              <w:rPr>
                <w:rFonts w:ascii="Times New Roman" w:eastAsia="Times New Roman" w:hAnsi="Times New Roman"/>
                <w:b/>
                <w:color w:val="000000"/>
                <w:w w:val="97"/>
                <w:sz w:val="24"/>
                <w:szCs w:val="24"/>
              </w:rPr>
              <w:t>п/п</w:t>
            </w:r>
          </w:p>
        </w:tc>
        <w:tc>
          <w:tcPr>
            <w:tcW w:w="58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F4287D" w:rsidP="00C41731">
            <w:pPr>
              <w:autoSpaceDE w:val="0"/>
              <w:autoSpaceDN w:val="0"/>
              <w:spacing w:after="0" w:line="230" w:lineRule="auto"/>
              <w:rPr>
                <w:sz w:val="24"/>
                <w:szCs w:val="24"/>
                <w:lang w:val="ru-RU"/>
              </w:rPr>
            </w:pPr>
            <w:r w:rsidRPr="00C41731">
              <w:rPr>
                <w:rFonts w:ascii="Times New Roman" w:eastAsia="Times New Roman" w:hAnsi="Times New Roman"/>
                <w:b/>
                <w:color w:val="000000"/>
                <w:w w:val="97"/>
                <w:sz w:val="24"/>
                <w:szCs w:val="24"/>
                <w:lang w:val="ru-RU"/>
              </w:rPr>
              <w:t xml:space="preserve">Программийн </w:t>
            </w:r>
            <w:proofErr w:type="gramStart"/>
            <w:r w:rsidRPr="00C41731">
              <w:rPr>
                <w:rFonts w:ascii="Times New Roman" w:eastAsia="Times New Roman" w:hAnsi="Times New Roman"/>
                <w:b/>
                <w:color w:val="000000"/>
                <w:w w:val="97"/>
                <w:sz w:val="24"/>
                <w:szCs w:val="24"/>
                <w:lang w:val="ru-RU"/>
              </w:rPr>
              <w:t>дакъойн</w:t>
            </w:r>
            <w:proofErr w:type="gramEnd"/>
            <w:r w:rsidRPr="00C41731">
              <w:rPr>
                <w:rFonts w:ascii="Times New Roman" w:eastAsia="Times New Roman" w:hAnsi="Times New Roman"/>
                <w:b/>
                <w:color w:val="000000"/>
                <w:w w:val="97"/>
                <w:sz w:val="24"/>
                <w:szCs w:val="24"/>
                <w:lang w:val="ru-RU"/>
              </w:rPr>
              <w:t xml:space="preserve"> а, темийн а ц1ераш</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F4287D" w:rsidP="00C41731">
            <w:pPr>
              <w:autoSpaceDE w:val="0"/>
              <w:autoSpaceDN w:val="0"/>
              <w:spacing w:after="0" w:line="230" w:lineRule="auto"/>
              <w:rPr>
                <w:sz w:val="24"/>
                <w:szCs w:val="24"/>
                <w:lang w:val="ru-RU"/>
              </w:rPr>
            </w:pPr>
            <w:r w:rsidRPr="00C41731">
              <w:rPr>
                <w:rFonts w:ascii="Times New Roman" w:eastAsia="Times New Roman" w:hAnsi="Times New Roman"/>
                <w:b/>
                <w:color w:val="000000"/>
                <w:w w:val="97"/>
                <w:sz w:val="24"/>
                <w:szCs w:val="24"/>
                <w:lang w:val="ru-RU"/>
              </w:rPr>
              <w:t xml:space="preserve"> Сахьтийн барам</w:t>
            </w:r>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F4287D" w:rsidP="00C41731">
            <w:pPr>
              <w:autoSpaceDE w:val="0"/>
              <w:autoSpaceDN w:val="0"/>
              <w:spacing w:after="0" w:line="245" w:lineRule="auto"/>
              <w:ind w:left="72"/>
              <w:rPr>
                <w:sz w:val="24"/>
                <w:szCs w:val="24"/>
              </w:rPr>
            </w:pPr>
            <w:r w:rsidRPr="00C41731">
              <w:rPr>
                <w:rFonts w:ascii="Times New Roman" w:eastAsia="Times New Roman" w:hAnsi="Times New Roman"/>
                <w:b/>
                <w:color w:val="000000"/>
                <w:w w:val="97"/>
                <w:sz w:val="24"/>
                <w:szCs w:val="24"/>
              </w:rPr>
              <w:t>1аморан терахь</w:t>
            </w:r>
          </w:p>
        </w:tc>
        <w:tc>
          <w:tcPr>
            <w:tcW w:w="26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7A4F51" w:rsidP="00C41731">
            <w:pPr>
              <w:autoSpaceDE w:val="0"/>
              <w:autoSpaceDN w:val="0"/>
              <w:spacing w:after="0" w:line="230" w:lineRule="auto"/>
              <w:rPr>
                <w:sz w:val="24"/>
                <w:szCs w:val="24"/>
                <w:lang w:val="ru-RU"/>
              </w:rPr>
            </w:pPr>
            <w:r w:rsidRPr="00C41731">
              <w:rPr>
                <w:rFonts w:ascii="Times New Roman" w:eastAsia="Times New Roman" w:hAnsi="Times New Roman"/>
                <w:b/>
                <w:color w:val="000000"/>
                <w:w w:val="97"/>
                <w:sz w:val="24"/>
                <w:szCs w:val="24"/>
                <w:lang w:val="ru-RU"/>
              </w:rPr>
              <w:t xml:space="preserve"> Г1уллакхдаран тайпанаш</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7A4F51" w:rsidP="00C41731">
            <w:pPr>
              <w:autoSpaceDE w:val="0"/>
              <w:autoSpaceDN w:val="0"/>
              <w:spacing w:after="0" w:line="245" w:lineRule="auto"/>
              <w:ind w:right="144"/>
              <w:rPr>
                <w:rFonts w:ascii="Times New Roman" w:hAnsi="Times New Roman" w:cs="Times New Roman"/>
                <w:sz w:val="24"/>
                <w:szCs w:val="24"/>
                <w:lang w:val="ru-RU"/>
              </w:rPr>
            </w:pPr>
            <w:r w:rsidRPr="00C41731">
              <w:rPr>
                <w:rFonts w:ascii="Times New Roman" w:hAnsi="Times New Roman" w:cs="Times New Roman"/>
                <w:sz w:val="24"/>
                <w:szCs w:val="24"/>
                <w:lang w:val="ru-RU"/>
              </w:rPr>
              <w:t>Талламан кепаш, тайпанаш</w:t>
            </w:r>
          </w:p>
        </w:tc>
        <w:tc>
          <w:tcPr>
            <w:tcW w:w="173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7A4F51" w:rsidP="00C41731">
            <w:pPr>
              <w:autoSpaceDE w:val="0"/>
              <w:autoSpaceDN w:val="0"/>
              <w:spacing w:after="0" w:line="250" w:lineRule="auto"/>
              <w:ind w:right="288"/>
              <w:rPr>
                <w:rFonts w:ascii="Times New Roman" w:eastAsia="Times New Roman" w:hAnsi="Times New Roman"/>
                <w:b/>
                <w:color w:val="000000"/>
                <w:w w:val="97"/>
                <w:sz w:val="24"/>
                <w:szCs w:val="24"/>
                <w:lang w:val="ru-RU"/>
              </w:rPr>
            </w:pPr>
            <w:r w:rsidRPr="00C41731">
              <w:rPr>
                <w:rFonts w:ascii="Times New Roman" w:eastAsia="Times New Roman" w:hAnsi="Times New Roman"/>
                <w:b/>
                <w:color w:val="000000"/>
                <w:w w:val="97"/>
                <w:sz w:val="24"/>
                <w:szCs w:val="24"/>
                <w:lang w:val="ru-RU"/>
              </w:rPr>
              <w:t xml:space="preserve"> Электронни</w:t>
            </w:r>
          </w:p>
          <w:p w:rsidR="007A4F51" w:rsidRPr="00C41731" w:rsidRDefault="007A4F51" w:rsidP="00C41731">
            <w:pPr>
              <w:autoSpaceDE w:val="0"/>
              <w:autoSpaceDN w:val="0"/>
              <w:spacing w:after="0" w:line="250" w:lineRule="auto"/>
              <w:ind w:right="288"/>
              <w:rPr>
                <w:sz w:val="24"/>
                <w:szCs w:val="24"/>
                <w:lang w:val="ru-RU"/>
              </w:rPr>
            </w:pPr>
            <w:r w:rsidRPr="00C41731">
              <w:rPr>
                <w:rFonts w:ascii="Times New Roman" w:eastAsia="Times New Roman" w:hAnsi="Times New Roman"/>
                <w:b/>
                <w:color w:val="000000"/>
                <w:w w:val="97"/>
                <w:sz w:val="24"/>
                <w:szCs w:val="24"/>
                <w:lang w:val="ru-RU"/>
              </w:rPr>
              <w:t>(цифровой) дешаран ресурсаш</w:t>
            </w:r>
          </w:p>
        </w:tc>
      </w:tr>
      <w:tr w:rsidR="00AE32A7" w:rsidRPr="00C41731">
        <w:trPr>
          <w:trHeight w:hRule="exact" w:val="576"/>
        </w:trPr>
        <w:tc>
          <w:tcPr>
            <w:tcW w:w="1726" w:type="dxa"/>
            <w:vMerge/>
            <w:tcBorders>
              <w:top w:val="single" w:sz="4" w:space="0" w:color="000000"/>
              <w:left w:val="single" w:sz="4" w:space="0" w:color="000000"/>
              <w:bottom w:val="single" w:sz="4" w:space="0" w:color="000000"/>
              <w:right w:val="single" w:sz="4" w:space="0" w:color="000000"/>
            </w:tcBorders>
          </w:tcPr>
          <w:p w:rsidR="00AE32A7" w:rsidRPr="00C41731" w:rsidRDefault="00AE32A7" w:rsidP="00C41731">
            <w:pPr>
              <w:rPr>
                <w:sz w:val="24"/>
                <w:szCs w:val="24"/>
              </w:rPr>
            </w:pPr>
          </w:p>
        </w:tc>
        <w:tc>
          <w:tcPr>
            <w:tcW w:w="1726" w:type="dxa"/>
            <w:vMerge/>
            <w:tcBorders>
              <w:top w:val="single" w:sz="4" w:space="0" w:color="000000"/>
              <w:left w:val="single" w:sz="4" w:space="0" w:color="000000"/>
              <w:bottom w:val="single" w:sz="4" w:space="0" w:color="000000"/>
              <w:right w:val="single" w:sz="4" w:space="0" w:color="000000"/>
            </w:tcBorders>
          </w:tcPr>
          <w:p w:rsidR="00AE32A7" w:rsidRPr="00C41731" w:rsidRDefault="00AE32A7" w:rsidP="00C41731">
            <w:pPr>
              <w:rPr>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F4287D" w:rsidP="00C41731">
            <w:pPr>
              <w:autoSpaceDE w:val="0"/>
              <w:autoSpaceDN w:val="0"/>
              <w:spacing w:after="0" w:line="230" w:lineRule="auto"/>
              <w:jc w:val="center"/>
              <w:rPr>
                <w:sz w:val="24"/>
                <w:szCs w:val="24"/>
              </w:rPr>
            </w:pPr>
            <w:r w:rsidRPr="00C41731">
              <w:rPr>
                <w:rFonts w:ascii="Times New Roman" w:eastAsia="Times New Roman" w:hAnsi="Times New Roman"/>
                <w:b/>
                <w:color w:val="000000"/>
                <w:w w:val="97"/>
                <w:sz w:val="24"/>
                <w:szCs w:val="24"/>
              </w:rPr>
              <w:t>дерриг</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F4287D" w:rsidP="00C41731">
            <w:pPr>
              <w:autoSpaceDE w:val="0"/>
              <w:autoSpaceDN w:val="0"/>
              <w:spacing w:after="0" w:line="245" w:lineRule="auto"/>
              <w:rPr>
                <w:sz w:val="24"/>
                <w:szCs w:val="24"/>
                <w:lang w:val="ru-RU"/>
              </w:rPr>
            </w:pPr>
            <w:r w:rsidRPr="00C41731">
              <w:rPr>
                <w:rFonts w:ascii="Times New Roman" w:eastAsia="Times New Roman" w:hAnsi="Times New Roman"/>
                <w:b/>
                <w:color w:val="000000"/>
                <w:w w:val="97"/>
                <w:sz w:val="24"/>
                <w:szCs w:val="24"/>
                <w:lang w:val="ru-RU"/>
              </w:rPr>
              <w:t xml:space="preserve"> Талламан белхаш</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F4287D" w:rsidP="00C41731">
            <w:pPr>
              <w:autoSpaceDE w:val="0"/>
              <w:autoSpaceDN w:val="0"/>
              <w:spacing w:after="0" w:line="245" w:lineRule="auto"/>
              <w:ind w:left="72"/>
              <w:rPr>
                <w:sz w:val="24"/>
                <w:szCs w:val="24"/>
                <w:lang w:val="ru-RU"/>
              </w:rPr>
            </w:pPr>
            <w:r w:rsidRPr="00C41731">
              <w:rPr>
                <w:rFonts w:ascii="Times New Roman" w:eastAsia="Times New Roman" w:hAnsi="Times New Roman"/>
                <w:b/>
                <w:color w:val="000000"/>
                <w:w w:val="97"/>
                <w:sz w:val="24"/>
                <w:szCs w:val="24"/>
              </w:rPr>
              <w:t xml:space="preserve">Практикин </w:t>
            </w:r>
            <w:r w:rsidRPr="00C41731">
              <w:rPr>
                <w:rFonts w:ascii="Times New Roman" w:eastAsia="Times New Roman" w:hAnsi="Times New Roman"/>
                <w:b/>
                <w:color w:val="000000"/>
                <w:w w:val="97"/>
                <w:sz w:val="24"/>
                <w:szCs w:val="24"/>
                <w:lang w:val="ru-RU"/>
              </w:rPr>
              <w:t>белхаш</w:t>
            </w:r>
          </w:p>
        </w:tc>
        <w:tc>
          <w:tcPr>
            <w:tcW w:w="1726" w:type="dxa"/>
            <w:vMerge/>
            <w:tcBorders>
              <w:top w:val="single" w:sz="4" w:space="0" w:color="000000"/>
              <w:left w:val="single" w:sz="4" w:space="0" w:color="000000"/>
              <w:bottom w:val="single" w:sz="4" w:space="0" w:color="000000"/>
              <w:right w:val="single" w:sz="4" w:space="0" w:color="000000"/>
            </w:tcBorders>
          </w:tcPr>
          <w:p w:rsidR="00AE32A7" w:rsidRPr="00C41731" w:rsidRDefault="00AE32A7" w:rsidP="00C41731">
            <w:pPr>
              <w:rPr>
                <w:sz w:val="24"/>
                <w:szCs w:val="24"/>
              </w:rPr>
            </w:pPr>
          </w:p>
        </w:tc>
        <w:tc>
          <w:tcPr>
            <w:tcW w:w="1726" w:type="dxa"/>
            <w:vMerge/>
            <w:tcBorders>
              <w:top w:val="single" w:sz="4" w:space="0" w:color="000000"/>
              <w:left w:val="single" w:sz="4" w:space="0" w:color="000000"/>
              <w:bottom w:val="single" w:sz="4" w:space="0" w:color="000000"/>
              <w:right w:val="single" w:sz="4" w:space="0" w:color="000000"/>
            </w:tcBorders>
          </w:tcPr>
          <w:p w:rsidR="00AE32A7" w:rsidRPr="00C41731" w:rsidRDefault="00AE32A7" w:rsidP="00C41731">
            <w:pPr>
              <w:rPr>
                <w:sz w:val="24"/>
                <w:szCs w:val="24"/>
              </w:rPr>
            </w:pPr>
          </w:p>
        </w:tc>
        <w:tc>
          <w:tcPr>
            <w:tcW w:w="1726" w:type="dxa"/>
            <w:vMerge/>
            <w:tcBorders>
              <w:top w:val="single" w:sz="4" w:space="0" w:color="000000"/>
              <w:left w:val="single" w:sz="4" w:space="0" w:color="000000"/>
              <w:bottom w:val="single" w:sz="4" w:space="0" w:color="000000"/>
              <w:right w:val="single" w:sz="4" w:space="0" w:color="000000"/>
            </w:tcBorders>
          </w:tcPr>
          <w:p w:rsidR="00AE32A7" w:rsidRPr="00C41731" w:rsidRDefault="00AE32A7" w:rsidP="00C41731">
            <w:pPr>
              <w:rPr>
                <w:sz w:val="24"/>
                <w:szCs w:val="24"/>
              </w:rPr>
            </w:pPr>
          </w:p>
        </w:tc>
        <w:tc>
          <w:tcPr>
            <w:tcW w:w="1726" w:type="dxa"/>
            <w:vMerge/>
            <w:tcBorders>
              <w:top w:val="single" w:sz="4" w:space="0" w:color="000000"/>
              <w:left w:val="single" w:sz="4" w:space="0" w:color="000000"/>
              <w:bottom w:val="single" w:sz="4" w:space="0" w:color="000000"/>
              <w:right w:val="single" w:sz="4" w:space="0" w:color="000000"/>
            </w:tcBorders>
          </w:tcPr>
          <w:p w:rsidR="00AE32A7" w:rsidRPr="00C41731" w:rsidRDefault="00AE32A7" w:rsidP="00C41731">
            <w:pPr>
              <w:rPr>
                <w:sz w:val="24"/>
                <w:szCs w:val="24"/>
              </w:rPr>
            </w:pPr>
          </w:p>
        </w:tc>
      </w:tr>
      <w:tr w:rsidR="00AE32A7" w:rsidRPr="00C41731">
        <w:trPr>
          <w:trHeight w:hRule="exact" w:val="348"/>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7A4F51" w:rsidRPr="00C41731" w:rsidRDefault="007A4F51" w:rsidP="00C41731">
            <w:pPr>
              <w:rPr>
                <w:rFonts w:ascii="Times New Roman" w:eastAsia="Calibri" w:hAnsi="Times New Roman" w:cs="Times New Roman"/>
                <w:b/>
                <w:sz w:val="24"/>
                <w:szCs w:val="24"/>
              </w:rPr>
            </w:pPr>
            <w:r w:rsidRPr="00C41731">
              <w:rPr>
                <w:rFonts w:ascii="Times New Roman" w:eastAsia="Times New Roman" w:hAnsi="Times New Roman" w:cs="Times New Roman"/>
                <w:b/>
                <w:color w:val="000000"/>
                <w:w w:val="97"/>
                <w:sz w:val="24"/>
                <w:szCs w:val="24"/>
                <w:lang w:val="ru-RU"/>
              </w:rPr>
              <w:t>Дакъа</w:t>
            </w:r>
            <w:r w:rsidR="00CC77AD" w:rsidRPr="00C41731">
              <w:rPr>
                <w:rFonts w:ascii="Times New Roman" w:eastAsia="Times New Roman" w:hAnsi="Times New Roman" w:cs="Times New Roman"/>
                <w:b/>
                <w:color w:val="000000"/>
                <w:w w:val="97"/>
                <w:sz w:val="24"/>
                <w:szCs w:val="24"/>
              </w:rPr>
              <w:t xml:space="preserve"> 1.</w:t>
            </w:r>
            <w:r w:rsidR="00CC77AD" w:rsidRPr="00C41731">
              <w:rPr>
                <w:rFonts w:ascii="Times New Roman" w:eastAsia="Calibri" w:hAnsi="Times New Roman" w:cs="Times New Roman"/>
                <w:b/>
                <w:sz w:val="24"/>
                <w:szCs w:val="24"/>
              </w:rPr>
              <w:t xml:space="preserve"> </w:t>
            </w:r>
            <w:r w:rsidR="00CC77AD" w:rsidRPr="00C41731">
              <w:rPr>
                <w:rFonts w:ascii="Times New Roman" w:eastAsia="Calibri" w:hAnsi="Times New Roman" w:cs="Times New Roman"/>
                <w:b/>
                <w:sz w:val="24"/>
                <w:szCs w:val="24"/>
                <w:lang w:val="ru-RU"/>
              </w:rPr>
              <w:t>Даймехкан</w:t>
            </w:r>
            <w:r w:rsidR="00CC77AD" w:rsidRPr="00C41731">
              <w:rPr>
                <w:rFonts w:ascii="Times New Roman" w:eastAsia="Calibri" w:hAnsi="Times New Roman" w:cs="Times New Roman"/>
                <w:b/>
                <w:sz w:val="24"/>
                <w:szCs w:val="24"/>
              </w:rPr>
              <w:t xml:space="preserve"> 1</w:t>
            </w:r>
            <w:r w:rsidR="00CC77AD" w:rsidRPr="00C41731">
              <w:rPr>
                <w:rFonts w:ascii="Times New Roman" w:eastAsia="Calibri" w:hAnsi="Times New Roman" w:cs="Times New Roman"/>
                <w:b/>
                <w:sz w:val="24"/>
                <w:szCs w:val="24"/>
                <w:lang w:val="ru-RU"/>
              </w:rPr>
              <w:t>алам</w:t>
            </w:r>
            <w:r w:rsidR="00CC77AD" w:rsidRPr="00C41731">
              <w:rPr>
                <w:rFonts w:ascii="Times New Roman" w:eastAsia="Calibri" w:hAnsi="Times New Roman" w:cs="Times New Roman"/>
                <w:b/>
                <w:sz w:val="24"/>
                <w:szCs w:val="24"/>
              </w:rPr>
              <w:t xml:space="preserve">. </w:t>
            </w:r>
            <w:r w:rsidR="00CC77AD" w:rsidRPr="00C41731">
              <w:rPr>
                <w:rFonts w:ascii="Times New Roman" w:eastAsia="Calibri" w:hAnsi="Times New Roman" w:cs="Times New Roman"/>
                <w:b/>
                <w:sz w:val="24"/>
                <w:szCs w:val="24"/>
                <w:lang w:val="ru-RU"/>
              </w:rPr>
              <w:t>Аьхке</w:t>
            </w:r>
            <w:r w:rsidR="00CC77AD" w:rsidRPr="00C41731">
              <w:rPr>
                <w:rFonts w:ascii="Times New Roman" w:eastAsia="Calibri" w:hAnsi="Times New Roman" w:cs="Times New Roman"/>
                <w:b/>
                <w:sz w:val="24"/>
                <w:szCs w:val="24"/>
              </w:rPr>
              <w:t>.</w:t>
            </w:r>
            <w:r w:rsidR="00CC77AD" w:rsidRPr="00C41731">
              <w:rPr>
                <w:rFonts w:ascii="Times New Roman" w:eastAsia="Calibri" w:hAnsi="Times New Roman" w:cs="Times New Roman"/>
                <w:b/>
                <w:sz w:val="24"/>
                <w:szCs w:val="24"/>
                <w:lang w:val="ru-RU"/>
              </w:rPr>
              <w:t>Гуьйре</w:t>
            </w:r>
            <w:r w:rsidR="00CC77AD" w:rsidRPr="00C41731">
              <w:rPr>
                <w:rFonts w:ascii="Times New Roman" w:eastAsia="Calibri" w:hAnsi="Times New Roman" w:cs="Times New Roman"/>
                <w:b/>
                <w:sz w:val="24"/>
                <w:szCs w:val="24"/>
              </w:rPr>
              <w:t>.</w:t>
            </w:r>
          </w:p>
          <w:p w:rsidR="00AE32A7" w:rsidRPr="00C41731" w:rsidRDefault="00AE32A7" w:rsidP="00C41731">
            <w:pPr>
              <w:autoSpaceDE w:val="0"/>
              <w:autoSpaceDN w:val="0"/>
              <w:spacing w:after="0" w:line="230" w:lineRule="auto"/>
              <w:ind w:left="72"/>
              <w:rPr>
                <w:sz w:val="24"/>
                <w:szCs w:val="24"/>
              </w:rPr>
            </w:pPr>
          </w:p>
        </w:tc>
      </w:tr>
      <w:tr w:rsidR="00AE32A7" w:rsidRPr="00C41731" w:rsidTr="003F02BB">
        <w:trPr>
          <w:trHeight w:hRule="exact" w:val="2661"/>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1.1.</w:t>
            </w:r>
          </w:p>
        </w:tc>
        <w:tc>
          <w:tcPr>
            <w:tcW w:w="5836" w:type="dxa"/>
            <w:tcBorders>
              <w:top w:val="single" w:sz="5" w:space="0" w:color="000000"/>
              <w:left w:val="single" w:sz="4" w:space="0" w:color="000000"/>
              <w:bottom w:val="single" w:sz="4" w:space="0" w:color="000000"/>
              <w:right w:val="single" w:sz="4" w:space="0" w:color="000000"/>
            </w:tcBorders>
            <w:tcMar>
              <w:left w:w="0" w:type="dxa"/>
              <w:right w:w="0" w:type="dxa"/>
            </w:tcMar>
          </w:tcPr>
          <w:p w:rsidR="003F02BB" w:rsidRPr="00C41731" w:rsidRDefault="003F02BB" w:rsidP="00C41731">
            <w:pPr>
              <w:spacing w:after="0" w:line="240" w:lineRule="auto"/>
              <w:rPr>
                <w:rFonts w:ascii="Times New Roman" w:eastAsia="Calibri" w:hAnsi="Times New Roman" w:cs="Times New Roman"/>
                <w:sz w:val="24"/>
                <w:szCs w:val="24"/>
                <w:lang w:val="ru-RU"/>
              </w:rPr>
            </w:pPr>
            <w:r w:rsidRPr="00C41731">
              <w:rPr>
                <w:rFonts w:ascii="Times New Roman" w:eastAsia="Calibri" w:hAnsi="Times New Roman" w:cs="Times New Roman"/>
                <w:sz w:val="24"/>
                <w:szCs w:val="24"/>
                <w:lang w:val="ru-RU"/>
              </w:rPr>
              <w:t xml:space="preserve">Аьхке </w:t>
            </w:r>
            <w:proofErr w:type="gramStart"/>
            <w:r w:rsidRPr="00C41731">
              <w:rPr>
                <w:rFonts w:ascii="Times New Roman" w:eastAsia="Calibri" w:hAnsi="Times New Roman" w:cs="Times New Roman"/>
                <w:sz w:val="24"/>
                <w:szCs w:val="24"/>
                <w:lang w:val="ru-RU"/>
              </w:rPr>
              <w:t>дагалацар..</w:t>
            </w:r>
            <w:proofErr w:type="gramEnd"/>
            <w:r w:rsidRPr="00C41731">
              <w:rPr>
                <w:rFonts w:ascii="Times New Roman" w:eastAsia="Calibri" w:hAnsi="Times New Roman" w:cs="Times New Roman"/>
                <w:sz w:val="24"/>
                <w:szCs w:val="24"/>
                <w:lang w:val="ru-RU"/>
              </w:rPr>
              <w:t xml:space="preserve"> </w:t>
            </w:r>
          </w:p>
          <w:p w:rsidR="00AE32A7" w:rsidRPr="00C41731" w:rsidRDefault="003F02BB" w:rsidP="00C41731">
            <w:pPr>
              <w:autoSpaceDE w:val="0"/>
              <w:autoSpaceDN w:val="0"/>
              <w:spacing w:after="0" w:line="250" w:lineRule="auto"/>
              <w:ind w:left="72" w:right="144"/>
              <w:rPr>
                <w:sz w:val="24"/>
                <w:szCs w:val="24"/>
              </w:rPr>
            </w:pPr>
            <w:r w:rsidRPr="00C41731">
              <w:rPr>
                <w:rFonts w:ascii="Times New Roman" w:eastAsia="Calibri" w:hAnsi="Times New Roman" w:cs="Times New Roman"/>
                <w:sz w:val="24"/>
                <w:szCs w:val="24"/>
                <w:lang w:val="ru-RU"/>
              </w:rPr>
              <w:t xml:space="preserve">Ч1ерий </w:t>
            </w:r>
            <w:proofErr w:type="gramStart"/>
            <w:r w:rsidRPr="00C41731">
              <w:rPr>
                <w:rFonts w:ascii="Times New Roman" w:eastAsia="Calibri" w:hAnsi="Times New Roman" w:cs="Times New Roman"/>
                <w:sz w:val="24"/>
                <w:szCs w:val="24"/>
                <w:lang w:val="ru-RU"/>
              </w:rPr>
              <w:t xml:space="preserve">дахар.  </w:t>
            </w:r>
            <w:r w:rsidRPr="00C41731">
              <w:rPr>
                <w:rFonts w:ascii="Times New Roman" w:eastAsia="Calibri" w:hAnsi="Times New Roman" w:cs="Times New Roman"/>
                <w:sz w:val="24"/>
                <w:szCs w:val="24"/>
                <w:lang w:val="ru-RU"/>
              </w:rPr>
              <w:tab/>
            </w:r>
            <w:proofErr w:type="gramEnd"/>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C41731" w:rsidRDefault="003F02BB"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30" w:lineRule="auto"/>
              <w:jc w:val="center"/>
              <w:rPr>
                <w:sz w:val="24"/>
                <w:szCs w:val="24"/>
              </w:rPr>
            </w:pPr>
          </w:p>
        </w:tc>
        <w:tc>
          <w:tcPr>
            <w:tcW w:w="2666"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C41731" w:rsidRDefault="003F02BB" w:rsidP="00C41731">
            <w:pPr>
              <w:autoSpaceDE w:val="0"/>
              <w:autoSpaceDN w:val="0"/>
              <w:spacing w:after="0" w:line="254" w:lineRule="auto"/>
              <w:ind w:left="72"/>
              <w:rPr>
                <w:sz w:val="24"/>
                <w:szCs w:val="24"/>
              </w:rPr>
            </w:pPr>
            <w:r w:rsidRPr="00C41731">
              <w:rPr>
                <w:rFonts w:ascii="Times New Roman" w:eastAsia="Times New Roman" w:hAnsi="Times New Roman" w:cs="Times New Roman"/>
                <w:color w:val="222222"/>
                <w:sz w:val="24"/>
                <w:szCs w:val="24"/>
                <w:shd w:val="clear" w:color="auto" w:fill="FFFFFF"/>
                <w:lang w:val="ru-RU" w:eastAsia="ru-RU"/>
              </w:rPr>
              <w:t>ЛадогӀар</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дешархоша</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ладугӀу</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хьехархочо</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йа</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говзаллин</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диктора</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дӀайоьшучу</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исбаьхьаллин</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тексте</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таро</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йелахь</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цу</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гӀуллакхна</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оьшучу</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гӀирсех</w:t>
            </w:r>
            <w:r w:rsidRPr="00C41731">
              <w:rPr>
                <w:rFonts w:ascii="Times New Roman" w:eastAsia="Times New Roman" w:hAnsi="Times New Roman" w:cs="Times New Roman"/>
                <w:color w:val="222222"/>
                <w:sz w:val="24"/>
                <w:szCs w:val="24"/>
                <w:shd w:val="clear" w:color="auto" w:fill="FFFFFF"/>
                <w:lang w:eastAsia="ru-RU"/>
              </w:rPr>
              <w:t xml:space="preserve"> </w:t>
            </w:r>
            <w:proofErr w:type="gramStart"/>
            <w:r w:rsidRPr="00C41731">
              <w:rPr>
                <w:rFonts w:ascii="Times New Roman" w:eastAsia="Times New Roman" w:hAnsi="Times New Roman" w:cs="Times New Roman"/>
                <w:color w:val="222222"/>
                <w:sz w:val="24"/>
                <w:szCs w:val="24"/>
                <w:shd w:val="clear" w:color="auto" w:fill="FFFFFF"/>
                <w:lang w:val="ru-RU" w:eastAsia="ru-RU"/>
              </w:rPr>
              <w:t>пайда</w:t>
            </w:r>
            <w:proofErr w:type="gramEnd"/>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а</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оьцуш</w:t>
            </w:r>
            <w:r w:rsidRPr="00C41731">
              <w:rPr>
                <w:rFonts w:ascii="Times New Roman" w:eastAsia="Times New Roman" w:hAnsi="Times New Roman" w:cs="Times New Roman"/>
                <w:color w:val="222222"/>
                <w:sz w:val="24"/>
                <w:szCs w:val="24"/>
                <w:shd w:val="clear" w:color="auto" w:fill="FFFFFF"/>
                <w:lang w:eastAsia="ru-RU"/>
              </w:rPr>
              <w:t>).</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54" w:lineRule="auto"/>
              <w:ind w:left="72"/>
              <w:rPr>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AE32A7" w:rsidRPr="00C41731" w:rsidTr="003F02BB">
        <w:trPr>
          <w:trHeight w:hRule="exact" w:val="241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33" w:lineRule="auto"/>
              <w:jc w:val="center"/>
              <w:rPr>
                <w:sz w:val="24"/>
                <w:szCs w:val="24"/>
              </w:rPr>
            </w:pPr>
            <w:r w:rsidRPr="00C41731">
              <w:rPr>
                <w:rFonts w:ascii="Times New Roman" w:eastAsia="Times New Roman" w:hAnsi="Times New Roman"/>
                <w:color w:val="000000"/>
                <w:w w:val="97"/>
                <w:sz w:val="24"/>
                <w:szCs w:val="24"/>
              </w:rPr>
              <w:t>1.2.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3F02BB" w:rsidP="00C41731">
            <w:pPr>
              <w:autoSpaceDE w:val="0"/>
              <w:autoSpaceDN w:val="0"/>
              <w:spacing w:after="0" w:line="233" w:lineRule="auto"/>
              <w:ind w:left="72"/>
              <w:rPr>
                <w:sz w:val="24"/>
                <w:szCs w:val="24"/>
                <w:lang w:val="ru-RU"/>
              </w:rPr>
            </w:pPr>
            <w:r w:rsidRPr="00C41731">
              <w:rPr>
                <w:sz w:val="24"/>
                <w:szCs w:val="24"/>
                <w:lang w:val="ru-RU"/>
              </w:rPr>
              <w:t>Д.Кагерманов «Дог1а дар»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847BEF" w:rsidP="00C41731">
            <w:pPr>
              <w:autoSpaceDE w:val="0"/>
              <w:autoSpaceDN w:val="0"/>
              <w:spacing w:after="0" w:line="233"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33"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3F02BB" w:rsidP="00C41731">
            <w:pPr>
              <w:autoSpaceDE w:val="0"/>
              <w:autoSpaceDN w:val="0"/>
              <w:spacing w:after="0" w:line="252" w:lineRule="auto"/>
              <w:ind w:left="72"/>
              <w:rPr>
                <w:sz w:val="24"/>
                <w:szCs w:val="24"/>
                <w:lang w:val="ru-RU"/>
              </w:rPr>
            </w:pPr>
            <w:r w:rsidRPr="00C41731">
              <w:rPr>
                <w:rFonts w:ascii="Times New Roman" w:eastAsia="Times New Roman" w:hAnsi="Times New Roman" w:cs="Times New Roman"/>
                <w:color w:val="222222"/>
                <w:sz w:val="24"/>
                <w:szCs w:val="24"/>
                <w:shd w:val="clear" w:color="auto" w:fill="FFFFFF"/>
                <w:lang w:val="ru-RU" w:eastAsia="ru-RU"/>
              </w:rPr>
              <w:t>Хьехархочо</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дешархойн</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тидам</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тӀебохуьйту</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нохчийн</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маттахь</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йешаран</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башхаллашна</w:t>
            </w:r>
            <w:r w:rsidRPr="00C41731">
              <w:rPr>
                <w:rFonts w:ascii="Times New Roman" w:eastAsia="Times New Roman" w:hAnsi="Times New Roman" w:cs="Times New Roman"/>
                <w:color w:val="222222"/>
                <w:sz w:val="24"/>
                <w:szCs w:val="24"/>
                <w:shd w:val="clear" w:color="auto" w:fill="FFFFFF"/>
                <w:lang w:eastAsia="ru-RU"/>
              </w:rPr>
              <w:t xml:space="preserve">. </w:t>
            </w:r>
            <w:r w:rsidRPr="00C41731">
              <w:rPr>
                <w:rFonts w:ascii="Times New Roman" w:eastAsia="Times New Roman" w:hAnsi="Times New Roman" w:cs="Times New Roman"/>
                <w:color w:val="222222"/>
                <w:sz w:val="24"/>
                <w:szCs w:val="24"/>
                <w:shd w:val="clear" w:color="auto" w:fill="FFFFFF"/>
                <w:lang w:val="ru-RU" w:eastAsia="ru-RU"/>
              </w:rPr>
              <w:t>ЛадоьгӀначу текстах муха кхетта хьажа хаттарш.</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57"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3F02BB" w:rsidRPr="00C41731" w:rsidTr="00ED6FB7">
        <w:trPr>
          <w:trHeight w:hRule="exact" w:val="169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C41731" w:rsidRDefault="003F02BB" w:rsidP="00C41731">
            <w:pPr>
              <w:autoSpaceDE w:val="0"/>
              <w:autoSpaceDN w:val="0"/>
              <w:spacing w:after="0" w:line="233"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1.3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C41731" w:rsidRDefault="003F02BB" w:rsidP="00C41731">
            <w:pPr>
              <w:autoSpaceDE w:val="0"/>
              <w:autoSpaceDN w:val="0"/>
              <w:spacing w:after="0" w:line="233" w:lineRule="auto"/>
              <w:ind w:left="72"/>
              <w:rPr>
                <w:sz w:val="24"/>
                <w:szCs w:val="24"/>
                <w:lang w:val="ru-RU"/>
              </w:rPr>
            </w:pPr>
            <w:r w:rsidRPr="00C41731">
              <w:rPr>
                <w:sz w:val="24"/>
                <w:szCs w:val="24"/>
                <w:lang w:val="ru-RU"/>
              </w:rPr>
              <w:t>«Гуьйренан тидамаш»,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C41731" w:rsidRDefault="003F02BB" w:rsidP="00C41731">
            <w:pPr>
              <w:autoSpaceDE w:val="0"/>
              <w:autoSpaceDN w:val="0"/>
              <w:spacing w:after="0" w:line="233"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C41731" w:rsidRDefault="003F02BB"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C41731" w:rsidRDefault="003F02BB"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C41731" w:rsidRDefault="003F02BB" w:rsidP="00C41731">
            <w:pPr>
              <w:autoSpaceDE w:val="0"/>
              <w:autoSpaceDN w:val="0"/>
              <w:spacing w:after="0" w:line="233"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C41731" w:rsidRDefault="00ED6FB7" w:rsidP="00C41731">
            <w:pPr>
              <w:autoSpaceDE w:val="0"/>
              <w:autoSpaceDN w:val="0"/>
              <w:spacing w:after="0" w:line="252" w:lineRule="auto"/>
              <w:ind w:left="72"/>
              <w:rPr>
                <w:sz w:val="24"/>
                <w:szCs w:val="24"/>
              </w:rPr>
            </w:pPr>
            <w:r w:rsidRPr="00C41731">
              <w:rPr>
                <w:sz w:val="24"/>
                <w:szCs w:val="24"/>
                <w:lang w:val="ru-RU"/>
              </w:rPr>
              <w:t>Хезаш</w:t>
            </w:r>
            <w:r w:rsidRPr="00C41731">
              <w:rPr>
                <w:sz w:val="24"/>
                <w:szCs w:val="24"/>
              </w:rPr>
              <w:t xml:space="preserve"> </w:t>
            </w:r>
            <w:r w:rsidRPr="00C41731">
              <w:rPr>
                <w:sz w:val="24"/>
                <w:szCs w:val="24"/>
                <w:lang w:val="ru-RU"/>
              </w:rPr>
              <w:t>йешар</w:t>
            </w:r>
            <w:r w:rsidRPr="00C41731">
              <w:rPr>
                <w:sz w:val="24"/>
                <w:szCs w:val="24"/>
              </w:rPr>
              <w:t xml:space="preserve">: </w:t>
            </w:r>
            <w:r w:rsidRPr="00C41731">
              <w:rPr>
                <w:sz w:val="24"/>
                <w:szCs w:val="24"/>
                <w:lang w:val="ru-RU"/>
              </w:rPr>
              <w:t>текстах</w:t>
            </w:r>
            <w:r w:rsidRPr="00C41731">
              <w:rPr>
                <w:sz w:val="24"/>
                <w:szCs w:val="24"/>
              </w:rPr>
              <w:t xml:space="preserve"> </w:t>
            </w:r>
            <w:r w:rsidRPr="00C41731">
              <w:rPr>
                <w:sz w:val="24"/>
                <w:szCs w:val="24"/>
                <w:lang w:val="ru-RU"/>
              </w:rPr>
              <w:t>кхетархьама</w:t>
            </w:r>
            <w:r w:rsidRPr="00C41731">
              <w:rPr>
                <w:sz w:val="24"/>
                <w:szCs w:val="24"/>
              </w:rPr>
              <w:t xml:space="preserve"> </w:t>
            </w:r>
            <w:r w:rsidRPr="00C41731">
              <w:rPr>
                <w:sz w:val="24"/>
                <w:szCs w:val="24"/>
                <w:lang w:val="ru-RU"/>
              </w:rPr>
              <w:t>цаторийла</w:t>
            </w:r>
            <w:r w:rsidRPr="00C41731">
              <w:rPr>
                <w:sz w:val="24"/>
                <w:szCs w:val="24"/>
              </w:rPr>
              <w:t xml:space="preserve"> </w:t>
            </w:r>
            <w:r w:rsidRPr="00C41731">
              <w:rPr>
                <w:sz w:val="24"/>
                <w:szCs w:val="24"/>
                <w:lang w:val="ru-RU"/>
              </w:rPr>
              <w:t>йолчу</w:t>
            </w:r>
            <w:r w:rsidRPr="00C41731">
              <w:rPr>
                <w:sz w:val="24"/>
                <w:szCs w:val="24"/>
              </w:rPr>
              <w:t xml:space="preserve"> </w:t>
            </w:r>
            <w:r w:rsidRPr="00C41731">
              <w:rPr>
                <w:sz w:val="24"/>
                <w:szCs w:val="24"/>
                <w:lang w:val="ru-RU"/>
              </w:rPr>
              <w:t>боларца</w:t>
            </w:r>
            <w:r w:rsidRPr="00C41731">
              <w:rPr>
                <w:sz w:val="24"/>
                <w:szCs w:val="24"/>
              </w:rPr>
              <w:t xml:space="preserve"> </w:t>
            </w:r>
            <w:r w:rsidRPr="00C41731">
              <w:rPr>
                <w:sz w:val="24"/>
                <w:szCs w:val="24"/>
                <w:lang w:val="ru-RU"/>
              </w:rPr>
              <w:t>дешархойх</w:t>
            </w:r>
            <w:r w:rsidRPr="00C41731">
              <w:rPr>
                <w:sz w:val="24"/>
                <w:szCs w:val="24"/>
              </w:rPr>
              <w:t xml:space="preserve"> </w:t>
            </w:r>
            <w:proofErr w:type="gramStart"/>
            <w:r w:rsidRPr="00C41731">
              <w:rPr>
                <w:sz w:val="24"/>
                <w:szCs w:val="24"/>
                <w:lang w:val="ru-RU"/>
              </w:rPr>
              <w:t>хӀорамма</w:t>
            </w:r>
            <w:proofErr w:type="gramEnd"/>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хезаш</w:t>
            </w:r>
            <w:r w:rsidRPr="00C41731">
              <w:rPr>
                <w:sz w:val="24"/>
                <w:szCs w:val="24"/>
              </w:rPr>
              <w:t xml:space="preserve"> </w:t>
            </w:r>
            <w:r w:rsidRPr="00C41731">
              <w:rPr>
                <w:sz w:val="24"/>
                <w:szCs w:val="24"/>
                <w:lang w:val="ru-RU"/>
              </w:rPr>
              <w:t>йешар</w:t>
            </w:r>
            <w:r w:rsidRPr="00C41731">
              <w:rPr>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3F02BB" w:rsidRPr="00C41731" w:rsidRDefault="003F02BB" w:rsidP="00C41731">
            <w:pPr>
              <w:autoSpaceDE w:val="0"/>
              <w:autoSpaceDN w:val="0"/>
              <w:spacing w:after="0" w:line="257"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3F02BB" w:rsidRPr="00C41731" w:rsidRDefault="003F02BB" w:rsidP="00C41731">
            <w:pPr>
              <w:autoSpaceDE w:val="0"/>
              <w:autoSpaceDN w:val="0"/>
              <w:spacing w:after="0" w:line="252" w:lineRule="auto"/>
              <w:ind w:left="72" w:right="432"/>
              <w:rPr>
                <w:sz w:val="24"/>
                <w:szCs w:val="24"/>
              </w:rPr>
            </w:pPr>
          </w:p>
        </w:tc>
      </w:tr>
      <w:tr w:rsidR="00ED6FB7" w:rsidRPr="00C41731" w:rsidTr="003F02BB">
        <w:trPr>
          <w:trHeight w:hRule="exact" w:val="185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3"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1.4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3" w:lineRule="auto"/>
              <w:ind w:left="72"/>
              <w:rPr>
                <w:sz w:val="24"/>
                <w:szCs w:val="24"/>
                <w:lang w:val="ru-RU"/>
              </w:rPr>
            </w:pPr>
            <w:r w:rsidRPr="00C41731">
              <w:rPr>
                <w:sz w:val="24"/>
                <w:szCs w:val="24"/>
                <w:lang w:val="ru-RU"/>
              </w:rPr>
              <w:t>Демеев И. «Г1а»,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3"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3"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2" w:lineRule="auto"/>
              <w:ind w:left="72"/>
              <w:rPr>
                <w:sz w:val="24"/>
                <w:szCs w:val="24"/>
              </w:rPr>
            </w:pPr>
            <w:r w:rsidRPr="00C41731">
              <w:rPr>
                <w:sz w:val="24"/>
                <w:szCs w:val="24"/>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7"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D6FB7" w:rsidRPr="00C41731" w:rsidRDefault="00ED6FB7" w:rsidP="00C41731">
            <w:pPr>
              <w:autoSpaceDE w:val="0"/>
              <w:autoSpaceDN w:val="0"/>
              <w:spacing w:after="0" w:line="252" w:lineRule="auto"/>
              <w:ind w:left="72" w:right="432"/>
              <w:rPr>
                <w:sz w:val="24"/>
                <w:szCs w:val="24"/>
              </w:rPr>
            </w:pPr>
          </w:p>
        </w:tc>
      </w:tr>
      <w:tr w:rsidR="00ED6FB7" w:rsidRPr="00C41731" w:rsidTr="00ED6FB7">
        <w:trPr>
          <w:trHeight w:hRule="exact" w:val="270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3"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lastRenderedPageBreak/>
              <w:t>1.5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3" w:lineRule="auto"/>
              <w:ind w:left="72"/>
              <w:rPr>
                <w:sz w:val="24"/>
                <w:szCs w:val="24"/>
                <w:lang w:val="ru-RU"/>
              </w:rPr>
            </w:pPr>
            <w:r w:rsidRPr="00C41731">
              <w:rPr>
                <w:sz w:val="24"/>
                <w:szCs w:val="24"/>
                <w:lang w:val="ru-RU"/>
              </w:rPr>
              <w:t>Бианки В. «Чено к1орнеш лийчор».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3"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3"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2" w:lineRule="auto"/>
              <w:ind w:left="72"/>
              <w:rPr>
                <w:sz w:val="24"/>
                <w:szCs w:val="24"/>
                <w:lang w:val="ru-RU"/>
              </w:rPr>
            </w:pPr>
            <w:r w:rsidRPr="00C41731">
              <w:rPr>
                <w:sz w:val="24"/>
                <w:szCs w:val="24"/>
                <w:lang w:val="ru-RU"/>
              </w:rPr>
              <w:t xml:space="preserve">Цадевзачу </w:t>
            </w:r>
            <w:proofErr w:type="gramStart"/>
            <w:r w:rsidRPr="00C41731">
              <w:rPr>
                <w:sz w:val="24"/>
                <w:szCs w:val="24"/>
                <w:lang w:val="ru-RU"/>
              </w:rPr>
              <w:t>дешнашца</w:t>
            </w:r>
            <w:proofErr w:type="gramEnd"/>
            <w:r w:rsidRPr="00C41731">
              <w:rPr>
                <w:sz w:val="24"/>
                <w:szCs w:val="24"/>
                <w:lang w:val="ru-RU"/>
              </w:rPr>
              <w:t xml:space="preserve"> а, аларшца а болх бар: маьӀнех кхетархьама контекстан анализ йар.</w:t>
            </w:r>
          </w:p>
          <w:p w:rsidR="00ED6FB7" w:rsidRPr="00C41731" w:rsidRDefault="00ED6FB7" w:rsidP="00C41731">
            <w:pPr>
              <w:autoSpaceDE w:val="0"/>
              <w:autoSpaceDN w:val="0"/>
              <w:spacing w:after="0" w:line="252" w:lineRule="auto"/>
              <w:ind w:left="72"/>
              <w:rPr>
                <w:sz w:val="24"/>
                <w:szCs w:val="24"/>
                <w:lang w:val="ru-RU"/>
              </w:rPr>
            </w:pPr>
            <w:r w:rsidRPr="00C41731">
              <w:rPr>
                <w:sz w:val="24"/>
                <w:szCs w:val="24"/>
                <w:lang w:val="ru-RU"/>
              </w:rPr>
              <w:t>Исбаьхьаллин говзаран анализ йар: коьрта идеяш гучуйахар; цӀеран (коьртан) маьӀнех кхетар.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7"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D6FB7" w:rsidRPr="00C41731" w:rsidRDefault="00ED6FB7" w:rsidP="00C41731">
            <w:pPr>
              <w:autoSpaceDE w:val="0"/>
              <w:autoSpaceDN w:val="0"/>
              <w:spacing w:after="0" w:line="252" w:lineRule="auto"/>
              <w:ind w:left="72" w:right="432"/>
              <w:rPr>
                <w:sz w:val="24"/>
                <w:szCs w:val="24"/>
              </w:rPr>
            </w:pPr>
          </w:p>
        </w:tc>
      </w:tr>
      <w:tr w:rsidR="00ED6FB7" w:rsidRPr="00C41731" w:rsidTr="00ED6FB7">
        <w:trPr>
          <w:trHeight w:hRule="exact" w:val="213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3"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1.6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3" w:lineRule="auto"/>
              <w:ind w:left="72"/>
              <w:rPr>
                <w:sz w:val="24"/>
                <w:szCs w:val="24"/>
                <w:lang w:val="ru-RU"/>
              </w:rPr>
            </w:pPr>
            <w:r w:rsidRPr="00C41731">
              <w:rPr>
                <w:sz w:val="24"/>
                <w:szCs w:val="24"/>
                <w:lang w:val="ru-RU"/>
              </w:rPr>
              <w:t>Э.Мамакаев «Гуьйренан 1уьйре».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3"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3"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2" w:lineRule="auto"/>
              <w:ind w:left="72"/>
              <w:rPr>
                <w:sz w:val="24"/>
                <w:szCs w:val="24"/>
                <w:lang w:val="ru-RU"/>
              </w:rPr>
            </w:pPr>
            <w:r w:rsidRPr="00C41731">
              <w:rPr>
                <w:sz w:val="24"/>
                <w:szCs w:val="24"/>
                <w:lang w:val="ru-RU"/>
              </w:rPr>
              <w:t xml:space="preserve">Текстехь хӀиттийнчу </w:t>
            </w:r>
            <w:proofErr w:type="gramStart"/>
            <w:r w:rsidRPr="00C41731">
              <w:rPr>
                <w:sz w:val="24"/>
                <w:szCs w:val="24"/>
                <w:lang w:val="ru-RU"/>
              </w:rPr>
              <w:t>гӀиллакх-оьздангаллин</w:t>
            </w:r>
            <w:proofErr w:type="gramEnd"/>
            <w:r w:rsidRPr="00C41731">
              <w:rPr>
                <w:sz w:val="24"/>
                <w:szCs w:val="24"/>
                <w:lang w:val="ru-RU"/>
              </w:rPr>
              <w:t xml:space="preserve"> а, историко-культурин а хаттарийн анализ йар; гонахарчу бакъдолчун хьежамца царна жоьпаш лаха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7"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D6FB7" w:rsidRPr="00C41731" w:rsidRDefault="00ED6FB7" w:rsidP="00C41731">
            <w:pPr>
              <w:autoSpaceDE w:val="0"/>
              <w:autoSpaceDN w:val="0"/>
              <w:spacing w:after="0" w:line="252" w:lineRule="auto"/>
              <w:ind w:left="72" w:right="432"/>
              <w:rPr>
                <w:sz w:val="24"/>
                <w:szCs w:val="24"/>
              </w:rPr>
            </w:pPr>
          </w:p>
        </w:tc>
      </w:tr>
      <w:tr w:rsidR="00AE32A7" w:rsidRPr="00C41731">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C77AD" w:rsidRPr="00C41731" w:rsidRDefault="00CC77AD" w:rsidP="00C41731">
            <w:pPr>
              <w:shd w:val="clear" w:color="auto" w:fill="FFFFFF"/>
              <w:autoSpaceDE w:val="0"/>
              <w:autoSpaceDN w:val="0"/>
              <w:adjustRightInd w:val="0"/>
              <w:spacing w:after="0" w:line="240" w:lineRule="auto"/>
              <w:rPr>
                <w:rFonts w:ascii="Times New Roman" w:eastAsia="Times New Roman" w:hAnsi="Times New Roman" w:cs="Times New Roman"/>
                <w:b/>
                <w:sz w:val="24"/>
                <w:szCs w:val="24"/>
                <w:lang w:val="ru-RU"/>
              </w:rPr>
            </w:pPr>
            <w:r w:rsidRPr="00C41731">
              <w:rPr>
                <w:rFonts w:ascii="Times New Roman" w:eastAsia="Times New Roman" w:hAnsi="Times New Roman"/>
                <w:color w:val="000000"/>
                <w:w w:val="97"/>
                <w:sz w:val="24"/>
                <w:szCs w:val="24"/>
              </w:rPr>
              <w:t xml:space="preserve"> </w:t>
            </w:r>
            <w:r w:rsidR="00120867" w:rsidRPr="00C41731">
              <w:rPr>
                <w:rFonts w:ascii="Times New Roman" w:eastAsia="Times New Roman" w:hAnsi="Times New Roman"/>
                <w:b/>
                <w:color w:val="000000"/>
                <w:w w:val="97"/>
                <w:sz w:val="24"/>
                <w:szCs w:val="24"/>
                <w:lang w:val="ru-RU"/>
              </w:rPr>
              <w:t>Декъехула дерриг сахьташ</w:t>
            </w:r>
            <w:r w:rsidRPr="00C41731">
              <w:rPr>
                <w:rFonts w:ascii="Times New Roman" w:eastAsia="Times New Roman" w:hAnsi="Times New Roman" w:cs="Times New Roman"/>
                <w:b/>
                <w:sz w:val="24"/>
                <w:szCs w:val="24"/>
                <w:lang w:val="ru-RU"/>
              </w:rPr>
              <w:t xml:space="preserve"> </w:t>
            </w:r>
          </w:p>
          <w:p w:rsidR="00AE32A7" w:rsidRPr="00C41731" w:rsidRDefault="00AE32A7" w:rsidP="00C41731">
            <w:pPr>
              <w:autoSpaceDE w:val="0"/>
              <w:autoSpaceDN w:val="0"/>
              <w:spacing w:after="0" w:line="233" w:lineRule="auto"/>
              <w:ind w:left="72"/>
              <w:rPr>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CC77AD" w:rsidP="00C41731">
            <w:pPr>
              <w:autoSpaceDE w:val="0"/>
              <w:autoSpaceDN w:val="0"/>
              <w:spacing w:after="0" w:line="233" w:lineRule="auto"/>
              <w:ind w:left="72"/>
              <w:rPr>
                <w:sz w:val="24"/>
                <w:szCs w:val="24"/>
              </w:rPr>
            </w:pPr>
            <w:r w:rsidRPr="00C41731">
              <w:rPr>
                <w:rFonts w:ascii="Times New Roman" w:eastAsia="Times New Roman" w:hAnsi="Times New Roman"/>
                <w:color w:val="000000"/>
                <w:w w:val="97"/>
                <w:sz w:val="24"/>
                <w:szCs w:val="24"/>
              </w:rPr>
              <w:t>6</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r>
      <w:tr w:rsidR="00AE32A7" w:rsidRPr="00C41731">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120867" w:rsidRPr="00C41731" w:rsidRDefault="007A4F51" w:rsidP="00C41731">
            <w:pPr>
              <w:rPr>
                <w:rFonts w:ascii="Times New Roman" w:eastAsia="Calibri" w:hAnsi="Times New Roman" w:cs="Times New Roman"/>
                <w:b/>
                <w:sz w:val="24"/>
                <w:szCs w:val="24"/>
                <w:lang w:val="ru-RU"/>
              </w:rPr>
            </w:pPr>
            <w:r w:rsidRPr="00C41731">
              <w:rPr>
                <w:rFonts w:ascii="Times New Roman" w:eastAsia="Times New Roman" w:hAnsi="Times New Roman"/>
                <w:color w:val="000000"/>
                <w:w w:val="97"/>
                <w:sz w:val="24"/>
                <w:szCs w:val="24"/>
                <w:lang w:val="ru-RU"/>
              </w:rPr>
              <w:t xml:space="preserve"> </w:t>
            </w:r>
            <w:r w:rsidRPr="00CA5809">
              <w:rPr>
                <w:rFonts w:ascii="Times New Roman" w:eastAsia="Times New Roman" w:hAnsi="Times New Roman"/>
                <w:b/>
                <w:color w:val="000000"/>
                <w:w w:val="97"/>
                <w:sz w:val="24"/>
                <w:szCs w:val="24"/>
                <w:lang w:val="ru-RU"/>
              </w:rPr>
              <w:t xml:space="preserve">Дакъа </w:t>
            </w:r>
            <w:r w:rsidR="00A5751A" w:rsidRPr="00CA5809">
              <w:rPr>
                <w:rFonts w:ascii="Times New Roman" w:eastAsia="Times New Roman" w:hAnsi="Times New Roman"/>
                <w:b/>
                <w:color w:val="000000"/>
                <w:w w:val="97"/>
                <w:sz w:val="24"/>
                <w:szCs w:val="24"/>
              </w:rPr>
              <w:t>2</w:t>
            </w:r>
            <w:r w:rsidRPr="00CA5809">
              <w:rPr>
                <w:rFonts w:ascii="Times New Roman" w:eastAsia="Times New Roman" w:hAnsi="Times New Roman"/>
                <w:b/>
                <w:color w:val="000000"/>
                <w:w w:val="97"/>
                <w:sz w:val="24"/>
                <w:szCs w:val="24"/>
              </w:rPr>
              <w:t>.</w:t>
            </w:r>
            <w:r w:rsidRPr="00CA5809">
              <w:rPr>
                <w:rFonts w:ascii="Times New Roman" w:eastAsia="Times New Roman" w:hAnsi="Times New Roman"/>
                <w:b/>
                <w:color w:val="000000"/>
                <w:w w:val="97"/>
                <w:sz w:val="24"/>
                <w:szCs w:val="24"/>
                <w:lang w:val="ru-RU"/>
              </w:rPr>
              <w:t xml:space="preserve"> </w:t>
            </w:r>
            <w:r w:rsidR="00CC77AD" w:rsidRPr="00CA5809">
              <w:rPr>
                <w:rFonts w:ascii="Times New Roman" w:eastAsia="Times New Roman" w:hAnsi="Times New Roman" w:cs="Times New Roman"/>
                <w:b/>
                <w:sz w:val="24"/>
                <w:szCs w:val="24"/>
                <w:lang w:val="ru-RU"/>
              </w:rPr>
              <w:t>«</w:t>
            </w:r>
            <w:r w:rsidR="00CC77AD" w:rsidRPr="00C41731">
              <w:rPr>
                <w:rFonts w:ascii="Times New Roman" w:eastAsia="Times New Roman" w:hAnsi="Times New Roman" w:cs="Times New Roman"/>
                <w:b/>
                <w:sz w:val="24"/>
                <w:szCs w:val="24"/>
                <w:lang w:val="ru-RU"/>
              </w:rPr>
              <w:t>Г1иллакх-оьздангаллех лаьцна»</w:t>
            </w:r>
          </w:p>
          <w:p w:rsidR="007A4F51" w:rsidRPr="00C41731" w:rsidRDefault="007A4F51" w:rsidP="00C41731">
            <w:pPr>
              <w:rPr>
                <w:rFonts w:ascii="Times New Roman" w:eastAsia="Calibri" w:hAnsi="Times New Roman" w:cs="Times New Roman"/>
                <w:b/>
                <w:sz w:val="24"/>
                <w:szCs w:val="24"/>
                <w:lang w:val="ru-RU"/>
              </w:rPr>
            </w:pPr>
          </w:p>
          <w:p w:rsidR="007A4F51" w:rsidRPr="00C41731" w:rsidRDefault="007A4F51" w:rsidP="00C41731">
            <w:pPr>
              <w:spacing w:after="0" w:line="360" w:lineRule="auto"/>
              <w:jc w:val="both"/>
              <w:rPr>
                <w:rFonts w:ascii="Times New Roman" w:eastAsia="Calibri" w:hAnsi="Times New Roman" w:cs="Times New Roman"/>
                <w:b/>
                <w:sz w:val="24"/>
                <w:szCs w:val="24"/>
                <w:lang w:val="ru-RU"/>
              </w:rPr>
            </w:pPr>
          </w:p>
          <w:p w:rsidR="00AE32A7" w:rsidRPr="00C41731" w:rsidRDefault="00AE32A7" w:rsidP="00C41731">
            <w:pPr>
              <w:autoSpaceDE w:val="0"/>
              <w:autoSpaceDN w:val="0"/>
              <w:spacing w:after="0" w:line="233" w:lineRule="auto"/>
              <w:rPr>
                <w:sz w:val="24"/>
                <w:szCs w:val="24"/>
              </w:rPr>
            </w:pPr>
          </w:p>
        </w:tc>
      </w:tr>
    </w:tbl>
    <w:p w:rsidR="00AE32A7" w:rsidRPr="00C41731" w:rsidRDefault="00AE32A7" w:rsidP="00C41731">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ED6FB7" w:rsidRPr="00C41731" w:rsidTr="0036088B">
        <w:trPr>
          <w:trHeight w:hRule="exact" w:val="242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2.1.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2" w:lineRule="auto"/>
              <w:ind w:left="72"/>
              <w:rPr>
                <w:sz w:val="24"/>
                <w:szCs w:val="24"/>
                <w:lang w:val="ru-RU"/>
              </w:rPr>
            </w:pPr>
            <w:r w:rsidRPr="00C41731">
              <w:rPr>
                <w:sz w:val="24"/>
                <w:szCs w:val="24"/>
                <w:lang w:val="ru-RU"/>
              </w:rPr>
              <w:t>Дений, нанний дика хилар.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0" w:lineRule="auto"/>
              <w:ind w:left="72"/>
              <w:rPr>
                <w:sz w:val="24"/>
                <w:szCs w:val="24"/>
              </w:rPr>
            </w:pPr>
            <w:r w:rsidRPr="00C41731">
              <w:rPr>
                <w:rFonts w:ascii="Times New Roman" w:eastAsia="Times New Roman" w:hAnsi="Times New Roman"/>
                <w:color w:val="000000"/>
                <w:w w:val="97"/>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4" w:lineRule="auto"/>
              <w:ind w:left="72" w:right="144"/>
              <w:rPr>
                <w:sz w:val="24"/>
                <w:szCs w:val="24"/>
              </w:rPr>
            </w:pPr>
            <w:r w:rsidRPr="00C41731">
              <w:rPr>
                <w:sz w:val="24"/>
                <w:szCs w:val="24"/>
                <w:lang w:val="ru-RU"/>
              </w:rPr>
              <w:t>ЛадогӀар</w:t>
            </w:r>
            <w:r w:rsidRPr="00C41731">
              <w:rPr>
                <w:sz w:val="24"/>
                <w:szCs w:val="24"/>
              </w:rPr>
              <w:t xml:space="preserve">: </w:t>
            </w:r>
            <w:r w:rsidRPr="00C41731">
              <w:rPr>
                <w:sz w:val="24"/>
                <w:szCs w:val="24"/>
                <w:lang w:val="ru-RU"/>
              </w:rPr>
              <w:t>дешархоша</w:t>
            </w:r>
            <w:r w:rsidRPr="00C41731">
              <w:rPr>
                <w:sz w:val="24"/>
                <w:szCs w:val="24"/>
              </w:rPr>
              <w:t xml:space="preserve"> </w:t>
            </w:r>
            <w:r w:rsidRPr="00C41731">
              <w:rPr>
                <w:sz w:val="24"/>
                <w:szCs w:val="24"/>
                <w:lang w:val="ru-RU"/>
              </w:rPr>
              <w:t>ладугӀу</w:t>
            </w:r>
            <w:r w:rsidRPr="00C41731">
              <w:rPr>
                <w:sz w:val="24"/>
                <w:szCs w:val="24"/>
              </w:rPr>
              <w:t xml:space="preserve"> </w:t>
            </w:r>
            <w:r w:rsidRPr="00C41731">
              <w:rPr>
                <w:sz w:val="24"/>
                <w:szCs w:val="24"/>
                <w:lang w:val="ru-RU"/>
              </w:rPr>
              <w:t>хьехархочо</w:t>
            </w:r>
            <w:r w:rsidRPr="00C41731">
              <w:rPr>
                <w:sz w:val="24"/>
                <w:szCs w:val="24"/>
              </w:rPr>
              <w:t xml:space="preserve"> </w:t>
            </w:r>
            <w:r w:rsidRPr="00C41731">
              <w:rPr>
                <w:sz w:val="24"/>
                <w:szCs w:val="24"/>
                <w:lang w:val="ru-RU"/>
              </w:rPr>
              <w:t>йа</w:t>
            </w:r>
            <w:r w:rsidRPr="00C41731">
              <w:rPr>
                <w:sz w:val="24"/>
                <w:szCs w:val="24"/>
              </w:rPr>
              <w:t xml:space="preserve"> </w:t>
            </w:r>
            <w:r w:rsidRPr="00C41731">
              <w:rPr>
                <w:sz w:val="24"/>
                <w:szCs w:val="24"/>
                <w:lang w:val="ru-RU"/>
              </w:rPr>
              <w:t>говзаллин</w:t>
            </w:r>
            <w:r w:rsidRPr="00C41731">
              <w:rPr>
                <w:sz w:val="24"/>
                <w:szCs w:val="24"/>
              </w:rPr>
              <w:t xml:space="preserve"> </w:t>
            </w:r>
            <w:r w:rsidRPr="00C41731">
              <w:rPr>
                <w:sz w:val="24"/>
                <w:szCs w:val="24"/>
                <w:lang w:val="ru-RU"/>
              </w:rPr>
              <w:t>диктора</w:t>
            </w:r>
            <w:r w:rsidRPr="00C41731">
              <w:rPr>
                <w:sz w:val="24"/>
                <w:szCs w:val="24"/>
              </w:rPr>
              <w:t xml:space="preserve"> </w:t>
            </w:r>
            <w:r w:rsidRPr="00C41731">
              <w:rPr>
                <w:sz w:val="24"/>
                <w:szCs w:val="24"/>
                <w:lang w:val="ru-RU"/>
              </w:rPr>
              <w:t>дӀайоьшучу</w:t>
            </w:r>
            <w:r w:rsidRPr="00C41731">
              <w:rPr>
                <w:sz w:val="24"/>
                <w:szCs w:val="24"/>
              </w:rPr>
              <w:t xml:space="preserve"> </w:t>
            </w:r>
            <w:r w:rsidRPr="00C41731">
              <w:rPr>
                <w:sz w:val="24"/>
                <w:szCs w:val="24"/>
                <w:lang w:val="ru-RU"/>
              </w:rPr>
              <w:t>исбаьхьаллин</w:t>
            </w:r>
            <w:r w:rsidRPr="00C41731">
              <w:rPr>
                <w:sz w:val="24"/>
                <w:szCs w:val="24"/>
              </w:rPr>
              <w:t xml:space="preserve"> </w:t>
            </w:r>
            <w:r w:rsidRPr="00C41731">
              <w:rPr>
                <w:sz w:val="24"/>
                <w:szCs w:val="24"/>
                <w:lang w:val="ru-RU"/>
              </w:rPr>
              <w:t>тексте</w:t>
            </w:r>
            <w:r w:rsidRPr="00C41731">
              <w:rPr>
                <w:sz w:val="24"/>
                <w:szCs w:val="24"/>
              </w:rPr>
              <w:t xml:space="preserve"> (</w:t>
            </w:r>
            <w:r w:rsidRPr="00C41731">
              <w:rPr>
                <w:sz w:val="24"/>
                <w:szCs w:val="24"/>
                <w:lang w:val="ru-RU"/>
              </w:rPr>
              <w:t>таро</w:t>
            </w:r>
            <w:r w:rsidRPr="00C41731">
              <w:rPr>
                <w:sz w:val="24"/>
                <w:szCs w:val="24"/>
              </w:rPr>
              <w:t xml:space="preserve"> </w:t>
            </w:r>
            <w:r w:rsidRPr="00C41731">
              <w:rPr>
                <w:sz w:val="24"/>
                <w:szCs w:val="24"/>
                <w:lang w:val="ru-RU"/>
              </w:rPr>
              <w:t>йелахь</w:t>
            </w:r>
            <w:r w:rsidRPr="00C41731">
              <w:rPr>
                <w:sz w:val="24"/>
                <w:szCs w:val="24"/>
              </w:rPr>
              <w:t xml:space="preserve">, </w:t>
            </w:r>
            <w:r w:rsidRPr="00C41731">
              <w:rPr>
                <w:sz w:val="24"/>
                <w:szCs w:val="24"/>
                <w:lang w:val="ru-RU"/>
              </w:rPr>
              <w:t>цу</w:t>
            </w:r>
            <w:r w:rsidRPr="00C41731">
              <w:rPr>
                <w:sz w:val="24"/>
                <w:szCs w:val="24"/>
              </w:rPr>
              <w:t xml:space="preserve"> </w:t>
            </w:r>
            <w:r w:rsidRPr="00C41731">
              <w:rPr>
                <w:sz w:val="24"/>
                <w:szCs w:val="24"/>
                <w:lang w:val="ru-RU"/>
              </w:rPr>
              <w:t>гӀуллакхна</w:t>
            </w:r>
            <w:r w:rsidRPr="00C41731">
              <w:rPr>
                <w:sz w:val="24"/>
                <w:szCs w:val="24"/>
              </w:rPr>
              <w:t xml:space="preserve"> </w:t>
            </w:r>
            <w:r w:rsidRPr="00C41731">
              <w:rPr>
                <w:sz w:val="24"/>
                <w:szCs w:val="24"/>
                <w:lang w:val="ru-RU"/>
              </w:rPr>
              <w:t>оьшучу</w:t>
            </w:r>
            <w:r w:rsidRPr="00C41731">
              <w:rPr>
                <w:sz w:val="24"/>
                <w:szCs w:val="24"/>
              </w:rPr>
              <w:t xml:space="preserve"> </w:t>
            </w:r>
            <w:r w:rsidRPr="00C41731">
              <w:rPr>
                <w:sz w:val="24"/>
                <w:szCs w:val="24"/>
                <w:lang w:val="ru-RU"/>
              </w:rPr>
              <w:t>гӀирсех</w:t>
            </w:r>
            <w:r w:rsidRPr="00C41731">
              <w:rPr>
                <w:sz w:val="24"/>
                <w:szCs w:val="24"/>
              </w:rPr>
              <w:t xml:space="preserve"> </w:t>
            </w:r>
            <w:proofErr w:type="gramStart"/>
            <w:r w:rsidRPr="00C41731">
              <w:rPr>
                <w:sz w:val="24"/>
                <w:szCs w:val="24"/>
                <w:lang w:val="ru-RU"/>
              </w:rPr>
              <w:t>пайда</w:t>
            </w:r>
            <w:proofErr w:type="gramEnd"/>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оьцуш</w:t>
            </w:r>
            <w:r w:rsidRPr="00C41731">
              <w:rPr>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4" w:lineRule="auto"/>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D6FB7" w:rsidRPr="00C41731" w:rsidRDefault="00ED6FB7" w:rsidP="00C41731">
            <w:pPr>
              <w:autoSpaceDE w:val="0"/>
              <w:autoSpaceDN w:val="0"/>
              <w:spacing w:after="0" w:line="252" w:lineRule="auto"/>
              <w:ind w:left="72" w:right="432"/>
              <w:rPr>
                <w:sz w:val="24"/>
                <w:szCs w:val="24"/>
              </w:rPr>
            </w:pPr>
          </w:p>
        </w:tc>
      </w:tr>
      <w:tr w:rsidR="00ED6FB7" w:rsidRPr="00C41731" w:rsidTr="0036088B">
        <w:trPr>
          <w:trHeight w:hRule="exact" w:val="170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2.2.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45" w:lineRule="auto"/>
              <w:ind w:left="72"/>
              <w:rPr>
                <w:sz w:val="24"/>
                <w:szCs w:val="24"/>
                <w:lang w:val="ru-RU"/>
              </w:rPr>
            </w:pPr>
            <w:r w:rsidRPr="00C41731">
              <w:rPr>
                <w:sz w:val="24"/>
                <w:szCs w:val="24"/>
                <w:lang w:val="ru-RU"/>
              </w:rPr>
              <w:t>В.Осеева «К1ентий»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2" w:lineRule="auto"/>
              <w:ind w:left="72" w:right="144"/>
              <w:rPr>
                <w:sz w:val="24"/>
                <w:szCs w:val="24"/>
              </w:rPr>
            </w:pPr>
            <w:r w:rsidRPr="00C41731">
              <w:rPr>
                <w:sz w:val="24"/>
                <w:szCs w:val="24"/>
                <w:lang w:val="ru-RU"/>
              </w:rPr>
              <w:t>Хезаш</w:t>
            </w:r>
            <w:r w:rsidRPr="00C41731">
              <w:rPr>
                <w:sz w:val="24"/>
                <w:szCs w:val="24"/>
              </w:rPr>
              <w:t xml:space="preserve"> </w:t>
            </w:r>
            <w:r w:rsidRPr="00C41731">
              <w:rPr>
                <w:sz w:val="24"/>
                <w:szCs w:val="24"/>
                <w:lang w:val="ru-RU"/>
              </w:rPr>
              <w:t>йешар</w:t>
            </w:r>
            <w:r w:rsidRPr="00C41731">
              <w:rPr>
                <w:sz w:val="24"/>
                <w:szCs w:val="24"/>
              </w:rPr>
              <w:t xml:space="preserve">: </w:t>
            </w:r>
            <w:r w:rsidRPr="00C41731">
              <w:rPr>
                <w:sz w:val="24"/>
                <w:szCs w:val="24"/>
                <w:lang w:val="ru-RU"/>
              </w:rPr>
              <w:t>текстах</w:t>
            </w:r>
            <w:r w:rsidRPr="00C41731">
              <w:rPr>
                <w:sz w:val="24"/>
                <w:szCs w:val="24"/>
              </w:rPr>
              <w:t xml:space="preserve"> </w:t>
            </w:r>
            <w:r w:rsidRPr="00C41731">
              <w:rPr>
                <w:sz w:val="24"/>
                <w:szCs w:val="24"/>
                <w:lang w:val="ru-RU"/>
              </w:rPr>
              <w:t>кхетархьама</w:t>
            </w:r>
            <w:r w:rsidRPr="00C41731">
              <w:rPr>
                <w:sz w:val="24"/>
                <w:szCs w:val="24"/>
              </w:rPr>
              <w:t xml:space="preserve"> </w:t>
            </w:r>
            <w:r w:rsidRPr="00C41731">
              <w:rPr>
                <w:sz w:val="24"/>
                <w:szCs w:val="24"/>
                <w:lang w:val="ru-RU"/>
              </w:rPr>
              <w:t>цаторийла</w:t>
            </w:r>
            <w:r w:rsidRPr="00C41731">
              <w:rPr>
                <w:sz w:val="24"/>
                <w:szCs w:val="24"/>
              </w:rPr>
              <w:t xml:space="preserve"> </w:t>
            </w:r>
            <w:r w:rsidRPr="00C41731">
              <w:rPr>
                <w:sz w:val="24"/>
                <w:szCs w:val="24"/>
                <w:lang w:val="ru-RU"/>
              </w:rPr>
              <w:t>йолчу</w:t>
            </w:r>
            <w:r w:rsidRPr="00C41731">
              <w:rPr>
                <w:sz w:val="24"/>
                <w:szCs w:val="24"/>
              </w:rPr>
              <w:t xml:space="preserve"> </w:t>
            </w:r>
            <w:r w:rsidRPr="00C41731">
              <w:rPr>
                <w:sz w:val="24"/>
                <w:szCs w:val="24"/>
                <w:lang w:val="ru-RU"/>
              </w:rPr>
              <w:t>боларца</w:t>
            </w:r>
            <w:r w:rsidRPr="00C41731">
              <w:rPr>
                <w:sz w:val="24"/>
                <w:szCs w:val="24"/>
              </w:rPr>
              <w:t xml:space="preserve"> </w:t>
            </w:r>
            <w:r w:rsidRPr="00C41731">
              <w:rPr>
                <w:sz w:val="24"/>
                <w:szCs w:val="24"/>
                <w:lang w:val="ru-RU"/>
              </w:rPr>
              <w:t>дешархойх</w:t>
            </w:r>
            <w:r w:rsidRPr="00C41731">
              <w:rPr>
                <w:sz w:val="24"/>
                <w:szCs w:val="24"/>
              </w:rPr>
              <w:t xml:space="preserve"> </w:t>
            </w:r>
            <w:proofErr w:type="gramStart"/>
            <w:r w:rsidRPr="00C41731">
              <w:rPr>
                <w:sz w:val="24"/>
                <w:szCs w:val="24"/>
                <w:lang w:val="ru-RU"/>
              </w:rPr>
              <w:t>хӀорамма</w:t>
            </w:r>
            <w:proofErr w:type="gramEnd"/>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хезаш</w:t>
            </w:r>
            <w:r w:rsidRPr="00C41731">
              <w:rPr>
                <w:sz w:val="24"/>
                <w:szCs w:val="24"/>
              </w:rPr>
              <w:t xml:space="preserve"> </w:t>
            </w:r>
            <w:r w:rsidRPr="00C41731">
              <w:rPr>
                <w:sz w:val="24"/>
                <w:szCs w:val="24"/>
                <w:lang w:val="ru-RU"/>
              </w:rPr>
              <w:t>йешар</w:t>
            </w:r>
            <w:r w:rsidRPr="00C41731">
              <w:rPr>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4" w:lineRule="auto"/>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D6FB7" w:rsidRPr="00C41731" w:rsidRDefault="00ED6FB7" w:rsidP="00C41731">
            <w:pPr>
              <w:autoSpaceDE w:val="0"/>
              <w:autoSpaceDN w:val="0"/>
              <w:spacing w:after="0" w:line="252" w:lineRule="auto"/>
              <w:ind w:right="432"/>
              <w:rPr>
                <w:sz w:val="24"/>
                <w:szCs w:val="24"/>
              </w:rPr>
            </w:pPr>
          </w:p>
        </w:tc>
      </w:tr>
    </w:tbl>
    <w:p w:rsidR="00AE32A7" w:rsidRPr="00C41731" w:rsidRDefault="00AE32A7" w:rsidP="00C41731">
      <w:pPr>
        <w:rPr>
          <w:sz w:val="24"/>
          <w:szCs w:val="24"/>
        </w:rPr>
        <w:sectPr w:rsidR="00AE32A7" w:rsidRPr="00C41731">
          <w:pgSz w:w="16840" w:h="11900"/>
          <w:pgMar w:top="282" w:right="640" w:bottom="442" w:left="666" w:header="720" w:footer="720" w:gutter="0"/>
          <w:cols w:space="720" w:equalWidth="0">
            <w:col w:w="15534" w:space="0"/>
          </w:cols>
          <w:docGrid w:linePitch="360"/>
        </w:sectPr>
      </w:pPr>
    </w:p>
    <w:p w:rsidR="00AE32A7" w:rsidRPr="00C41731" w:rsidRDefault="00AE32A7" w:rsidP="00C41731">
      <w:pPr>
        <w:autoSpaceDE w:val="0"/>
        <w:autoSpaceDN w:val="0"/>
        <w:spacing w:after="66" w:line="220" w:lineRule="exact"/>
        <w:rPr>
          <w:sz w:val="24"/>
          <w:szCs w:val="24"/>
        </w:rPr>
      </w:pPr>
    </w:p>
    <w:p w:rsidR="00AE32A7" w:rsidRPr="00C41731" w:rsidRDefault="00AE32A7" w:rsidP="00C41731">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ED6FB7" w:rsidRPr="00C41731" w:rsidTr="0036088B">
        <w:trPr>
          <w:trHeight w:hRule="exact" w:val="185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2.3.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45" w:lineRule="auto"/>
              <w:ind w:left="72" w:right="432"/>
              <w:rPr>
                <w:sz w:val="24"/>
                <w:szCs w:val="24"/>
                <w:lang w:val="ru-RU"/>
              </w:rPr>
            </w:pPr>
            <w:r w:rsidRPr="00C41731">
              <w:rPr>
                <w:sz w:val="24"/>
                <w:szCs w:val="24"/>
                <w:lang w:val="ru-RU"/>
              </w:rPr>
              <w:t>Э.Мамакаев «Нана» В.Осеева «Йоккха стаг»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4" w:lineRule="auto"/>
              <w:ind w:left="72"/>
              <w:rPr>
                <w:sz w:val="24"/>
                <w:szCs w:val="24"/>
                <w:lang w:val="ru-RU"/>
              </w:rPr>
            </w:pPr>
            <w:r w:rsidRPr="00C41731">
              <w:rPr>
                <w:sz w:val="24"/>
                <w:szCs w:val="24"/>
                <w:lang w:val="ru-RU"/>
              </w:rPr>
              <w:t>Хьехархочо дешархойн тидам тӀебохуьйту нохчийн маттахь йешаран башхаллашна. ЛадоьгӀначу текстах муха кхетта хьажа хаттарш.</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D6FB7" w:rsidRPr="00C41731" w:rsidRDefault="00ED6FB7" w:rsidP="00C41731">
            <w:pPr>
              <w:autoSpaceDE w:val="0"/>
              <w:autoSpaceDN w:val="0"/>
              <w:spacing w:after="0" w:line="230" w:lineRule="auto"/>
              <w:rPr>
                <w:sz w:val="24"/>
                <w:szCs w:val="24"/>
              </w:rPr>
            </w:pPr>
          </w:p>
        </w:tc>
      </w:tr>
      <w:tr w:rsidR="00ED6FB7" w:rsidRPr="00C41731" w:rsidTr="0036088B">
        <w:trPr>
          <w:trHeight w:hRule="exact" w:val="240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2.4.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45" w:lineRule="auto"/>
              <w:ind w:left="72"/>
              <w:rPr>
                <w:sz w:val="24"/>
                <w:szCs w:val="24"/>
                <w:lang w:val="ru-RU"/>
              </w:rPr>
            </w:pPr>
            <w:r w:rsidRPr="00C41731">
              <w:rPr>
                <w:sz w:val="24"/>
                <w:szCs w:val="24"/>
                <w:lang w:val="ru-RU"/>
              </w:rPr>
              <w:t xml:space="preserve">Ц1ена </w:t>
            </w:r>
            <w:proofErr w:type="gramStart"/>
            <w:r w:rsidRPr="00C41731">
              <w:rPr>
                <w:sz w:val="24"/>
                <w:szCs w:val="24"/>
                <w:lang w:val="ru-RU"/>
              </w:rPr>
              <w:t>хи .Ц</w:t>
            </w:r>
            <w:proofErr w:type="gramEnd"/>
            <w:r w:rsidRPr="00C41731">
              <w:rPr>
                <w:sz w:val="24"/>
                <w:szCs w:val="24"/>
                <w:lang w:val="ru-RU"/>
              </w:rPr>
              <w:t>1ена  хила вай?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4" w:lineRule="auto"/>
              <w:ind w:left="72"/>
              <w:rPr>
                <w:sz w:val="24"/>
                <w:szCs w:val="24"/>
                <w:lang w:val="ru-RU"/>
              </w:rPr>
            </w:pPr>
            <w:r w:rsidRPr="00C41731">
              <w:rPr>
                <w:sz w:val="24"/>
                <w:szCs w:val="24"/>
                <w:lang w:val="ru-RU"/>
              </w:rPr>
              <w:t xml:space="preserve">Ӏаморан текстаца диалог: хӀиттийнчу хаттаршна жоьпаш; кхачамбацар дӀадаккха шайн хьежам бовзийтар; шайна </w:t>
            </w:r>
            <w:proofErr w:type="gramStart"/>
            <w:r w:rsidRPr="00C41731">
              <w:rPr>
                <w:sz w:val="24"/>
                <w:szCs w:val="24"/>
                <w:lang w:val="ru-RU"/>
              </w:rPr>
              <w:t>хетачун</w:t>
            </w:r>
            <w:proofErr w:type="gramEnd"/>
            <w:r w:rsidRPr="00C41731">
              <w:rPr>
                <w:sz w:val="24"/>
                <w:szCs w:val="24"/>
                <w:lang w:val="ru-RU"/>
              </w:rPr>
              <w:t xml:space="preserve"> а, сацаман а бухедиллар довзийта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D6FB7" w:rsidRPr="00C41731" w:rsidRDefault="00ED6FB7" w:rsidP="00C41731">
            <w:pPr>
              <w:autoSpaceDE w:val="0"/>
              <w:autoSpaceDN w:val="0"/>
              <w:spacing w:after="0" w:line="254" w:lineRule="auto"/>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D6FB7" w:rsidRPr="00C41731" w:rsidRDefault="00ED6FB7" w:rsidP="00C41731">
            <w:pPr>
              <w:autoSpaceDE w:val="0"/>
              <w:autoSpaceDN w:val="0"/>
              <w:spacing w:after="0" w:line="252" w:lineRule="auto"/>
              <w:ind w:left="72" w:right="432"/>
              <w:rPr>
                <w:sz w:val="24"/>
                <w:szCs w:val="24"/>
              </w:rPr>
            </w:pPr>
          </w:p>
        </w:tc>
      </w:tr>
    </w:tbl>
    <w:p w:rsidR="00ED6FB7" w:rsidRPr="00C41731" w:rsidRDefault="00ED6FB7" w:rsidP="00C41731">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02F8" w:rsidRPr="00C41731" w:rsidTr="0036088B">
        <w:trPr>
          <w:trHeight w:hRule="exact" w:val="142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2.5.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autoSpaceDE w:val="0"/>
              <w:autoSpaceDN w:val="0"/>
              <w:spacing w:after="0" w:line="245" w:lineRule="auto"/>
              <w:ind w:left="72" w:right="144"/>
              <w:rPr>
                <w:sz w:val="24"/>
                <w:szCs w:val="24"/>
                <w:lang w:val="ru-RU"/>
              </w:rPr>
            </w:pPr>
            <w:r w:rsidRPr="00C41731">
              <w:rPr>
                <w:sz w:val="24"/>
                <w:szCs w:val="24"/>
                <w:lang w:val="ru-RU"/>
              </w:rPr>
              <w:t>Харцлийна 1у. Х1ума яар. Пайх1амаро нийсонах лаьцна аьлларг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autoSpaceDE w:val="0"/>
              <w:autoSpaceDN w:val="0"/>
              <w:spacing w:after="0" w:line="245" w:lineRule="auto"/>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autoSpaceDE w:val="0"/>
              <w:autoSpaceDN w:val="0"/>
              <w:spacing w:after="0" w:line="252" w:lineRule="auto"/>
              <w:rPr>
                <w:sz w:val="24"/>
                <w:szCs w:val="24"/>
                <w:lang w:val="ru-RU"/>
              </w:rPr>
            </w:pPr>
            <w:r w:rsidRPr="00C41731">
              <w:rPr>
                <w:sz w:val="24"/>
                <w:szCs w:val="24"/>
                <w:lang w:val="ru-RU"/>
              </w:rPr>
              <w:t xml:space="preserve">Хезаш йешар: текстах кхетархьама цаторийла йолчу боларца дешархойх </w:t>
            </w:r>
            <w:proofErr w:type="gramStart"/>
            <w:r w:rsidRPr="00C41731">
              <w:rPr>
                <w:sz w:val="24"/>
                <w:szCs w:val="24"/>
                <w:lang w:val="ru-RU"/>
              </w:rPr>
              <w:t>хӀорамма</w:t>
            </w:r>
            <w:proofErr w:type="gramEnd"/>
            <w:r w:rsidRPr="00C41731">
              <w:rPr>
                <w:sz w:val="24"/>
                <w:szCs w:val="24"/>
                <w:lang w:val="ru-RU"/>
              </w:rPr>
              <w:t xml:space="preserve"> а хезаш 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autoSpaceDE w:val="0"/>
              <w:autoSpaceDN w:val="0"/>
              <w:spacing w:after="0" w:line="254" w:lineRule="auto"/>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02F8" w:rsidRPr="00C41731" w:rsidRDefault="00AE02F8" w:rsidP="00C41731">
            <w:pPr>
              <w:autoSpaceDE w:val="0"/>
              <w:autoSpaceDN w:val="0"/>
              <w:spacing w:after="0" w:line="230" w:lineRule="auto"/>
              <w:rPr>
                <w:sz w:val="24"/>
                <w:szCs w:val="24"/>
              </w:rPr>
            </w:pPr>
          </w:p>
        </w:tc>
      </w:tr>
      <w:tr w:rsidR="00AE02F8" w:rsidRPr="00C41731" w:rsidTr="0036088B">
        <w:trPr>
          <w:trHeight w:hRule="exact" w:val="24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2.6.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autoSpaceDE w:val="0"/>
              <w:autoSpaceDN w:val="0"/>
              <w:spacing w:after="0" w:line="230" w:lineRule="auto"/>
              <w:rPr>
                <w:sz w:val="24"/>
                <w:szCs w:val="24"/>
              </w:rPr>
            </w:pPr>
            <w:r w:rsidRPr="00C41731">
              <w:rPr>
                <w:sz w:val="24"/>
                <w:szCs w:val="24"/>
              </w:rPr>
              <w:t>1-Хь.Хатуев «Г1иллакх».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autoSpaceDE w:val="0"/>
              <w:autoSpaceDN w:val="0"/>
              <w:spacing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autoSpaceDE w:val="0"/>
              <w:autoSpaceDN w:val="0"/>
              <w:spacing w:after="0" w:line="254" w:lineRule="auto"/>
              <w:ind w:left="72"/>
              <w:rPr>
                <w:sz w:val="24"/>
                <w:szCs w:val="24"/>
              </w:rPr>
            </w:pPr>
            <w:r w:rsidRPr="00C41731">
              <w:rPr>
                <w:sz w:val="24"/>
                <w:szCs w:val="24"/>
                <w:lang w:val="ru-RU"/>
              </w:rPr>
              <w:t>Ӏаморан</w:t>
            </w:r>
            <w:r w:rsidRPr="00C41731">
              <w:rPr>
                <w:sz w:val="24"/>
                <w:szCs w:val="24"/>
              </w:rPr>
              <w:t xml:space="preserve"> </w:t>
            </w:r>
            <w:r w:rsidRPr="00C41731">
              <w:rPr>
                <w:sz w:val="24"/>
                <w:szCs w:val="24"/>
                <w:lang w:val="ru-RU"/>
              </w:rPr>
              <w:t>текстаца</w:t>
            </w:r>
            <w:r w:rsidRPr="00C41731">
              <w:rPr>
                <w:sz w:val="24"/>
                <w:szCs w:val="24"/>
              </w:rPr>
              <w:t xml:space="preserve"> </w:t>
            </w:r>
            <w:r w:rsidRPr="00C41731">
              <w:rPr>
                <w:sz w:val="24"/>
                <w:szCs w:val="24"/>
                <w:lang w:val="ru-RU"/>
              </w:rPr>
              <w:t>диалог</w:t>
            </w:r>
            <w:r w:rsidRPr="00C41731">
              <w:rPr>
                <w:sz w:val="24"/>
                <w:szCs w:val="24"/>
              </w:rPr>
              <w:t xml:space="preserve">: </w:t>
            </w:r>
            <w:r w:rsidRPr="00C41731">
              <w:rPr>
                <w:sz w:val="24"/>
                <w:szCs w:val="24"/>
                <w:lang w:val="ru-RU"/>
              </w:rPr>
              <w:t>хӀиттийнчу</w:t>
            </w:r>
            <w:r w:rsidRPr="00C41731">
              <w:rPr>
                <w:sz w:val="24"/>
                <w:szCs w:val="24"/>
              </w:rPr>
              <w:t xml:space="preserve"> </w:t>
            </w:r>
            <w:r w:rsidRPr="00C41731">
              <w:rPr>
                <w:sz w:val="24"/>
                <w:szCs w:val="24"/>
                <w:lang w:val="ru-RU"/>
              </w:rPr>
              <w:t>хаттаршна</w:t>
            </w:r>
            <w:r w:rsidRPr="00C41731">
              <w:rPr>
                <w:sz w:val="24"/>
                <w:szCs w:val="24"/>
              </w:rPr>
              <w:t xml:space="preserve"> </w:t>
            </w:r>
            <w:r w:rsidRPr="00C41731">
              <w:rPr>
                <w:sz w:val="24"/>
                <w:szCs w:val="24"/>
                <w:lang w:val="ru-RU"/>
              </w:rPr>
              <w:t>жоьпаш</w:t>
            </w:r>
            <w:r w:rsidRPr="00C41731">
              <w:rPr>
                <w:sz w:val="24"/>
                <w:szCs w:val="24"/>
              </w:rPr>
              <w:t xml:space="preserve">; </w:t>
            </w:r>
            <w:r w:rsidRPr="00C41731">
              <w:rPr>
                <w:sz w:val="24"/>
                <w:szCs w:val="24"/>
                <w:lang w:val="ru-RU"/>
              </w:rPr>
              <w:t>кхачамбацар</w:t>
            </w:r>
            <w:r w:rsidRPr="00C41731">
              <w:rPr>
                <w:sz w:val="24"/>
                <w:szCs w:val="24"/>
              </w:rPr>
              <w:t xml:space="preserve"> </w:t>
            </w:r>
            <w:r w:rsidRPr="00C41731">
              <w:rPr>
                <w:sz w:val="24"/>
                <w:szCs w:val="24"/>
                <w:lang w:val="ru-RU"/>
              </w:rPr>
              <w:t>дӀадаккха</w:t>
            </w:r>
            <w:r w:rsidRPr="00C41731">
              <w:rPr>
                <w:sz w:val="24"/>
                <w:szCs w:val="24"/>
              </w:rPr>
              <w:t xml:space="preserve"> </w:t>
            </w:r>
            <w:r w:rsidRPr="00C41731">
              <w:rPr>
                <w:sz w:val="24"/>
                <w:szCs w:val="24"/>
                <w:lang w:val="ru-RU"/>
              </w:rPr>
              <w:t>шайн</w:t>
            </w:r>
            <w:r w:rsidRPr="00C41731">
              <w:rPr>
                <w:sz w:val="24"/>
                <w:szCs w:val="24"/>
              </w:rPr>
              <w:t xml:space="preserve"> </w:t>
            </w:r>
            <w:r w:rsidRPr="00C41731">
              <w:rPr>
                <w:sz w:val="24"/>
                <w:szCs w:val="24"/>
                <w:lang w:val="ru-RU"/>
              </w:rPr>
              <w:t>хьежам</w:t>
            </w:r>
            <w:r w:rsidRPr="00C41731">
              <w:rPr>
                <w:sz w:val="24"/>
                <w:szCs w:val="24"/>
              </w:rPr>
              <w:t xml:space="preserve"> </w:t>
            </w:r>
            <w:r w:rsidRPr="00C41731">
              <w:rPr>
                <w:sz w:val="24"/>
                <w:szCs w:val="24"/>
                <w:lang w:val="ru-RU"/>
              </w:rPr>
              <w:t>бовзийтар</w:t>
            </w:r>
            <w:r w:rsidRPr="00C41731">
              <w:rPr>
                <w:sz w:val="24"/>
                <w:szCs w:val="24"/>
              </w:rPr>
              <w:t xml:space="preserve">; </w:t>
            </w:r>
            <w:r w:rsidRPr="00C41731">
              <w:rPr>
                <w:sz w:val="24"/>
                <w:szCs w:val="24"/>
                <w:lang w:val="ru-RU"/>
              </w:rPr>
              <w:t>шайна</w:t>
            </w:r>
            <w:r w:rsidRPr="00C41731">
              <w:rPr>
                <w:sz w:val="24"/>
                <w:szCs w:val="24"/>
              </w:rPr>
              <w:t xml:space="preserve"> </w:t>
            </w:r>
            <w:proofErr w:type="gramStart"/>
            <w:r w:rsidRPr="00C41731">
              <w:rPr>
                <w:sz w:val="24"/>
                <w:szCs w:val="24"/>
                <w:lang w:val="ru-RU"/>
              </w:rPr>
              <w:t>хетачун</w:t>
            </w:r>
            <w:proofErr w:type="gramEnd"/>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сацаман</w:t>
            </w:r>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бухедиллар</w:t>
            </w:r>
            <w:r w:rsidRPr="00C41731">
              <w:rPr>
                <w:sz w:val="24"/>
                <w:szCs w:val="24"/>
              </w:rPr>
              <w:t xml:space="preserve"> </w:t>
            </w:r>
            <w:r w:rsidRPr="00C41731">
              <w:rPr>
                <w:sz w:val="24"/>
                <w:szCs w:val="24"/>
                <w:lang w:val="ru-RU"/>
              </w:rPr>
              <w:t>довзийта</w:t>
            </w:r>
            <w:r w:rsidRPr="00C41731">
              <w:rPr>
                <w:sz w:val="24"/>
                <w:szCs w:val="24"/>
              </w:rPr>
              <w:t xml:space="preserve"> </w:t>
            </w:r>
            <w:r w:rsidRPr="00C41731">
              <w:rPr>
                <w:sz w:val="24"/>
                <w:szCs w:val="24"/>
                <w:lang w:val="ru-RU"/>
              </w:rPr>
              <w:t>хаар</w:t>
            </w:r>
            <w:r w:rsidRPr="00C41731">
              <w:rPr>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02F8" w:rsidRPr="00C41731" w:rsidRDefault="00AE02F8" w:rsidP="00C41731">
            <w:pPr>
              <w:autoSpaceDE w:val="0"/>
              <w:autoSpaceDN w:val="0"/>
              <w:spacing w:after="0" w:line="254" w:lineRule="auto"/>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02F8" w:rsidRPr="00C41731" w:rsidRDefault="00AE02F8" w:rsidP="00C41731">
            <w:pPr>
              <w:autoSpaceDE w:val="0"/>
              <w:autoSpaceDN w:val="0"/>
              <w:spacing w:after="0" w:line="230" w:lineRule="auto"/>
              <w:rPr>
                <w:sz w:val="24"/>
                <w:szCs w:val="24"/>
              </w:rPr>
            </w:pPr>
          </w:p>
        </w:tc>
      </w:tr>
    </w:tbl>
    <w:p w:rsidR="00AE02F8" w:rsidRPr="00C41731" w:rsidRDefault="00AE02F8" w:rsidP="00C41731">
      <w:pPr>
        <w:autoSpaceDE w:val="0"/>
        <w:autoSpaceDN w:val="0"/>
        <w:spacing w:after="0" w:line="14" w:lineRule="exact"/>
        <w:rPr>
          <w:sz w:val="24"/>
          <w:szCs w:val="24"/>
        </w:rPr>
      </w:pPr>
    </w:p>
    <w:p w:rsidR="00AE32A7" w:rsidRPr="00C41731" w:rsidRDefault="00AE32A7" w:rsidP="00C41731">
      <w:pPr>
        <w:rPr>
          <w:sz w:val="24"/>
          <w:szCs w:val="24"/>
        </w:rPr>
        <w:sectPr w:rsidR="00AE32A7" w:rsidRPr="00C41731" w:rsidSect="009516DF">
          <w:pgSz w:w="16840" w:h="11900"/>
          <w:pgMar w:top="284" w:right="640" w:bottom="568" w:left="666" w:header="720" w:footer="720" w:gutter="0"/>
          <w:cols w:space="720" w:equalWidth="0">
            <w:col w:w="15534" w:space="0"/>
          </w:cols>
          <w:docGrid w:linePitch="360"/>
        </w:sectPr>
      </w:pPr>
    </w:p>
    <w:p w:rsidR="00AE32A7" w:rsidRPr="00C41731" w:rsidRDefault="00AE32A7" w:rsidP="00C41731">
      <w:pPr>
        <w:autoSpaceDE w:val="0"/>
        <w:autoSpaceDN w:val="0"/>
        <w:spacing w:after="66" w:line="220"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C41731" w:rsidTr="009516DF">
        <w:trPr>
          <w:trHeight w:hRule="exact" w:val="213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2.7.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ED6FB7" w:rsidP="00C41731">
            <w:pPr>
              <w:autoSpaceDE w:val="0"/>
              <w:autoSpaceDN w:val="0"/>
              <w:spacing w:after="0" w:line="245" w:lineRule="auto"/>
              <w:ind w:right="432"/>
              <w:rPr>
                <w:sz w:val="24"/>
                <w:szCs w:val="24"/>
                <w:lang w:val="ru-RU"/>
              </w:rPr>
            </w:pPr>
            <w:r w:rsidRPr="00C41731">
              <w:rPr>
                <w:sz w:val="24"/>
                <w:szCs w:val="24"/>
                <w:lang w:val="ru-RU"/>
              </w:rPr>
              <w:t>Б.Дикаев «Берашка-сайн доттаг1</w:t>
            </w:r>
            <w:proofErr w:type="gramStart"/>
            <w:r w:rsidRPr="00C41731">
              <w:rPr>
                <w:sz w:val="24"/>
                <w:szCs w:val="24"/>
                <w:lang w:val="ru-RU"/>
              </w:rPr>
              <w:t xml:space="preserve">ашка»   </w:t>
            </w:r>
            <w:proofErr w:type="gramEnd"/>
            <w:r w:rsidRPr="00C41731">
              <w:rPr>
                <w:sz w:val="24"/>
                <w:szCs w:val="24"/>
                <w:lang w:val="ru-RU"/>
              </w:rPr>
              <w:t xml:space="preserve">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ED6FB7" w:rsidP="00C41731">
            <w:pPr>
              <w:autoSpaceDE w:val="0"/>
              <w:autoSpaceDN w:val="0"/>
              <w:spacing w:after="0" w:line="230" w:lineRule="auto"/>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45" w:lineRule="auto"/>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02F8" w:rsidP="00C41731">
            <w:pPr>
              <w:autoSpaceDE w:val="0"/>
              <w:autoSpaceDN w:val="0"/>
              <w:spacing w:after="0" w:line="254" w:lineRule="auto"/>
              <w:ind w:left="72" w:right="144"/>
              <w:rPr>
                <w:sz w:val="24"/>
                <w:szCs w:val="24"/>
                <w:lang w:val="ru-RU"/>
              </w:rPr>
            </w:pPr>
            <w:r w:rsidRPr="00C41731">
              <w:rPr>
                <w:sz w:val="24"/>
                <w:szCs w:val="24"/>
                <w:lang w:val="ru-RU"/>
              </w:rPr>
              <w:t>Тергам бар: суьртан (иллюстрацин) анализ йар, говзаран чулацамца и йустар, говзарна суьрташ дахкаран шайн кепаш йалор.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AE32A7" w:rsidRPr="00C41731" w:rsidTr="00AE02F8">
        <w:trPr>
          <w:trHeight w:hRule="exact" w:val="85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2.8.</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47" w:lineRule="auto"/>
              <w:ind w:left="72" w:right="144"/>
              <w:rPr>
                <w:sz w:val="24"/>
                <w:szCs w:val="24"/>
                <w:lang w:val="ru-RU"/>
              </w:rPr>
            </w:pPr>
            <w:r w:rsidRPr="00C41731">
              <w:rPr>
                <w:rFonts w:ascii="Times New Roman" w:eastAsia="Times New Roman" w:hAnsi="Times New Roman"/>
                <w:color w:val="000000"/>
                <w:w w:val="97"/>
                <w:sz w:val="24"/>
                <w:szCs w:val="24"/>
                <w:lang w:val="ru-RU"/>
              </w:rPr>
              <w:t xml:space="preserve">. </w:t>
            </w:r>
            <w:r w:rsidR="00ED6FB7" w:rsidRPr="00C41731">
              <w:rPr>
                <w:rFonts w:ascii="Times New Roman" w:eastAsia="Times New Roman" w:hAnsi="Times New Roman"/>
                <w:color w:val="000000"/>
                <w:w w:val="97"/>
                <w:sz w:val="24"/>
                <w:szCs w:val="24"/>
                <w:lang w:val="ru-RU"/>
              </w:rPr>
              <w:t>Талламан болх хьалхарчу чийрикна лерина.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ED6FB7"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ED6FB7" w:rsidP="00C41731">
            <w:pPr>
              <w:rPr>
                <w:sz w:val="24"/>
                <w:szCs w:val="24"/>
                <w:lang w:val="ru-RU"/>
              </w:rPr>
            </w:pPr>
            <w:r w:rsidRPr="00C41731">
              <w:rPr>
                <w:sz w:val="24"/>
                <w:szCs w:val="24"/>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30" w:lineRule="auto"/>
              <w:ind w:left="72"/>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45" w:lineRule="auto"/>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ED6FB7" w:rsidP="00C41731">
            <w:pPr>
              <w:autoSpaceDE w:val="0"/>
              <w:autoSpaceDN w:val="0"/>
              <w:spacing w:after="0" w:line="254" w:lineRule="auto"/>
              <w:ind w:left="72" w:right="144"/>
              <w:rPr>
                <w:sz w:val="24"/>
                <w:szCs w:val="24"/>
                <w:lang w:val="ru-RU"/>
              </w:rPr>
            </w:pPr>
            <w:r w:rsidRPr="00C41731">
              <w:rPr>
                <w:sz w:val="24"/>
                <w:szCs w:val="24"/>
                <w:lang w:val="ru-RU"/>
              </w:rPr>
              <w:t>Хаарш таллар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54" w:lineRule="auto"/>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AE32A7" w:rsidRPr="00C41731">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120867" w:rsidP="00C41731">
            <w:pPr>
              <w:autoSpaceDE w:val="0"/>
              <w:autoSpaceDN w:val="0"/>
              <w:spacing w:after="0" w:line="230" w:lineRule="auto"/>
              <w:rPr>
                <w:sz w:val="24"/>
                <w:szCs w:val="24"/>
                <w:lang w:val="ru-RU"/>
              </w:rPr>
            </w:pPr>
            <w:r w:rsidRPr="00C41731">
              <w:rPr>
                <w:rFonts w:ascii="Times New Roman" w:eastAsia="Times New Roman" w:hAnsi="Times New Roman"/>
                <w:color w:val="000000"/>
                <w:w w:val="97"/>
                <w:sz w:val="24"/>
                <w:szCs w:val="24"/>
              </w:rPr>
              <w:t xml:space="preserve">Декъехула </w:t>
            </w:r>
            <w:r w:rsidRPr="00C41731">
              <w:rPr>
                <w:rFonts w:ascii="Times New Roman" w:eastAsia="Times New Roman" w:hAnsi="Times New Roman"/>
                <w:color w:val="000000"/>
                <w:w w:val="97"/>
                <w:sz w:val="24"/>
                <w:szCs w:val="24"/>
                <w:lang w:val="ru-RU"/>
              </w:rPr>
              <w:t xml:space="preserve">дерриг </w:t>
            </w:r>
            <w:r w:rsidRPr="00C41731">
              <w:rPr>
                <w:rFonts w:ascii="Times New Roman" w:eastAsia="Times New Roman" w:hAnsi="Times New Roman"/>
                <w:color w:val="000000"/>
                <w:w w:val="97"/>
                <w:sz w:val="24"/>
                <w:szCs w:val="24"/>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CC77AD" w:rsidP="00C41731">
            <w:pPr>
              <w:autoSpaceDE w:val="0"/>
              <w:autoSpaceDN w:val="0"/>
              <w:spacing w:after="0" w:line="230" w:lineRule="auto"/>
              <w:ind w:left="72"/>
              <w:rPr>
                <w:sz w:val="24"/>
                <w:szCs w:val="24"/>
                <w:lang w:val="ru-RU"/>
              </w:rPr>
            </w:pPr>
            <w:r w:rsidRPr="00C41731">
              <w:rPr>
                <w:sz w:val="24"/>
                <w:szCs w:val="24"/>
                <w:lang w:val="ru-RU"/>
              </w:rPr>
              <w:t>8</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r>
      <w:tr w:rsidR="00AE32A7" w:rsidRPr="00C41731" w:rsidTr="00CC77AD">
        <w:trPr>
          <w:trHeight w:hRule="exact" w:val="412"/>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CC77AD" w:rsidP="00C41731">
            <w:pPr>
              <w:autoSpaceDE w:val="0"/>
              <w:autoSpaceDN w:val="0"/>
              <w:spacing w:after="0" w:line="230" w:lineRule="auto"/>
              <w:rPr>
                <w:b/>
                <w:sz w:val="24"/>
                <w:szCs w:val="24"/>
                <w:lang w:val="ru-RU"/>
              </w:rPr>
            </w:pPr>
            <w:r w:rsidRPr="00C41731">
              <w:rPr>
                <w:rFonts w:ascii="Times New Roman" w:eastAsia="Times New Roman" w:hAnsi="Times New Roman"/>
                <w:b/>
                <w:color w:val="000000"/>
                <w:w w:val="97"/>
                <w:sz w:val="24"/>
                <w:szCs w:val="24"/>
                <w:lang w:val="ru-RU"/>
              </w:rPr>
              <w:t xml:space="preserve">Дакъа 3 </w:t>
            </w:r>
            <w:r w:rsidRPr="00C41731">
              <w:rPr>
                <w:rFonts w:ascii="Times New Roman" w:eastAsia="Calibri" w:hAnsi="Times New Roman" w:cs="Times New Roman"/>
                <w:b/>
                <w:sz w:val="24"/>
                <w:szCs w:val="24"/>
                <w:lang w:val="ru-RU"/>
              </w:rPr>
              <w:t>Берийн дахар.</w:t>
            </w:r>
          </w:p>
        </w:tc>
      </w:tr>
    </w:tbl>
    <w:p w:rsidR="00AE32A7" w:rsidRPr="00C41731" w:rsidRDefault="00AE32A7" w:rsidP="00C41731">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C50E11" w:rsidRPr="00C41731" w:rsidTr="00C50E11">
        <w:trPr>
          <w:trHeight w:hRule="exact" w:val="412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3.1.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autoSpaceDE w:val="0"/>
              <w:autoSpaceDN w:val="0"/>
              <w:spacing w:after="0" w:line="245" w:lineRule="auto"/>
              <w:ind w:left="72" w:right="1008"/>
              <w:rPr>
                <w:sz w:val="24"/>
                <w:szCs w:val="24"/>
              </w:rPr>
            </w:pPr>
            <w:r w:rsidRPr="00C41731">
              <w:rPr>
                <w:rFonts w:ascii="Times New Roman" w:eastAsia="Calibri" w:hAnsi="Times New Roman" w:cs="Times New Roman"/>
                <w:sz w:val="24"/>
                <w:szCs w:val="24"/>
                <w:lang w:val="ru-RU"/>
              </w:rPr>
              <w:t>Ж.Махмаев «Маликатан доттаг1ий».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autoSpaceDE w:val="0"/>
              <w:autoSpaceDN w:val="0"/>
              <w:spacing w:after="0" w:line="245" w:lineRule="auto"/>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autoSpaceDE w:val="0"/>
              <w:autoSpaceDN w:val="0"/>
              <w:spacing w:after="0" w:line="250" w:lineRule="auto"/>
              <w:ind w:left="72" w:right="576"/>
              <w:rPr>
                <w:sz w:val="24"/>
                <w:szCs w:val="24"/>
              </w:rPr>
            </w:pPr>
            <w:r w:rsidRPr="00C41731">
              <w:rPr>
                <w:sz w:val="24"/>
                <w:szCs w:val="24"/>
                <w:lang w:val="ru-RU"/>
              </w:rPr>
              <w:t>ЛадогӀар</w:t>
            </w:r>
            <w:r w:rsidRPr="00C41731">
              <w:rPr>
                <w:sz w:val="24"/>
                <w:szCs w:val="24"/>
              </w:rPr>
              <w:t xml:space="preserve">: </w:t>
            </w:r>
            <w:r w:rsidRPr="00C41731">
              <w:rPr>
                <w:sz w:val="24"/>
                <w:szCs w:val="24"/>
                <w:lang w:val="ru-RU"/>
              </w:rPr>
              <w:t>дешархоша</w:t>
            </w:r>
            <w:r w:rsidRPr="00C41731">
              <w:rPr>
                <w:sz w:val="24"/>
                <w:szCs w:val="24"/>
              </w:rPr>
              <w:t xml:space="preserve"> </w:t>
            </w:r>
            <w:r w:rsidRPr="00C41731">
              <w:rPr>
                <w:sz w:val="24"/>
                <w:szCs w:val="24"/>
                <w:lang w:val="ru-RU"/>
              </w:rPr>
              <w:t>ладугӀу</w:t>
            </w:r>
            <w:r w:rsidRPr="00C41731">
              <w:rPr>
                <w:sz w:val="24"/>
                <w:szCs w:val="24"/>
              </w:rPr>
              <w:t xml:space="preserve"> </w:t>
            </w:r>
            <w:r w:rsidRPr="00C41731">
              <w:rPr>
                <w:sz w:val="24"/>
                <w:szCs w:val="24"/>
                <w:lang w:val="ru-RU"/>
              </w:rPr>
              <w:t>хьехархочо</w:t>
            </w:r>
            <w:r w:rsidRPr="00C41731">
              <w:rPr>
                <w:sz w:val="24"/>
                <w:szCs w:val="24"/>
              </w:rPr>
              <w:t xml:space="preserve"> </w:t>
            </w:r>
            <w:r w:rsidRPr="00C41731">
              <w:rPr>
                <w:sz w:val="24"/>
                <w:szCs w:val="24"/>
                <w:lang w:val="ru-RU"/>
              </w:rPr>
              <w:t>йа</w:t>
            </w:r>
            <w:r w:rsidRPr="00C41731">
              <w:rPr>
                <w:sz w:val="24"/>
                <w:szCs w:val="24"/>
              </w:rPr>
              <w:t xml:space="preserve"> </w:t>
            </w:r>
            <w:r w:rsidRPr="00C41731">
              <w:rPr>
                <w:sz w:val="24"/>
                <w:szCs w:val="24"/>
                <w:lang w:val="ru-RU"/>
              </w:rPr>
              <w:t>говзаллин</w:t>
            </w:r>
            <w:r w:rsidRPr="00C41731">
              <w:rPr>
                <w:sz w:val="24"/>
                <w:szCs w:val="24"/>
              </w:rPr>
              <w:t xml:space="preserve"> </w:t>
            </w:r>
            <w:r w:rsidRPr="00C41731">
              <w:rPr>
                <w:sz w:val="24"/>
                <w:szCs w:val="24"/>
                <w:lang w:val="ru-RU"/>
              </w:rPr>
              <w:t>диктора</w:t>
            </w:r>
            <w:r w:rsidRPr="00C41731">
              <w:rPr>
                <w:sz w:val="24"/>
                <w:szCs w:val="24"/>
              </w:rPr>
              <w:t xml:space="preserve"> </w:t>
            </w:r>
            <w:r w:rsidRPr="00C41731">
              <w:rPr>
                <w:sz w:val="24"/>
                <w:szCs w:val="24"/>
                <w:lang w:val="ru-RU"/>
              </w:rPr>
              <w:t>дӀайоьшучу</w:t>
            </w:r>
            <w:r w:rsidRPr="00C41731">
              <w:rPr>
                <w:sz w:val="24"/>
                <w:szCs w:val="24"/>
              </w:rPr>
              <w:t xml:space="preserve"> </w:t>
            </w:r>
            <w:r w:rsidRPr="00C41731">
              <w:rPr>
                <w:sz w:val="24"/>
                <w:szCs w:val="24"/>
                <w:lang w:val="ru-RU"/>
              </w:rPr>
              <w:t>исбаьхьаллин</w:t>
            </w:r>
            <w:r w:rsidRPr="00C41731">
              <w:rPr>
                <w:sz w:val="24"/>
                <w:szCs w:val="24"/>
              </w:rPr>
              <w:t xml:space="preserve"> </w:t>
            </w:r>
            <w:r w:rsidRPr="00C41731">
              <w:rPr>
                <w:sz w:val="24"/>
                <w:szCs w:val="24"/>
                <w:lang w:val="ru-RU"/>
              </w:rPr>
              <w:t>тексте</w:t>
            </w:r>
            <w:r w:rsidRPr="00C41731">
              <w:rPr>
                <w:sz w:val="24"/>
                <w:szCs w:val="24"/>
              </w:rPr>
              <w:t xml:space="preserve"> (</w:t>
            </w:r>
            <w:r w:rsidRPr="00C41731">
              <w:rPr>
                <w:sz w:val="24"/>
                <w:szCs w:val="24"/>
                <w:lang w:val="ru-RU"/>
              </w:rPr>
              <w:t>таро</w:t>
            </w:r>
            <w:r w:rsidRPr="00C41731">
              <w:rPr>
                <w:sz w:val="24"/>
                <w:szCs w:val="24"/>
              </w:rPr>
              <w:t xml:space="preserve"> </w:t>
            </w:r>
            <w:r w:rsidRPr="00C41731">
              <w:rPr>
                <w:sz w:val="24"/>
                <w:szCs w:val="24"/>
                <w:lang w:val="ru-RU"/>
              </w:rPr>
              <w:t>йелахь</w:t>
            </w:r>
            <w:r w:rsidRPr="00C41731">
              <w:rPr>
                <w:sz w:val="24"/>
                <w:szCs w:val="24"/>
              </w:rPr>
              <w:t xml:space="preserve">, </w:t>
            </w:r>
            <w:r w:rsidRPr="00C41731">
              <w:rPr>
                <w:sz w:val="24"/>
                <w:szCs w:val="24"/>
                <w:lang w:val="ru-RU"/>
              </w:rPr>
              <w:t>цу</w:t>
            </w:r>
            <w:r w:rsidRPr="00C41731">
              <w:rPr>
                <w:sz w:val="24"/>
                <w:szCs w:val="24"/>
              </w:rPr>
              <w:t xml:space="preserve"> </w:t>
            </w:r>
            <w:r w:rsidRPr="00C41731">
              <w:rPr>
                <w:sz w:val="24"/>
                <w:szCs w:val="24"/>
                <w:lang w:val="ru-RU"/>
              </w:rPr>
              <w:t>гӀуллакхна</w:t>
            </w:r>
            <w:r w:rsidRPr="00C41731">
              <w:rPr>
                <w:sz w:val="24"/>
                <w:szCs w:val="24"/>
              </w:rPr>
              <w:t xml:space="preserve"> </w:t>
            </w:r>
            <w:r w:rsidRPr="00C41731">
              <w:rPr>
                <w:sz w:val="24"/>
                <w:szCs w:val="24"/>
                <w:lang w:val="ru-RU"/>
              </w:rPr>
              <w:t>оьшучу</w:t>
            </w:r>
            <w:r w:rsidRPr="00C41731">
              <w:rPr>
                <w:sz w:val="24"/>
                <w:szCs w:val="24"/>
              </w:rPr>
              <w:t xml:space="preserve"> </w:t>
            </w:r>
            <w:r w:rsidRPr="00C41731">
              <w:rPr>
                <w:sz w:val="24"/>
                <w:szCs w:val="24"/>
                <w:lang w:val="ru-RU"/>
              </w:rPr>
              <w:t>гӀирсех</w:t>
            </w:r>
            <w:r w:rsidRPr="00C41731">
              <w:rPr>
                <w:sz w:val="24"/>
                <w:szCs w:val="24"/>
              </w:rPr>
              <w:t xml:space="preserve"> </w:t>
            </w:r>
            <w:proofErr w:type="gramStart"/>
            <w:r w:rsidRPr="00C41731">
              <w:rPr>
                <w:sz w:val="24"/>
                <w:szCs w:val="24"/>
                <w:lang w:val="ru-RU"/>
              </w:rPr>
              <w:t>пайда</w:t>
            </w:r>
            <w:proofErr w:type="gramEnd"/>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оьцуш</w:t>
            </w:r>
            <w:r w:rsidRPr="00C41731">
              <w:rPr>
                <w:sz w:val="24"/>
                <w:szCs w:val="24"/>
              </w:rPr>
              <w:t xml:space="preserve">). </w:t>
            </w:r>
            <w:r w:rsidRPr="00C41731">
              <w:rPr>
                <w:sz w:val="24"/>
                <w:szCs w:val="24"/>
                <w:lang w:val="ru-RU"/>
              </w:rPr>
              <w:t>Хьехархочо</w:t>
            </w:r>
            <w:r w:rsidRPr="00C41731">
              <w:rPr>
                <w:sz w:val="24"/>
                <w:szCs w:val="24"/>
              </w:rPr>
              <w:t xml:space="preserve"> </w:t>
            </w:r>
            <w:r w:rsidRPr="00C41731">
              <w:rPr>
                <w:sz w:val="24"/>
                <w:szCs w:val="24"/>
                <w:lang w:val="ru-RU"/>
              </w:rPr>
              <w:t>дешархойн</w:t>
            </w:r>
            <w:r w:rsidRPr="00C41731">
              <w:rPr>
                <w:sz w:val="24"/>
                <w:szCs w:val="24"/>
              </w:rPr>
              <w:t xml:space="preserve"> </w:t>
            </w:r>
            <w:r w:rsidRPr="00C41731">
              <w:rPr>
                <w:sz w:val="24"/>
                <w:szCs w:val="24"/>
                <w:lang w:val="ru-RU"/>
              </w:rPr>
              <w:t>тидам</w:t>
            </w:r>
            <w:r w:rsidRPr="00C41731">
              <w:rPr>
                <w:sz w:val="24"/>
                <w:szCs w:val="24"/>
              </w:rPr>
              <w:t xml:space="preserve"> </w:t>
            </w:r>
            <w:r w:rsidRPr="00C41731">
              <w:rPr>
                <w:sz w:val="24"/>
                <w:szCs w:val="24"/>
                <w:lang w:val="ru-RU"/>
              </w:rPr>
              <w:t>тӀебохуьйту</w:t>
            </w:r>
            <w:r w:rsidRPr="00C41731">
              <w:rPr>
                <w:sz w:val="24"/>
                <w:szCs w:val="24"/>
              </w:rPr>
              <w:t xml:space="preserve"> </w:t>
            </w:r>
            <w:r w:rsidRPr="00C41731">
              <w:rPr>
                <w:sz w:val="24"/>
                <w:szCs w:val="24"/>
                <w:lang w:val="ru-RU"/>
              </w:rPr>
              <w:t>нохчийн</w:t>
            </w:r>
            <w:r w:rsidRPr="00C41731">
              <w:rPr>
                <w:sz w:val="24"/>
                <w:szCs w:val="24"/>
              </w:rPr>
              <w:t xml:space="preserve"> </w:t>
            </w:r>
            <w:r w:rsidRPr="00C41731">
              <w:rPr>
                <w:sz w:val="24"/>
                <w:szCs w:val="24"/>
                <w:lang w:val="ru-RU"/>
              </w:rPr>
              <w:t>маттахь</w:t>
            </w:r>
            <w:r w:rsidRPr="00C41731">
              <w:rPr>
                <w:sz w:val="24"/>
                <w:szCs w:val="24"/>
              </w:rPr>
              <w:t xml:space="preserve"> </w:t>
            </w:r>
            <w:r w:rsidRPr="00C41731">
              <w:rPr>
                <w:sz w:val="24"/>
                <w:szCs w:val="24"/>
                <w:lang w:val="ru-RU"/>
              </w:rPr>
              <w:t>йешаран</w:t>
            </w:r>
            <w:r w:rsidRPr="00C41731">
              <w:rPr>
                <w:sz w:val="24"/>
                <w:szCs w:val="24"/>
              </w:rPr>
              <w:t xml:space="preserve"> </w:t>
            </w:r>
            <w:r w:rsidRPr="00C41731">
              <w:rPr>
                <w:sz w:val="24"/>
                <w:szCs w:val="24"/>
                <w:lang w:val="ru-RU"/>
              </w:rPr>
              <w:t>башхаллашна</w:t>
            </w:r>
            <w:r w:rsidRPr="00C41731">
              <w:rPr>
                <w:sz w:val="24"/>
                <w:szCs w:val="24"/>
              </w:rPr>
              <w:t xml:space="preserve">. </w:t>
            </w:r>
            <w:r w:rsidRPr="00C41731">
              <w:rPr>
                <w:sz w:val="24"/>
                <w:szCs w:val="24"/>
                <w:lang w:val="ru-RU"/>
              </w:rPr>
              <w:t>ЛадоьгӀначу</w:t>
            </w:r>
            <w:r w:rsidRPr="00C41731">
              <w:rPr>
                <w:sz w:val="24"/>
                <w:szCs w:val="24"/>
              </w:rPr>
              <w:t xml:space="preserve"> </w:t>
            </w:r>
            <w:r w:rsidRPr="00C41731">
              <w:rPr>
                <w:sz w:val="24"/>
                <w:szCs w:val="24"/>
                <w:lang w:val="ru-RU"/>
              </w:rPr>
              <w:t>текстах</w:t>
            </w:r>
            <w:r w:rsidRPr="00C41731">
              <w:rPr>
                <w:sz w:val="24"/>
                <w:szCs w:val="24"/>
              </w:rPr>
              <w:t xml:space="preserve"> </w:t>
            </w:r>
            <w:r w:rsidRPr="00C41731">
              <w:rPr>
                <w:sz w:val="24"/>
                <w:szCs w:val="24"/>
                <w:lang w:val="ru-RU"/>
              </w:rPr>
              <w:t>муха</w:t>
            </w:r>
            <w:r w:rsidRPr="00C41731">
              <w:rPr>
                <w:sz w:val="24"/>
                <w:szCs w:val="24"/>
              </w:rPr>
              <w:t xml:space="preserve"> </w:t>
            </w:r>
            <w:r w:rsidRPr="00C41731">
              <w:rPr>
                <w:sz w:val="24"/>
                <w:szCs w:val="24"/>
                <w:lang w:val="ru-RU"/>
              </w:rPr>
              <w:t>кхетта</w:t>
            </w:r>
            <w:r w:rsidRPr="00C41731">
              <w:rPr>
                <w:sz w:val="24"/>
                <w:szCs w:val="24"/>
              </w:rPr>
              <w:t xml:space="preserve"> </w:t>
            </w:r>
            <w:r w:rsidRPr="00C41731">
              <w:rPr>
                <w:sz w:val="24"/>
                <w:szCs w:val="24"/>
                <w:lang w:val="ru-RU"/>
              </w:rPr>
              <w:t>хьажа</w:t>
            </w:r>
            <w:r w:rsidRPr="00C41731">
              <w:rPr>
                <w:sz w:val="24"/>
                <w:szCs w:val="24"/>
              </w:rPr>
              <w:t xml:space="preserve"> </w:t>
            </w:r>
            <w:r w:rsidRPr="00C41731">
              <w:rPr>
                <w:sz w:val="24"/>
                <w:szCs w:val="24"/>
                <w:lang w:val="ru-RU"/>
              </w:rPr>
              <w:t>хаттарш</w:t>
            </w:r>
            <w:r w:rsidRPr="00C41731">
              <w:rPr>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autoSpaceDE w:val="0"/>
              <w:autoSpaceDN w:val="0"/>
              <w:spacing w:after="0" w:line="254" w:lineRule="auto"/>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C50E11" w:rsidRPr="00C41731" w:rsidRDefault="00C50E11"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C50E11" w:rsidRPr="00C41731" w:rsidRDefault="00C50E11" w:rsidP="00C41731">
            <w:pPr>
              <w:autoSpaceDE w:val="0"/>
              <w:autoSpaceDN w:val="0"/>
              <w:spacing w:after="0" w:line="230" w:lineRule="auto"/>
              <w:rPr>
                <w:sz w:val="24"/>
                <w:szCs w:val="24"/>
              </w:rPr>
            </w:pPr>
          </w:p>
        </w:tc>
      </w:tr>
      <w:tr w:rsidR="00C50E11" w:rsidRPr="00C41731" w:rsidTr="009516DF">
        <w:trPr>
          <w:trHeight w:hRule="exact" w:val="21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3.2.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autoSpaceDE w:val="0"/>
              <w:autoSpaceDN w:val="0"/>
              <w:spacing w:after="0" w:line="245" w:lineRule="auto"/>
              <w:ind w:left="72"/>
              <w:rPr>
                <w:sz w:val="24"/>
                <w:szCs w:val="24"/>
                <w:lang w:val="ru-RU"/>
              </w:rPr>
            </w:pPr>
            <w:r w:rsidRPr="00C41731">
              <w:rPr>
                <w:rFonts w:ascii="Times New Roman" w:eastAsia="Calibri" w:hAnsi="Times New Roman" w:cs="Times New Roman"/>
                <w:sz w:val="24"/>
                <w:szCs w:val="24"/>
                <w:lang w:val="ru-RU"/>
              </w:rPr>
              <w:t>Т.Ахмадова «Нура»»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autoSpaceDE w:val="0"/>
              <w:autoSpaceDN w:val="0"/>
              <w:spacing w:after="0" w:line="245" w:lineRule="auto"/>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autoSpaceDE w:val="0"/>
              <w:autoSpaceDN w:val="0"/>
              <w:spacing w:after="0" w:line="252" w:lineRule="auto"/>
              <w:ind w:left="72" w:right="288"/>
              <w:rPr>
                <w:sz w:val="24"/>
                <w:szCs w:val="24"/>
              </w:rPr>
            </w:pPr>
            <w:r w:rsidRPr="00C41731">
              <w:rPr>
                <w:sz w:val="24"/>
                <w:szCs w:val="24"/>
                <w:lang w:val="ru-RU"/>
              </w:rPr>
              <w:t>Турпалхойн</w:t>
            </w:r>
            <w:r w:rsidRPr="00C41731">
              <w:rPr>
                <w:sz w:val="24"/>
                <w:szCs w:val="24"/>
              </w:rPr>
              <w:t xml:space="preserve"> </w:t>
            </w:r>
            <w:r w:rsidRPr="00C41731">
              <w:rPr>
                <w:sz w:val="24"/>
                <w:szCs w:val="24"/>
                <w:lang w:val="ru-RU"/>
              </w:rPr>
              <w:t>мах</w:t>
            </w:r>
            <w:r w:rsidRPr="00C41731">
              <w:rPr>
                <w:sz w:val="24"/>
                <w:szCs w:val="24"/>
              </w:rPr>
              <w:t xml:space="preserve"> </w:t>
            </w:r>
            <w:r w:rsidRPr="00C41731">
              <w:rPr>
                <w:sz w:val="24"/>
                <w:szCs w:val="24"/>
                <w:lang w:val="ru-RU"/>
              </w:rPr>
              <w:t>хадор</w:t>
            </w:r>
            <w:r w:rsidRPr="00C41731">
              <w:rPr>
                <w:sz w:val="24"/>
                <w:szCs w:val="24"/>
              </w:rPr>
              <w:t xml:space="preserve">: </w:t>
            </w:r>
            <w:r w:rsidRPr="00C41731">
              <w:rPr>
                <w:sz w:val="24"/>
                <w:szCs w:val="24"/>
                <w:lang w:val="ru-RU"/>
              </w:rPr>
              <w:t>турпалхочун</w:t>
            </w:r>
            <w:r w:rsidRPr="00C41731">
              <w:rPr>
                <w:sz w:val="24"/>
                <w:szCs w:val="24"/>
              </w:rPr>
              <w:t xml:space="preserve"> </w:t>
            </w:r>
            <w:r w:rsidRPr="00C41731">
              <w:rPr>
                <w:sz w:val="24"/>
                <w:szCs w:val="24"/>
                <w:lang w:val="ru-RU"/>
              </w:rPr>
              <w:t>амалан</w:t>
            </w:r>
            <w:r w:rsidRPr="00C41731">
              <w:rPr>
                <w:sz w:val="24"/>
                <w:szCs w:val="24"/>
              </w:rPr>
              <w:t xml:space="preserve"> </w:t>
            </w:r>
            <w:r w:rsidRPr="00C41731">
              <w:rPr>
                <w:sz w:val="24"/>
                <w:szCs w:val="24"/>
                <w:lang w:val="ru-RU"/>
              </w:rPr>
              <w:t>коьрта</w:t>
            </w:r>
            <w:r w:rsidRPr="00C41731">
              <w:rPr>
                <w:sz w:val="24"/>
                <w:szCs w:val="24"/>
              </w:rPr>
              <w:t xml:space="preserve"> </w:t>
            </w:r>
            <w:r w:rsidRPr="00C41731">
              <w:rPr>
                <w:sz w:val="24"/>
                <w:szCs w:val="24"/>
                <w:lang w:val="ru-RU"/>
              </w:rPr>
              <w:t>битамаш</w:t>
            </w:r>
            <w:r w:rsidRPr="00C41731">
              <w:rPr>
                <w:sz w:val="24"/>
                <w:szCs w:val="24"/>
              </w:rPr>
              <w:t xml:space="preserve"> </w:t>
            </w:r>
            <w:r w:rsidRPr="00C41731">
              <w:rPr>
                <w:sz w:val="24"/>
                <w:szCs w:val="24"/>
                <w:lang w:val="ru-RU"/>
              </w:rPr>
              <w:t>билгалбаха</w:t>
            </w:r>
            <w:r w:rsidRPr="00C41731">
              <w:rPr>
                <w:sz w:val="24"/>
                <w:szCs w:val="24"/>
              </w:rPr>
              <w:t xml:space="preserve"> </w:t>
            </w:r>
            <w:r w:rsidRPr="00C41731">
              <w:rPr>
                <w:sz w:val="24"/>
                <w:szCs w:val="24"/>
                <w:lang w:val="ru-RU"/>
              </w:rPr>
              <w:t>хаар</w:t>
            </w:r>
            <w:r w:rsidRPr="00C41731">
              <w:rPr>
                <w:sz w:val="24"/>
                <w:szCs w:val="24"/>
              </w:rPr>
              <w:t xml:space="preserve">; </w:t>
            </w:r>
            <w:r w:rsidRPr="00C41731">
              <w:rPr>
                <w:sz w:val="24"/>
                <w:szCs w:val="24"/>
                <w:lang w:val="ru-RU"/>
              </w:rPr>
              <w:t>церан</w:t>
            </w:r>
            <w:r w:rsidRPr="00C41731">
              <w:rPr>
                <w:sz w:val="24"/>
                <w:szCs w:val="24"/>
              </w:rPr>
              <w:t xml:space="preserve"> </w:t>
            </w:r>
            <w:r w:rsidRPr="00C41731">
              <w:rPr>
                <w:sz w:val="24"/>
                <w:szCs w:val="24"/>
                <w:lang w:val="ru-RU"/>
              </w:rPr>
              <w:t>леларца</w:t>
            </w:r>
            <w:r w:rsidRPr="00C41731">
              <w:rPr>
                <w:sz w:val="24"/>
                <w:szCs w:val="24"/>
              </w:rPr>
              <w:t xml:space="preserve"> </w:t>
            </w:r>
            <w:r w:rsidRPr="00C41731">
              <w:rPr>
                <w:sz w:val="24"/>
                <w:szCs w:val="24"/>
                <w:lang w:val="ru-RU"/>
              </w:rPr>
              <w:t>амал</w:t>
            </w:r>
            <w:r w:rsidRPr="00C41731">
              <w:rPr>
                <w:sz w:val="24"/>
                <w:szCs w:val="24"/>
              </w:rPr>
              <w:t xml:space="preserve"> </w:t>
            </w:r>
            <w:r w:rsidRPr="00C41731">
              <w:rPr>
                <w:sz w:val="24"/>
                <w:szCs w:val="24"/>
                <w:lang w:val="ru-RU"/>
              </w:rPr>
              <w:t>йовзар</w:t>
            </w:r>
            <w:r w:rsidRPr="00C41731">
              <w:rPr>
                <w:sz w:val="24"/>
                <w:szCs w:val="24"/>
              </w:rPr>
              <w:t xml:space="preserve">; </w:t>
            </w:r>
            <w:r w:rsidRPr="00C41731">
              <w:rPr>
                <w:sz w:val="24"/>
                <w:szCs w:val="24"/>
                <w:lang w:val="ru-RU"/>
              </w:rPr>
              <w:t>турпалхойн</w:t>
            </w:r>
            <w:r w:rsidRPr="00C41731">
              <w:rPr>
                <w:sz w:val="24"/>
                <w:szCs w:val="24"/>
              </w:rPr>
              <w:t xml:space="preserve"> </w:t>
            </w:r>
            <w:r w:rsidRPr="00C41731">
              <w:rPr>
                <w:sz w:val="24"/>
                <w:szCs w:val="24"/>
                <w:lang w:val="ru-RU"/>
              </w:rPr>
              <w:t>леларийн</w:t>
            </w:r>
            <w:r w:rsidRPr="00C41731">
              <w:rPr>
                <w:sz w:val="24"/>
                <w:szCs w:val="24"/>
              </w:rPr>
              <w:t xml:space="preserve"> </w:t>
            </w:r>
            <w:r w:rsidRPr="00C41731">
              <w:rPr>
                <w:sz w:val="24"/>
                <w:szCs w:val="24"/>
                <w:lang w:val="ru-RU"/>
              </w:rPr>
              <w:t>бахьана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autoSpaceDE w:val="0"/>
              <w:autoSpaceDN w:val="0"/>
              <w:spacing w:after="0" w:line="254" w:lineRule="auto"/>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C50E11" w:rsidRPr="00C41731" w:rsidRDefault="00C50E11"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C50E11" w:rsidRPr="00C41731" w:rsidRDefault="00C50E11"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C50E11" w:rsidRPr="00C41731" w:rsidRDefault="00C50E11" w:rsidP="00C41731">
            <w:pPr>
              <w:autoSpaceDE w:val="0"/>
              <w:autoSpaceDN w:val="0"/>
              <w:spacing w:after="0" w:line="230" w:lineRule="auto"/>
              <w:rPr>
                <w:sz w:val="24"/>
                <w:szCs w:val="24"/>
              </w:rPr>
            </w:pPr>
          </w:p>
        </w:tc>
      </w:tr>
    </w:tbl>
    <w:p w:rsidR="00AE32A7" w:rsidRPr="00C41731" w:rsidRDefault="00AE32A7" w:rsidP="00C41731">
      <w:pPr>
        <w:rPr>
          <w:sz w:val="24"/>
          <w:szCs w:val="24"/>
        </w:rPr>
        <w:sectPr w:rsidR="00AE32A7" w:rsidRPr="00C41731">
          <w:pgSz w:w="16840" w:h="11900"/>
          <w:pgMar w:top="284" w:right="640" w:bottom="1288" w:left="666" w:header="720" w:footer="720" w:gutter="0"/>
          <w:cols w:space="720" w:equalWidth="0">
            <w:col w:w="15534" w:space="0"/>
          </w:cols>
          <w:docGrid w:linePitch="360"/>
        </w:sectPr>
      </w:pPr>
    </w:p>
    <w:p w:rsidR="00AE32A7" w:rsidRPr="00C41731" w:rsidRDefault="00AE32A7" w:rsidP="00C41731">
      <w:pPr>
        <w:autoSpaceDE w:val="0"/>
        <w:autoSpaceDN w:val="0"/>
        <w:spacing w:after="66" w:line="220"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C41731" w:rsidTr="00545B74">
        <w:trPr>
          <w:trHeight w:hRule="exact" w:val="284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3.3.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BF5146" w:rsidP="00C41731">
            <w:pPr>
              <w:autoSpaceDE w:val="0"/>
              <w:autoSpaceDN w:val="0"/>
              <w:spacing w:after="0" w:line="245" w:lineRule="auto"/>
              <w:ind w:left="72" w:right="288"/>
              <w:rPr>
                <w:sz w:val="24"/>
                <w:szCs w:val="24"/>
                <w:lang w:val="ru-RU"/>
              </w:rPr>
            </w:pPr>
            <w:r w:rsidRPr="00C41731">
              <w:rPr>
                <w:rFonts w:ascii="Times New Roman" w:eastAsia="Calibri" w:hAnsi="Times New Roman" w:cs="Times New Roman"/>
                <w:sz w:val="24"/>
                <w:szCs w:val="24"/>
                <w:lang w:val="ru-RU"/>
              </w:rPr>
              <w:t>З.Муталибов «Дешархойн къийсадаларш».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30"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F0F69" w:rsidRPr="00C41731" w:rsidRDefault="00EF0F69" w:rsidP="00C41731">
            <w:pPr>
              <w:autoSpaceDE w:val="0"/>
              <w:autoSpaceDN w:val="0"/>
              <w:spacing w:after="0" w:line="254" w:lineRule="auto"/>
              <w:ind w:left="72"/>
              <w:rPr>
                <w:sz w:val="24"/>
                <w:szCs w:val="24"/>
              </w:rPr>
            </w:pPr>
            <w:r w:rsidRPr="00C41731">
              <w:rPr>
                <w:sz w:val="24"/>
                <w:szCs w:val="24"/>
                <w:lang w:val="ru-RU"/>
              </w:rPr>
              <w:t>Хезаш</w:t>
            </w:r>
            <w:r w:rsidRPr="00C41731">
              <w:rPr>
                <w:sz w:val="24"/>
                <w:szCs w:val="24"/>
              </w:rPr>
              <w:t xml:space="preserve"> </w:t>
            </w:r>
            <w:r w:rsidRPr="00C41731">
              <w:rPr>
                <w:sz w:val="24"/>
                <w:szCs w:val="24"/>
                <w:lang w:val="ru-RU"/>
              </w:rPr>
              <w:t>йешар</w:t>
            </w:r>
            <w:r w:rsidRPr="00C41731">
              <w:rPr>
                <w:sz w:val="24"/>
                <w:szCs w:val="24"/>
              </w:rPr>
              <w:t xml:space="preserve">: </w:t>
            </w:r>
            <w:r w:rsidRPr="00C41731">
              <w:rPr>
                <w:sz w:val="24"/>
                <w:szCs w:val="24"/>
                <w:lang w:val="ru-RU"/>
              </w:rPr>
              <w:t>текстах</w:t>
            </w:r>
            <w:r w:rsidRPr="00C41731">
              <w:rPr>
                <w:sz w:val="24"/>
                <w:szCs w:val="24"/>
              </w:rPr>
              <w:t xml:space="preserve"> </w:t>
            </w:r>
            <w:r w:rsidRPr="00C41731">
              <w:rPr>
                <w:sz w:val="24"/>
                <w:szCs w:val="24"/>
                <w:lang w:val="ru-RU"/>
              </w:rPr>
              <w:t>кхетархьама</w:t>
            </w:r>
            <w:r w:rsidRPr="00C41731">
              <w:rPr>
                <w:sz w:val="24"/>
                <w:szCs w:val="24"/>
              </w:rPr>
              <w:t xml:space="preserve"> </w:t>
            </w:r>
            <w:r w:rsidRPr="00C41731">
              <w:rPr>
                <w:sz w:val="24"/>
                <w:szCs w:val="24"/>
                <w:lang w:val="ru-RU"/>
              </w:rPr>
              <w:t>цаторийла</w:t>
            </w:r>
            <w:r w:rsidRPr="00C41731">
              <w:rPr>
                <w:sz w:val="24"/>
                <w:szCs w:val="24"/>
              </w:rPr>
              <w:t xml:space="preserve"> </w:t>
            </w:r>
            <w:r w:rsidRPr="00C41731">
              <w:rPr>
                <w:sz w:val="24"/>
                <w:szCs w:val="24"/>
                <w:lang w:val="ru-RU"/>
              </w:rPr>
              <w:t>йолчу</w:t>
            </w:r>
            <w:r w:rsidRPr="00C41731">
              <w:rPr>
                <w:sz w:val="24"/>
                <w:szCs w:val="24"/>
              </w:rPr>
              <w:t xml:space="preserve"> </w:t>
            </w:r>
            <w:r w:rsidRPr="00C41731">
              <w:rPr>
                <w:sz w:val="24"/>
                <w:szCs w:val="24"/>
                <w:lang w:val="ru-RU"/>
              </w:rPr>
              <w:t>боларца</w:t>
            </w:r>
            <w:r w:rsidRPr="00C41731">
              <w:rPr>
                <w:sz w:val="24"/>
                <w:szCs w:val="24"/>
              </w:rPr>
              <w:t xml:space="preserve"> </w:t>
            </w:r>
            <w:r w:rsidRPr="00C41731">
              <w:rPr>
                <w:sz w:val="24"/>
                <w:szCs w:val="24"/>
                <w:lang w:val="ru-RU"/>
              </w:rPr>
              <w:t>дешархойх</w:t>
            </w:r>
            <w:r w:rsidRPr="00C41731">
              <w:rPr>
                <w:sz w:val="24"/>
                <w:szCs w:val="24"/>
              </w:rPr>
              <w:t xml:space="preserve"> </w:t>
            </w:r>
            <w:proofErr w:type="gramStart"/>
            <w:r w:rsidRPr="00C41731">
              <w:rPr>
                <w:sz w:val="24"/>
                <w:szCs w:val="24"/>
                <w:lang w:val="ru-RU"/>
              </w:rPr>
              <w:t>хӀорамма</w:t>
            </w:r>
            <w:proofErr w:type="gramEnd"/>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хезаш</w:t>
            </w:r>
            <w:r w:rsidRPr="00C41731">
              <w:rPr>
                <w:sz w:val="24"/>
                <w:szCs w:val="24"/>
              </w:rPr>
              <w:t xml:space="preserve"> </w:t>
            </w:r>
            <w:r w:rsidRPr="00C41731">
              <w:rPr>
                <w:sz w:val="24"/>
                <w:szCs w:val="24"/>
                <w:lang w:val="ru-RU"/>
              </w:rPr>
              <w:t>йешар</w:t>
            </w:r>
            <w:r w:rsidRPr="00C41731">
              <w:rPr>
                <w:sz w:val="24"/>
                <w:szCs w:val="24"/>
              </w:rPr>
              <w:t>.</w:t>
            </w:r>
          </w:p>
          <w:p w:rsidR="00AE32A7" w:rsidRPr="00C41731" w:rsidRDefault="00EF0F69" w:rsidP="00C41731">
            <w:pPr>
              <w:autoSpaceDE w:val="0"/>
              <w:autoSpaceDN w:val="0"/>
              <w:spacing w:after="0" w:line="254" w:lineRule="auto"/>
              <w:ind w:left="72"/>
              <w:rPr>
                <w:sz w:val="24"/>
                <w:szCs w:val="24"/>
              </w:rPr>
            </w:pPr>
            <w:r w:rsidRPr="00C41731">
              <w:rPr>
                <w:sz w:val="24"/>
                <w:szCs w:val="24"/>
                <w:lang w:val="ru-RU"/>
              </w:rPr>
              <w:t>Дагахь</w:t>
            </w:r>
            <w:r w:rsidRPr="00C41731">
              <w:rPr>
                <w:sz w:val="24"/>
                <w:szCs w:val="24"/>
              </w:rPr>
              <w:t xml:space="preserve"> </w:t>
            </w:r>
            <w:r w:rsidRPr="00C41731">
              <w:rPr>
                <w:sz w:val="24"/>
                <w:szCs w:val="24"/>
                <w:lang w:val="ru-RU"/>
              </w:rPr>
              <w:t>йешар</w:t>
            </w:r>
            <w:r w:rsidRPr="00C41731">
              <w:rPr>
                <w:sz w:val="24"/>
                <w:szCs w:val="24"/>
              </w:rPr>
              <w:t xml:space="preserve">: </w:t>
            </w:r>
            <w:r w:rsidRPr="00C41731">
              <w:rPr>
                <w:sz w:val="24"/>
                <w:szCs w:val="24"/>
                <w:lang w:val="ru-RU"/>
              </w:rPr>
              <w:t>текст</w:t>
            </w:r>
            <w:r w:rsidRPr="00C41731">
              <w:rPr>
                <w:sz w:val="24"/>
                <w:szCs w:val="24"/>
              </w:rPr>
              <w:t xml:space="preserve"> </w:t>
            </w:r>
            <w:r w:rsidRPr="00C41731">
              <w:rPr>
                <w:sz w:val="24"/>
                <w:szCs w:val="24"/>
                <w:lang w:val="ru-RU"/>
              </w:rPr>
              <w:t>дагахь</w:t>
            </w:r>
            <w:r w:rsidRPr="00C41731">
              <w:rPr>
                <w:sz w:val="24"/>
                <w:szCs w:val="24"/>
              </w:rPr>
              <w:t xml:space="preserve"> </w:t>
            </w:r>
            <w:r w:rsidRPr="00C41731">
              <w:rPr>
                <w:sz w:val="24"/>
                <w:szCs w:val="24"/>
                <w:lang w:val="ru-RU"/>
              </w:rPr>
              <w:t>йешар</w:t>
            </w:r>
            <w:r w:rsidRPr="00C41731">
              <w:rPr>
                <w:sz w:val="24"/>
                <w:szCs w:val="24"/>
              </w:rPr>
              <w:t xml:space="preserve">, </w:t>
            </w:r>
            <w:r w:rsidRPr="00C41731">
              <w:rPr>
                <w:sz w:val="24"/>
                <w:szCs w:val="24"/>
                <w:lang w:val="ru-RU"/>
              </w:rPr>
              <w:t>йешначух</w:t>
            </w:r>
            <w:r w:rsidRPr="00C41731">
              <w:rPr>
                <w:sz w:val="24"/>
                <w:szCs w:val="24"/>
              </w:rPr>
              <w:t xml:space="preserve"> </w:t>
            </w:r>
            <w:r w:rsidRPr="00C41731">
              <w:rPr>
                <w:sz w:val="24"/>
                <w:szCs w:val="24"/>
                <w:lang w:val="ru-RU"/>
              </w:rPr>
              <w:t>хиинарг</w:t>
            </w:r>
            <w:r w:rsidRPr="00C41731">
              <w:rPr>
                <w:sz w:val="24"/>
                <w:szCs w:val="24"/>
              </w:rPr>
              <w:t xml:space="preserve"> </w:t>
            </w:r>
            <w:r w:rsidRPr="00C41731">
              <w:rPr>
                <w:sz w:val="24"/>
                <w:szCs w:val="24"/>
                <w:lang w:val="ru-RU"/>
              </w:rPr>
              <w:t>дийцаре</w:t>
            </w:r>
            <w:r w:rsidRPr="00C41731">
              <w:rPr>
                <w:sz w:val="24"/>
                <w:szCs w:val="24"/>
              </w:rPr>
              <w:t xml:space="preserve"> </w:t>
            </w:r>
            <w:r w:rsidRPr="00C41731">
              <w:rPr>
                <w:sz w:val="24"/>
                <w:szCs w:val="24"/>
                <w:lang w:val="ru-RU"/>
              </w:rPr>
              <w:t>дан</w:t>
            </w:r>
            <w:r w:rsidRPr="00C41731">
              <w:rPr>
                <w:sz w:val="24"/>
                <w:szCs w:val="24"/>
              </w:rPr>
              <w:t xml:space="preserve"> </w:t>
            </w:r>
            <w:r w:rsidRPr="00C41731">
              <w:rPr>
                <w:sz w:val="24"/>
                <w:szCs w:val="24"/>
                <w:lang w:val="ru-RU"/>
              </w:rPr>
              <w:t>кечамбар</w:t>
            </w:r>
            <w:r w:rsidRPr="00C41731">
              <w:rPr>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BF5146" w:rsidRPr="00C41731" w:rsidTr="00BF5146">
        <w:trPr>
          <w:trHeight w:hRule="exact" w:val="2085"/>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C41731" w:rsidRDefault="00BF5146"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3.4.</w:t>
            </w:r>
          </w:p>
        </w:tc>
        <w:tc>
          <w:tcPr>
            <w:tcW w:w="5836" w:type="dxa"/>
            <w:tcBorders>
              <w:bottom w:val="single" w:sz="4" w:space="0" w:color="auto"/>
            </w:tcBorders>
            <w:tcMar>
              <w:left w:w="0" w:type="dxa"/>
              <w:right w:w="0" w:type="dxa"/>
            </w:tcMar>
          </w:tcPr>
          <w:p w:rsidR="00BF5146" w:rsidRPr="00C41731" w:rsidRDefault="00BF5146" w:rsidP="00C41731">
            <w:pPr>
              <w:spacing w:after="0" w:line="240" w:lineRule="auto"/>
              <w:rPr>
                <w:rFonts w:ascii="Times New Roman" w:hAnsi="Times New Roman" w:cs="Times New Roman"/>
                <w:sz w:val="24"/>
                <w:szCs w:val="24"/>
                <w:lang w:val="ru-RU"/>
              </w:rPr>
            </w:pPr>
            <w:r w:rsidRPr="00C41731">
              <w:rPr>
                <w:rFonts w:ascii="Times New Roman" w:hAnsi="Times New Roman" w:cs="Times New Roman"/>
                <w:sz w:val="24"/>
                <w:szCs w:val="24"/>
                <w:lang w:val="ru-RU"/>
              </w:rPr>
              <w:t>1.Гайсултанов «Доллучун шен хан ю</w:t>
            </w:r>
            <w:proofErr w:type="gramStart"/>
            <w:r w:rsidRPr="00C41731">
              <w:rPr>
                <w:rFonts w:ascii="Times New Roman" w:hAnsi="Times New Roman" w:cs="Times New Roman"/>
                <w:sz w:val="24"/>
                <w:szCs w:val="24"/>
                <w:lang w:val="ru-RU"/>
              </w:rPr>
              <w:t>».ъ</w:t>
            </w:r>
            <w:proofErr w:type="gramEnd"/>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C41731" w:rsidRDefault="00BF5146"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C41731" w:rsidRDefault="00BF5146" w:rsidP="00C41731">
            <w:pPr>
              <w:rPr>
                <w:sz w:val="24"/>
                <w:szCs w:val="24"/>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C41731" w:rsidRDefault="00BF5146"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C41731" w:rsidRDefault="00545B74" w:rsidP="00C41731">
            <w:pPr>
              <w:autoSpaceDE w:val="0"/>
              <w:autoSpaceDN w:val="0"/>
              <w:spacing w:after="0" w:line="252" w:lineRule="auto"/>
              <w:ind w:left="72" w:right="144"/>
              <w:rPr>
                <w:sz w:val="24"/>
                <w:szCs w:val="24"/>
                <w:lang w:val="ru-RU"/>
              </w:rPr>
            </w:pPr>
            <w:r w:rsidRPr="00C41731">
              <w:rPr>
                <w:sz w:val="24"/>
                <w:szCs w:val="24"/>
                <w:lang w:val="ru-RU"/>
              </w:rPr>
              <w:t xml:space="preserve">Цадевзачу </w:t>
            </w:r>
            <w:proofErr w:type="gramStart"/>
            <w:r w:rsidRPr="00C41731">
              <w:rPr>
                <w:sz w:val="24"/>
                <w:szCs w:val="24"/>
                <w:lang w:val="ru-RU"/>
              </w:rPr>
              <w:t>дешнашца</w:t>
            </w:r>
            <w:proofErr w:type="gramEnd"/>
            <w:r w:rsidRPr="00C41731">
              <w:rPr>
                <w:sz w:val="24"/>
                <w:szCs w:val="24"/>
                <w:lang w:val="ru-RU"/>
              </w:rPr>
              <w:t xml:space="preserve"> а, аларшца а болх бар: маьӀнех кхетархьама контекстан анализ йар; Ӏаматехь йеллачу дошамца болх бар.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F5146" w:rsidRPr="00C41731" w:rsidRDefault="00BF5146" w:rsidP="00C41731">
            <w:pPr>
              <w:autoSpaceDE w:val="0"/>
              <w:autoSpaceDN w:val="0"/>
              <w:spacing w:after="0" w:line="254" w:lineRule="auto"/>
              <w:ind w:left="72"/>
              <w:rPr>
                <w:sz w:val="24"/>
                <w:szCs w:val="24"/>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BF5146" w:rsidRPr="00C41731" w:rsidRDefault="00BF5146" w:rsidP="00C41731">
            <w:pPr>
              <w:autoSpaceDE w:val="0"/>
              <w:autoSpaceDN w:val="0"/>
              <w:spacing w:after="0" w:line="252" w:lineRule="auto"/>
              <w:ind w:left="72" w:right="432"/>
              <w:rPr>
                <w:sz w:val="24"/>
                <w:szCs w:val="24"/>
              </w:rPr>
            </w:pPr>
          </w:p>
        </w:tc>
      </w:tr>
      <w:tr w:rsidR="00BF5146" w:rsidRPr="00C41731" w:rsidTr="00BF5146">
        <w:trPr>
          <w:trHeight w:hRule="exact" w:val="1903"/>
        </w:trPr>
        <w:tc>
          <w:tcPr>
            <w:tcW w:w="396"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3.5</w:t>
            </w:r>
          </w:p>
        </w:tc>
        <w:tc>
          <w:tcPr>
            <w:tcW w:w="5836" w:type="dxa"/>
            <w:tcMar>
              <w:left w:w="0" w:type="dxa"/>
              <w:right w:w="0" w:type="dxa"/>
            </w:tcMar>
          </w:tcPr>
          <w:p w:rsidR="00BF5146" w:rsidRPr="00C41731" w:rsidRDefault="00BF5146" w:rsidP="00C41731">
            <w:pPr>
              <w:spacing w:after="0" w:line="240" w:lineRule="auto"/>
              <w:rPr>
                <w:rFonts w:ascii="Times New Roman" w:hAnsi="Times New Roman" w:cs="Times New Roman"/>
                <w:sz w:val="24"/>
                <w:szCs w:val="24"/>
              </w:rPr>
            </w:pPr>
            <w:r w:rsidRPr="00C41731">
              <w:rPr>
                <w:rFonts w:ascii="Times New Roman" w:hAnsi="Times New Roman" w:cs="Times New Roman"/>
                <w:sz w:val="24"/>
                <w:szCs w:val="24"/>
              </w:rPr>
              <w:t>П.Абубакарова «Дешнех ловза»</w:t>
            </w: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autoSpaceDE w:val="0"/>
              <w:autoSpaceDN w:val="0"/>
              <w:spacing w:after="0" w:line="230" w:lineRule="auto"/>
              <w:ind w:left="72"/>
              <w:rPr>
                <w:sz w:val="24"/>
                <w:szCs w:val="24"/>
                <w:lang w:val="ru-RU"/>
              </w:rPr>
            </w:pPr>
          </w:p>
        </w:tc>
        <w:tc>
          <w:tcPr>
            <w:tcW w:w="1142"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rPr>
                <w:sz w:val="24"/>
                <w:szCs w:val="24"/>
                <w:lang w:val="ru-RU"/>
              </w:rPr>
            </w:pPr>
          </w:p>
        </w:tc>
        <w:tc>
          <w:tcPr>
            <w:tcW w:w="864"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C41731" w:rsidRDefault="00545B74" w:rsidP="00C41731">
            <w:pPr>
              <w:autoSpaceDE w:val="0"/>
              <w:autoSpaceDN w:val="0"/>
              <w:spacing w:after="0" w:line="252" w:lineRule="auto"/>
              <w:ind w:right="144"/>
              <w:rPr>
                <w:sz w:val="24"/>
                <w:szCs w:val="24"/>
                <w:lang w:val="ru-RU"/>
              </w:rPr>
            </w:pPr>
            <w:r w:rsidRPr="00C41731">
              <w:rPr>
                <w:sz w:val="24"/>
                <w:szCs w:val="24"/>
                <w:lang w:val="ru-RU"/>
              </w:rPr>
              <w:t>Дагахь йешар: текст дагахь йешар, йешначух хиинарг дийцаре дан кечамбар.</w:t>
            </w:r>
          </w:p>
        </w:tc>
        <w:tc>
          <w:tcPr>
            <w:tcW w:w="1236" w:type="dxa"/>
            <w:tcBorders>
              <w:top w:val="single" w:sz="4" w:space="0" w:color="auto"/>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autoSpaceDE w:val="0"/>
              <w:autoSpaceDN w:val="0"/>
              <w:spacing w:after="0" w:line="254" w:lineRule="auto"/>
              <w:ind w:left="72"/>
              <w:rPr>
                <w:sz w:val="24"/>
                <w:szCs w:val="24"/>
                <w:lang w:val="ru-RU"/>
              </w:rPr>
            </w:pPr>
          </w:p>
        </w:tc>
        <w:tc>
          <w:tcPr>
            <w:tcW w:w="1730" w:type="dxa"/>
            <w:tcBorders>
              <w:top w:val="single" w:sz="4" w:space="0" w:color="auto"/>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BF5146" w:rsidRPr="00C41731" w:rsidRDefault="00BF5146" w:rsidP="00C41731">
            <w:pPr>
              <w:autoSpaceDE w:val="0"/>
              <w:autoSpaceDN w:val="0"/>
              <w:spacing w:after="0" w:line="252" w:lineRule="auto"/>
              <w:ind w:left="72" w:right="432"/>
              <w:rPr>
                <w:sz w:val="24"/>
                <w:szCs w:val="24"/>
              </w:rPr>
            </w:pPr>
          </w:p>
        </w:tc>
      </w:tr>
      <w:tr w:rsidR="00BF5146" w:rsidRPr="00C41731">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autoSpaceDE w:val="0"/>
              <w:autoSpaceDN w:val="0"/>
              <w:spacing w:after="0" w:line="230" w:lineRule="auto"/>
              <w:ind w:left="72"/>
              <w:rPr>
                <w:b/>
                <w:sz w:val="24"/>
                <w:szCs w:val="24"/>
                <w:lang w:val="ru-RU"/>
              </w:rPr>
            </w:pPr>
            <w:r w:rsidRPr="00C41731">
              <w:rPr>
                <w:rFonts w:ascii="Times New Roman" w:eastAsia="Times New Roman" w:hAnsi="Times New Roman"/>
                <w:b/>
                <w:color w:val="000000"/>
                <w:w w:val="97"/>
                <w:sz w:val="24"/>
                <w:szCs w:val="24"/>
              </w:rPr>
              <w:t>Декъехула</w:t>
            </w:r>
            <w:r w:rsidRPr="00C41731">
              <w:rPr>
                <w:rFonts w:ascii="Times New Roman" w:eastAsia="Times New Roman" w:hAnsi="Times New Roman"/>
                <w:b/>
                <w:color w:val="000000"/>
                <w:w w:val="97"/>
                <w:sz w:val="24"/>
                <w:szCs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autoSpaceDE w:val="0"/>
              <w:autoSpaceDN w:val="0"/>
              <w:spacing w:after="0" w:line="230" w:lineRule="auto"/>
              <w:ind w:left="72"/>
              <w:rPr>
                <w:b/>
                <w:sz w:val="24"/>
                <w:szCs w:val="24"/>
                <w:lang w:val="ru-RU"/>
              </w:rPr>
            </w:pPr>
            <w:r w:rsidRPr="00C41731">
              <w:rPr>
                <w:rFonts w:ascii="Times New Roman" w:eastAsia="Times New Roman" w:hAnsi="Times New Roman"/>
                <w:b/>
                <w:color w:val="000000"/>
                <w:w w:val="97"/>
                <w:sz w:val="24"/>
                <w:szCs w:val="24"/>
                <w:lang w:val="ru-RU"/>
              </w:rPr>
              <w:t>5</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rPr>
                <w:b/>
                <w:sz w:val="24"/>
                <w:szCs w:val="24"/>
              </w:rPr>
            </w:pPr>
          </w:p>
        </w:tc>
      </w:tr>
      <w:tr w:rsidR="00BF5146" w:rsidRPr="00C41731">
        <w:trPr>
          <w:trHeight w:hRule="exact" w:val="350"/>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BF5146" w:rsidRPr="00C41731" w:rsidRDefault="00BF5146" w:rsidP="00C41731">
            <w:pPr>
              <w:autoSpaceDE w:val="0"/>
              <w:autoSpaceDN w:val="0"/>
              <w:spacing w:after="0" w:line="230" w:lineRule="auto"/>
              <w:rPr>
                <w:b/>
                <w:sz w:val="24"/>
                <w:szCs w:val="24"/>
                <w:lang w:val="ru-RU"/>
              </w:rPr>
            </w:pPr>
            <w:r w:rsidRPr="00C41731">
              <w:rPr>
                <w:rFonts w:ascii="Times New Roman" w:eastAsia="Times New Roman" w:hAnsi="Times New Roman"/>
                <w:b/>
                <w:color w:val="000000"/>
                <w:w w:val="97"/>
                <w:sz w:val="24"/>
                <w:szCs w:val="24"/>
                <w:lang w:val="ru-RU"/>
              </w:rPr>
              <w:t xml:space="preserve">Дакъа 4 Вайн доттаг1ий-дийнаташ. </w:t>
            </w:r>
          </w:p>
        </w:tc>
      </w:tr>
      <w:tr w:rsidR="00BF5146" w:rsidRPr="00C41731" w:rsidTr="005A78CF">
        <w:trPr>
          <w:trHeight w:hRule="exact" w:val="1835"/>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4.1.</w:t>
            </w:r>
          </w:p>
        </w:tc>
        <w:tc>
          <w:tcPr>
            <w:tcW w:w="5836" w:type="dxa"/>
            <w:tcBorders>
              <w:bottom w:val="single" w:sz="4" w:space="0" w:color="auto"/>
            </w:tcBorders>
            <w:tcMar>
              <w:left w:w="0" w:type="dxa"/>
              <w:right w:w="0" w:type="dxa"/>
            </w:tcMar>
          </w:tcPr>
          <w:p w:rsidR="00BF5146" w:rsidRPr="00C41731" w:rsidRDefault="00BF5146" w:rsidP="00C41731">
            <w:pPr>
              <w:spacing w:after="0" w:line="240" w:lineRule="auto"/>
              <w:rPr>
                <w:rFonts w:ascii="Times New Roman" w:hAnsi="Times New Roman" w:cs="Times New Roman"/>
                <w:sz w:val="24"/>
                <w:szCs w:val="24"/>
              </w:rPr>
            </w:pPr>
            <w:r w:rsidRPr="00C41731">
              <w:rPr>
                <w:rFonts w:ascii="Times New Roman" w:hAnsi="Times New Roman" w:cs="Times New Roman"/>
                <w:sz w:val="24"/>
                <w:szCs w:val="24"/>
              </w:rPr>
              <w:t>Х.Берсанов «Бексолтин алаша</w:t>
            </w:r>
            <w:r w:rsidRPr="00C41731">
              <w:rPr>
                <w:rFonts w:ascii="Times New Roman" w:hAnsi="Times New Roman" w:cs="Times New Roman"/>
                <w:color w:val="000000"/>
                <w:sz w:val="24"/>
                <w:szCs w:val="24"/>
              </w:rPr>
              <w:t>.</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rPr>
                <w:sz w:val="24"/>
                <w:szCs w:val="24"/>
              </w:rPr>
            </w:pPr>
          </w:p>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autoSpaceDE w:val="0"/>
              <w:autoSpaceDN w:val="0"/>
              <w:spacing w:after="0" w:line="230" w:lineRule="auto"/>
              <w:ind w:left="72"/>
              <w:rPr>
                <w:sz w:val="24"/>
                <w:szCs w:val="24"/>
              </w:rPr>
            </w:pPr>
          </w:p>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autoSpaceDE w:val="0"/>
              <w:autoSpaceDN w:val="0"/>
              <w:spacing w:after="0" w:line="245" w:lineRule="auto"/>
              <w:jc w:val="center"/>
              <w:rPr>
                <w:sz w:val="24"/>
                <w:szCs w:val="24"/>
              </w:rPr>
            </w:pPr>
          </w:p>
        </w:tc>
        <w:tc>
          <w:tcPr>
            <w:tcW w:w="2666" w:type="dxa"/>
            <w:tcBorders>
              <w:top w:val="single" w:sz="5" w:space="0" w:color="000000"/>
              <w:left w:val="single" w:sz="4" w:space="0" w:color="000000"/>
              <w:bottom w:val="single" w:sz="4" w:space="0" w:color="000000"/>
              <w:right w:val="single" w:sz="4" w:space="0" w:color="000000"/>
            </w:tcBorders>
            <w:tcMar>
              <w:left w:w="0" w:type="dxa"/>
              <w:right w:w="0" w:type="dxa"/>
            </w:tcMar>
          </w:tcPr>
          <w:p w:rsidR="00545B74" w:rsidRPr="00C41731" w:rsidRDefault="00545B74" w:rsidP="00C41731">
            <w:pPr>
              <w:autoSpaceDE w:val="0"/>
              <w:autoSpaceDN w:val="0"/>
              <w:spacing w:after="0" w:line="254" w:lineRule="auto"/>
              <w:ind w:left="72" w:right="144"/>
              <w:rPr>
                <w:sz w:val="24"/>
                <w:szCs w:val="24"/>
                <w:lang w:val="ru-RU"/>
              </w:rPr>
            </w:pPr>
            <w:r w:rsidRPr="00C41731">
              <w:rPr>
                <w:sz w:val="24"/>
                <w:szCs w:val="24"/>
                <w:lang w:val="ru-RU"/>
              </w:rPr>
              <w:t xml:space="preserve">Исбаьхьаллин текстан анализ йар: исбаьхьаллин къегина хиларан (вастийн) а, литературин </w:t>
            </w:r>
            <w:proofErr w:type="gramStart"/>
            <w:r w:rsidRPr="00C41731">
              <w:rPr>
                <w:sz w:val="24"/>
                <w:szCs w:val="24"/>
                <w:lang w:val="ru-RU"/>
              </w:rPr>
              <w:t>кепийн</w:t>
            </w:r>
            <w:proofErr w:type="gramEnd"/>
            <w:r w:rsidRPr="00C41731">
              <w:rPr>
                <w:sz w:val="24"/>
                <w:szCs w:val="24"/>
                <w:lang w:val="ru-RU"/>
              </w:rPr>
              <w:t xml:space="preserve"> а гӀирсех пайдаэцарх кхетар</w:t>
            </w:r>
          </w:p>
          <w:p w:rsidR="00BF5146" w:rsidRPr="00C41731" w:rsidRDefault="00BF5146" w:rsidP="00C41731">
            <w:pPr>
              <w:rPr>
                <w:sz w:val="24"/>
                <w:szCs w:val="24"/>
                <w:lang w:val="ru-RU"/>
              </w:rPr>
            </w:pP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BF5146" w:rsidRPr="00C41731" w:rsidRDefault="00BF5146" w:rsidP="00C41731">
            <w:pPr>
              <w:autoSpaceDE w:val="0"/>
              <w:autoSpaceDN w:val="0"/>
              <w:spacing w:after="0" w:line="254" w:lineRule="auto"/>
              <w:ind w:left="72"/>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BF5146" w:rsidRPr="00C41731" w:rsidRDefault="00BF5146" w:rsidP="00C41731">
            <w:pPr>
              <w:autoSpaceDE w:val="0"/>
              <w:autoSpaceDN w:val="0"/>
              <w:spacing w:after="0" w:line="252" w:lineRule="auto"/>
              <w:ind w:left="72" w:right="432"/>
              <w:rPr>
                <w:sz w:val="24"/>
                <w:szCs w:val="24"/>
              </w:rPr>
            </w:pPr>
          </w:p>
        </w:tc>
      </w:tr>
    </w:tbl>
    <w:p w:rsidR="00AE32A7" w:rsidRPr="00C41731" w:rsidRDefault="00AE32A7" w:rsidP="00C41731">
      <w:pPr>
        <w:autoSpaceDE w:val="0"/>
        <w:autoSpaceDN w:val="0"/>
        <w:spacing w:after="0" w:line="14" w:lineRule="exact"/>
        <w:rPr>
          <w:sz w:val="24"/>
          <w:szCs w:val="24"/>
        </w:rPr>
      </w:pPr>
    </w:p>
    <w:p w:rsidR="00AE32A7" w:rsidRPr="00C41731" w:rsidRDefault="00AE32A7" w:rsidP="00C41731">
      <w:pPr>
        <w:rPr>
          <w:sz w:val="24"/>
          <w:szCs w:val="24"/>
        </w:rPr>
        <w:sectPr w:rsidR="00AE32A7" w:rsidRPr="00C41731">
          <w:pgSz w:w="16840" w:h="11900"/>
          <w:pgMar w:top="284" w:right="640" w:bottom="466" w:left="666" w:header="720" w:footer="720" w:gutter="0"/>
          <w:cols w:space="720" w:equalWidth="0">
            <w:col w:w="15534" w:space="0"/>
          </w:cols>
          <w:docGrid w:linePitch="360"/>
        </w:sectPr>
      </w:pPr>
    </w:p>
    <w:p w:rsidR="00AE32A7" w:rsidRPr="00C41731" w:rsidRDefault="00AE32A7" w:rsidP="00C41731">
      <w:pPr>
        <w:autoSpaceDE w:val="0"/>
        <w:autoSpaceDN w:val="0"/>
        <w:spacing w:after="66" w:line="220"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C41731">
        <w:trPr>
          <w:trHeight w:hRule="exact" w:val="401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4.2.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F92761" w:rsidP="00C41731">
            <w:pPr>
              <w:autoSpaceDE w:val="0"/>
              <w:autoSpaceDN w:val="0"/>
              <w:spacing w:after="0" w:line="245" w:lineRule="auto"/>
              <w:ind w:left="72"/>
              <w:rPr>
                <w:sz w:val="24"/>
                <w:szCs w:val="24"/>
                <w:lang w:val="ru-RU"/>
              </w:rPr>
            </w:pPr>
            <w:r w:rsidRPr="00C41731">
              <w:rPr>
                <w:rFonts w:ascii="Times New Roman" w:eastAsia="Calibri" w:hAnsi="Times New Roman" w:cs="Times New Roman"/>
                <w:sz w:val="24"/>
                <w:szCs w:val="24"/>
                <w:lang w:val="ru-RU"/>
              </w:rPr>
              <w:t>Ж.Махмаев «Ши к1еза»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545B74" w:rsidP="00C41731">
            <w:pPr>
              <w:autoSpaceDE w:val="0"/>
              <w:autoSpaceDN w:val="0"/>
              <w:spacing w:after="0" w:line="252" w:lineRule="auto"/>
              <w:ind w:left="72" w:right="144"/>
              <w:rPr>
                <w:sz w:val="24"/>
                <w:szCs w:val="24"/>
              </w:rPr>
            </w:pPr>
            <w:r w:rsidRPr="00C41731">
              <w:rPr>
                <w:sz w:val="24"/>
                <w:szCs w:val="24"/>
                <w:lang w:val="ru-RU"/>
              </w:rPr>
              <w:t>Цадевзачу</w:t>
            </w:r>
            <w:r w:rsidRPr="00C41731">
              <w:rPr>
                <w:sz w:val="24"/>
                <w:szCs w:val="24"/>
              </w:rPr>
              <w:t xml:space="preserve"> </w:t>
            </w:r>
            <w:proofErr w:type="gramStart"/>
            <w:r w:rsidRPr="00C41731">
              <w:rPr>
                <w:sz w:val="24"/>
                <w:szCs w:val="24"/>
                <w:lang w:val="ru-RU"/>
              </w:rPr>
              <w:t>дешнашца</w:t>
            </w:r>
            <w:proofErr w:type="gramEnd"/>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аларшца</w:t>
            </w:r>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болх</w:t>
            </w:r>
            <w:r w:rsidRPr="00C41731">
              <w:rPr>
                <w:sz w:val="24"/>
                <w:szCs w:val="24"/>
              </w:rPr>
              <w:t xml:space="preserve"> </w:t>
            </w:r>
            <w:r w:rsidRPr="00C41731">
              <w:rPr>
                <w:sz w:val="24"/>
                <w:szCs w:val="24"/>
                <w:lang w:val="ru-RU"/>
              </w:rPr>
              <w:t>бар</w:t>
            </w:r>
            <w:r w:rsidRPr="00C41731">
              <w:rPr>
                <w:sz w:val="24"/>
                <w:szCs w:val="24"/>
              </w:rPr>
              <w:t xml:space="preserve">: </w:t>
            </w:r>
            <w:r w:rsidRPr="00C41731">
              <w:rPr>
                <w:sz w:val="24"/>
                <w:szCs w:val="24"/>
                <w:lang w:val="ru-RU"/>
              </w:rPr>
              <w:t>маьӀнех</w:t>
            </w:r>
            <w:r w:rsidRPr="00C41731">
              <w:rPr>
                <w:sz w:val="24"/>
                <w:szCs w:val="24"/>
              </w:rPr>
              <w:t xml:space="preserve"> </w:t>
            </w:r>
            <w:r w:rsidRPr="00C41731">
              <w:rPr>
                <w:sz w:val="24"/>
                <w:szCs w:val="24"/>
                <w:lang w:val="ru-RU"/>
              </w:rPr>
              <w:t>кхетархьама</w:t>
            </w:r>
            <w:r w:rsidRPr="00C41731">
              <w:rPr>
                <w:sz w:val="24"/>
                <w:szCs w:val="24"/>
              </w:rPr>
              <w:t xml:space="preserve"> </w:t>
            </w:r>
            <w:r w:rsidRPr="00C41731">
              <w:rPr>
                <w:sz w:val="24"/>
                <w:szCs w:val="24"/>
                <w:lang w:val="ru-RU"/>
              </w:rPr>
              <w:t>контекстан</w:t>
            </w:r>
            <w:r w:rsidRPr="00C41731">
              <w:rPr>
                <w:sz w:val="24"/>
                <w:szCs w:val="24"/>
              </w:rPr>
              <w:t xml:space="preserve"> </w:t>
            </w:r>
            <w:r w:rsidRPr="00C41731">
              <w:rPr>
                <w:sz w:val="24"/>
                <w:szCs w:val="24"/>
                <w:lang w:val="ru-RU"/>
              </w:rPr>
              <w:t>анализ</w:t>
            </w:r>
            <w:r w:rsidRPr="00C41731">
              <w:rPr>
                <w:sz w:val="24"/>
                <w:szCs w:val="24"/>
              </w:rPr>
              <w:t xml:space="preserve"> </w:t>
            </w:r>
            <w:r w:rsidRPr="00C41731">
              <w:rPr>
                <w:sz w:val="24"/>
                <w:szCs w:val="24"/>
                <w:lang w:val="ru-RU"/>
              </w:rPr>
              <w:t>йар</w:t>
            </w:r>
            <w:r w:rsidRPr="00C41731">
              <w:rPr>
                <w:sz w:val="24"/>
                <w:szCs w:val="24"/>
              </w:rPr>
              <w:t xml:space="preserve">; </w:t>
            </w:r>
            <w:r w:rsidRPr="00C41731">
              <w:rPr>
                <w:sz w:val="24"/>
                <w:szCs w:val="24"/>
                <w:lang w:val="ru-RU"/>
              </w:rPr>
              <w:t>Ӏаматехь</w:t>
            </w:r>
            <w:r w:rsidRPr="00C41731">
              <w:rPr>
                <w:sz w:val="24"/>
                <w:szCs w:val="24"/>
              </w:rPr>
              <w:t xml:space="preserve"> </w:t>
            </w:r>
            <w:r w:rsidRPr="00C41731">
              <w:rPr>
                <w:sz w:val="24"/>
                <w:szCs w:val="24"/>
                <w:lang w:val="ru-RU"/>
              </w:rPr>
              <w:t>йеллачу</w:t>
            </w:r>
            <w:r w:rsidRPr="00C41731">
              <w:rPr>
                <w:sz w:val="24"/>
                <w:szCs w:val="24"/>
              </w:rPr>
              <w:t xml:space="preserve"> </w:t>
            </w:r>
            <w:r w:rsidRPr="00C41731">
              <w:rPr>
                <w:sz w:val="24"/>
                <w:szCs w:val="24"/>
                <w:lang w:val="ru-RU"/>
              </w:rPr>
              <w:t>дошамца</w:t>
            </w:r>
            <w:r w:rsidRPr="00C41731">
              <w:rPr>
                <w:sz w:val="24"/>
                <w:szCs w:val="24"/>
              </w:rPr>
              <w:t xml:space="preserve"> </w:t>
            </w:r>
            <w:r w:rsidRPr="00C41731">
              <w:rPr>
                <w:sz w:val="24"/>
                <w:szCs w:val="24"/>
                <w:lang w:val="ru-RU"/>
              </w:rPr>
              <w:t>болх</w:t>
            </w:r>
            <w:r w:rsidRPr="00C41731">
              <w:rPr>
                <w:sz w:val="24"/>
                <w:szCs w:val="24"/>
              </w:rPr>
              <w:t xml:space="preserve"> </w:t>
            </w:r>
            <w:r w:rsidRPr="00C41731">
              <w:rPr>
                <w:sz w:val="24"/>
                <w:szCs w:val="24"/>
                <w:lang w:val="ru-RU"/>
              </w:rPr>
              <w:t>бар</w:t>
            </w:r>
            <w:r w:rsidRPr="00C41731">
              <w:rPr>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AE32A7" w:rsidRPr="00C41731">
        <w:trPr>
          <w:trHeight w:hRule="exact" w:val="399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4.3.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F92761" w:rsidP="00C41731">
            <w:pPr>
              <w:autoSpaceDE w:val="0"/>
              <w:autoSpaceDN w:val="0"/>
              <w:spacing w:after="0" w:line="230" w:lineRule="auto"/>
              <w:ind w:left="72"/>
              <w:rPr>
                <w:sz w:val="24"/>
                <w:szCs w:val="24"/>
                <w:lang w:val="ru-RU"/>
              </w:rPr>
            </w:pPr>
            <w:r w:rsidRPr="00C41731">
              <w:rPr>
                <w:rFonts w:ascii="Times New Roman" w:eastAsia="Calibri" w:hAnsi="Times New Roman" w:cs="Times New Roman"/>
                <w:sz w:val="24"/>
                <w:szCs w:val="24"/>
                <w:lang w:val="ru-RU"/>
              </w:rPr>
              <w:t>Хь.Саракаев «Борзик»,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545B74" w:rsidP="00C41731">
            <w:pPr>
              <w:autoSpaceDE w:val="0"/>
              <w:autoSpaceDN w:val="0"/>
              <w:spacing w:after="0" w:line="252" w:lineRule="auto"/>
              <w:ind w:left="72"/>
              <w:rPr>
                <w:sz w:val="24"/>
                <w:szCs w:val="24"/>
              </w:rPr>
            </w:pPr>
            <w:r w:rsidRPr="00C41731">
              <w:rPr>
                <w:sz w:val="24"/>
                <w:szCs w:val="24"/>
                <w:lang w:val="ru-RU"/>
              </w:rPr>
              <w:t>Турпалхойн</w:t>
            </w:r>
            <w:r w:rsidRPr="00C41731">
              <w:rPr>
                <w:sz w:val="24"/>
                <w:szCs w:val="24"/>
              </w:rPr>
              <w:t xml:space="preserve"> </w:t>
            </w:r>
            <w:r w:rsidRPr="00C41731">
              <w:rPr>
                <w:sz w:val="24"/>
                <w:szCs w:val="24"/>
                <w:lang w:val="ru-RU"/>
              </w:rPr>
              <w:t>мах</w:t>
            </w:r>
            <w:r w:rsidRPr="00C41731">
              <w:rPr>
                <w:sz w:val="24"/>
                <w:szCs w:val="24"/>
              </w:rPr>
              <w:t xml:space="preserve"> </w:t>
            </w:r>
            <w:r w:rsidRPr="00C41731">
              <w:rPr>
                <w:sz w:val="24"/>
                <w:szCs w:val="24"/>
                <w:lang w:val="ru-RU"/>
              </w:rPr>
              <w:t>хадор</w:t>
            </w:r>
            <w:r w:rsidRPr="00C41731">
              <w:rPr>
                <w:sz w:val="24"/>
                <w:szCs w:val="24"/>
              </w:rPr>
              <w:t xml:space="preserve">: </w:t>
            </w:r>
            <w:r w:rsidRPr="00C41731">
              <w:rPr>
                <w:sz w:val="24"/>
                <w:szCs w:val="24"/>
                <w:lang w:val="ru-RU"/>
              </w:rPr>
              <w:t>турпалхочун</w:t>
            </w:r>
            <w:r w:rsidRPr="00C41731">
              <w:rPr>
                <w:sz w:val="24"/>
                <w:szCs w:val="24"/>
              </w:rPr>
              <w:t xml:space="preserve"> </w:t>
            </w:r>
            <w:r w:rsidRPr="00C41731">
              <w:rPr>
                <w:sz w:val="24"/>
                <w:szCs w:val="24"/>
                <w:lang w:val="ru-RU"/>
              </w:rPr>
              <w:t>амалан</w:t>
            </w:r>
            <w:r w:rsidRPr="00C41731">
              <w:rPr>
                <w:sz w:val="24"/>
                <w:szCs w:val="24"/>
              </w:rPr>
              <w:t xml:space="preserve"> </w:t>
            </w:r>
            <w:r w:rsidRPr="00C41731">
              <w:rPr>
                <w:sz w:val="24"/>
                <w:szCs w:val="24"/>
                <w:lang w:val="ru-RU"/>
              </w:rPr>
              <w:t>коьрта</w:t>
            </w:r>
            <w:r w:rsidRPr="00C41731">
              <w:rPr>
                <w:sz w:val="24"/>
                <w:szCs w:val="24"/>
              </w:rPr>
              <w:t xml:space="preserve"> </w:t>
            </w:r>
            <w:r w:rsidRPr="00C41731">
              <w:rPr>
                <w:sz w:val="24"/>
                <w:szCs w:val="24"/>
                <w:lang w:val="ru-RU"/>
              </w:rPr>
              <w:t>битамаш</w:t>
            </w:r>
            <w:r w:rsidRPr="00C41731">
              <w:rPr>
                <w:sz w:val="24"/>
                <w:szCs w:val="24"/>
              </w:rPr>
              <w:t xml:space="preserve"> </w:t>
            </w:r>
            <w:r w:rsidRPr="00C41731">
              <w:rPr>
                <w:sz w:val="24"/>
                <w:szCs w:val="24"/>
                <w:lang w:val="ru-RU"/>
              </w:rPr>
              <w:t>билгалбаха</w:t>
            </w:r>
            <w:r w:rsidRPr="00C41731">
              <w:rPr>
                <w:sz w:val="24"/>
                <w:szCs w:val="24"/>
              </w:rPr>
              <w:t xml:space="preserve"> </w:t>
            </w:r>
            <w:r w:rsidRPr="00C41731">
              <w:rPr>
                <w:sz w:val="24"/>
                <w:szCs w:val="24"/>
                <w:lang w:val="ru-RU"/>
              </w:rPr>
              <w:t>хаар</w:t>
            </w:r>
            <w:r w:rsidRPr="00C41731">
              <w:rPr>
                <w:sz w:val="24"/>
                <w:szCs w:val="24"/>
              </w:rPr>
              <w:t xml:space="preserve">; </w:t>
            </w:r>
            <w:r w:rsidRPr="00C41731">
              <w:rPr>
                <w:sz w:val="24"/>
                <w:szCs w:val="24"/>
                <w:lang w:val="ru-RU"/>
              </w:rPr>
              <w:t>церан</w:t>
            </w:r>
            <w:r w:rsidRPr="00C41731">
              <w:rPr>
                <w:sz w:val="24"/>
                <w:szCs w:val="24"/>
              </w:rPr>
              <w:t xml:space="preserve"> </w:t>
            </w:r>
            <w:r w:rsidRPr="00C41731">
              <w:rPr>
                <w:sz w:val="24"/>
                <w:szCs w:val="24"/>
                <w:lang w:val="ru-RU"/>
              </w:rPr>
              <w:t>леларца</w:t>
            </w:r>
            <w:r w:rsidRPr="00C41731">
              <w:rPr>
                <w:sz w:val="24"/>
                <w:szCs w:val="24"/>
              </w:rPr>
              <w:t xml:space="preserve"> </w:t>
            </w:r>
            <w:r w:rsidRPr="00C41731">
              <w:rPr>
                <w:sz w:val="24"/>
                <w:szCs w:val="24"/>
                <w:lang w:val="ru-RU"/>
              </w:rPr>
              <w:t>амал</w:t>
            </w:r>
            <w:r w:rsidRPr="00C41731">
              <w:rPr>
                <w:sz w:val="24"/>
                <w:szCs w:val="24"/>
              </w:rPr>
              <w:t xml:space="preserve"> </w:t>
            </w:r>
            <w:r w:rsidRPr="00C41731">
              <w:rPr>
                <w:sz w:val="24"/>
                <w:szCs w:val="24"/>
                <w:lang w:val="ru-RU"/>
              </w:rPr>
              <w:t>йовзар</w:t>
            </w:r>
            <w:r w:rsidRPr="00C41731">
              <w:rPr>
                <w:sz w:val="24"/>
                <w:szCs w:val="24"/>
              </w:rPr>
              <w:t xml:space="preserve">; </w:t>
            </w:r>
            <w:r w:rsidRPr="00C41731">
              <w:rPr>
                <w:sz w:val="24"/>
                <w:szCs w:val="24"/>
                <w:lang w:val="ru-RU"/>
              </w:rPr>
              <w:t>турпалхойн</w:t>
            </w:r>
            <w:r w:rsidRPr="00C41731">
              <w:rPr>
                <w:sz w:val="24"/>
                <w:szCs w:val="24"/>
              </w:rPr>
              <w:t xml:space="preserve"> </w:t>
            </w:r>
            <w:r w:rsidRPr="00C41731">
              <w:rPr>
                <w:sz w:val="24"/>
                <w:szCs w:val="24"/>
                <w:lang w:val="ru-RU"/>
              </w:rPr>
              <w:t>леларийн</w:t>
            </w:r>
            <w:r w:rsidRPr="00C41731">
              <w:rPr>
                <w:sz w:val="24"/>
                <w:szCs w:val="24"/>
              </w:rPr>
              <w:t xml:space="preserve"> </w:t>
            </w:r>
            <w:r w:rsidRPr="00C41731">
              <w:rPr>
                <w:sz w:val="24"/>
                <w:szCs w:val="24"/>
                <w:lang w:val="ru-RU"/>
              </w:rPr>
              <w:t>бахьана</w:t>
            </w:r>
            <w:r w:rsidRPr="00C41731">
              <w:rPr>
                <w:sz w:val="24"/>
                <w:szCs w:val="24"/>
              </w:rPr>
              <w:t xml:space="preserve"> </w:t>
            </w:r>
            <w:proofErr w:type="gramStart"/>
            <w:r w:rsidRPr="00C41731">
              <w:rPr>
                <w:sz w:val="24"/>
                <w:szCs w:val="24"/>
                <w:lang w:val="ru-RU"/>
              </w:rPr>
              <w:t>довзийта</w:t>
            </w:r>
            <w:proofErr w:type="gramEnd"/>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церан</w:t>
            </w:r>
            <w:r w:rsidRPr="00C41731">
              <w:rPr>
                <w:sz w:val="24"/>
                <w:szCs w:val="24"/>
              </w:rPr>
              <w:t xml:space="preserve"> </w:t>
            </w:r>
            <w:r w:rsidRPr="00C41731">
              <w:rPr>
                <w:sz w:val="24"/>
                <w:szCs w:val="24"/>
                <w:lang w:val="ru-RU"/>
              </w:rPr>
              <w:t>гӀуллакхийн</w:t>
            </w:r>
            <w:r w:rsidRPr="00C41731">
              <w:rPr>
                <w:sz w:val="24"/>
                <w:szCs w:val="24"/>
              </w:rPr>
              <w:t xml:space="preserve"> </w:t>
            </w:r>
            <w:r w:rsidRPr="00C41731">
              <w:rPr>
                <w:sz w:val="24"/>
                <w:szCs w:val="24"/>
                <w:lang w:val="ru-RU"/>
              </w:rPr>
              <w:t>мах</w:t>
            </w:r>
            <w:r w:rsidRPr="00C41731">
              <w:rPr>
                <w:sz w:val="24"/>
                <w:szCs w:val="24"/>
              </w:rPr>
              <w:t xml:space="preserve"> </w:t>
            </w:r>
            <w:r w:rsidRPr="00C41731">
              <w:rPr>
                <w:sz w:val="24"/>
                <w:szCs w:val="24"/>
                <w:lang w:val="ru-RU"/>
              </w:rPr>
              <w:t>хадон</w:t>
            </w:r>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хаар</w:t>
            </w:r>
            <w:r w:rsidRPr="00C41731">
              <w:rPr>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AE32A7" w:rsidRPr="00C41731">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4.4.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F92761" w:rsidP="00C41731">
            <w:pPr>
              <w:autoSpaceDE w:val="0"/>
              <w:autoSpaceDN w:val="0"/>
              <w:spacing w:after="0" w:line="230" w:lineRule="auto"/>
              <w:ind w:left="72"/>
              <w:rPr>
                <w:sz w:val="24"/>
                <w:szCs w:val="24"/>
                <w:lang w:val="ru-RU"/>
              </w:rPr>
            </w:pPr>
            <w:r w:rsidRPr="00C41731">
              <w:rPr>
                <w:rFonts w:ascii="Times New Roman" w:eastAsia="Calibri" w:hAnsi="Times New Roman" w:cs="Times New Roman"/>
                <w:sz w:val="24"/>
                <w:szCs w:val="24"/>
                <w:lang w:val="ru-RU"/>
              </w:rPr>
              <w:t>Э. Мамакаев «Тхан пису»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30" w:lineRule="auto"/>
              <w:ind w:left="72"/>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545B74" w:rsidP="00C41731">
            <w:pPr>
              <w:autoSpaceDE w:val="0"/>
              <w:autoSpaceDN w:val="0"/>
              <w:spacing w:after="0" w:line="254" w:lineRule="auto"/>
              <w:ind w:left="72"/>
              <w:rPr>
                <w:sz w:val="24"/>
                <w:szCs w:val="24"/>
              </w:rPr>
            </w:pPr>
            <w:r w:rsidRPr="00C41731">
              <w:rPr>
                <w:sz w:val="24"/>
                <w:szCs w:val="24"/>
                <w:lang w:val="ru-RU"/>
              </w:rPr>
              <w:t>Дагахь</w:t>
            </w:r>
            <w:r w:rsidRPr="00C41731">
              <w:rPr>
                <w:sz w:val="24"/>
                <w:szCs w:val="24"/>
              </w:rPr>
              <w:t xml:space="preserve"> </w:t>
            </w:r>
            <w:r w:rsidRPr="00C41731">
              <w:rPr>
                <w:sz w:val="24"/>
                <w:szCs w:val="24"/>
                <w:lang w:val="ru-RU"/>
              </w:rPr>
              <w:t>йешар</w:t>
            </w:r>
            <w:r w:rsidRPr="00C41731">
              <w:rPr>
                <w:sz w:val="24"/>
                <w:szCs w:val="24"/>
              </w:rPr>
              <w:t xml:space="preserve">: </w:t>
            </w:r>
            <w:r w:rsidRPr="00C41731">
              <w:rPr>
                <w:sz w:val="24"/>
                <w:szCs w:val="24"/>
                <w:lang w:val="ru-RU"/>
              </w:rPr>
              <w:t>текст</w:t>
            </w:r>
            <w:r w:rsidRPr="00C41731">
              <w:rPr>
                <w:sz w:val="24"/>
                <w:szCs w:val="24"/>
              </w:rPr>
              <w:t xml:space="preserve"> </w:t>
            </w:r>
            <w:r w:rsidRPr="00C41731">
              <w:rPr>
                <w:sz w:val="24"/>
                <w:szCs w:val="24"/>
                <w:lang w:val="ru-RU"/>
              </w:rPr>
              <w:t>дагахь</w:t>
            </w:r>
            <w:r w:rsidRPr="00C41731">
              <w:rPr>
                <w:sz w:val="24"/>
                <w:szCs w:val="24"/>
              </w:rPr>
              <w:t xml:space="preserve"> </w:t>
            </w:r>
            <w:r w:rsidRPr="00C41731">
              <w:rPr>
                <w:sz w:val="24"/>
                <w:szCs w:val="24"/>
                <w:lang w:val="ru-RU"/>
              </w:rPr>
              <w:t>йешар</w:t>
            </w:r>
            <w:r w:rsidRPr="00C41731">
              <w:rPr>
                <w:sz w:val="24"/>
                <w:szCs w:val="24"/>
              </w:rPr>
              <w:t xml:space="preserve">, </w:t>
            </w:r>
            <w:r w:rsidRPr="00C41731">
              <w:rPr>
                <w:sz w:val="24"/>
                <w:szCs w:val="24"/>
                <w:lang w:val="ru-RU"/>
              </w:rPr>
              <w:t>йешначух</w:t>
            </w:r>
            <w:r w:rsidRPr="00C41731">
              <w:rPr>
                <w:sz w:val="24"/>
                <w:szCs w:val="24"/>
              </w:rPr>
              <w:t xml:space="preserve"> </w:t>
            </w:r>
            <w:r w:rsidRPr="00C41731">
              <w:rPr>
                <w:sz w:val="24"/>
                <w:szCs w:val="24"/>
                <w:lang w:val="ru-RU"/>
              </w:rPr>
              <w:t>хиинарг</w:t>
            </w:r>
            <w:r w:rsidRPr="00C41731">
              <w:rPr>
                <w:sz w:val="24"/>
                <w:szCs w:val="24"/>
              </w:rPr>
              <w:t xml:space="preserve"> </w:t>
            </w:r>
            <w:r w:rsidRPr="00C41731">
              <w:rPr>
                <w:sz w:val="24"/>
                <w:szCs w:val="24"/>
                <w:lang w:val="ru-RU"/>
              </w:rPr>
              <w:t>дийцаре</w:t>
            </w:r>
            <w:r w:rsidRPr="00C41731">
              <w:rPr>
                <w:sz w:val="24"/>
                <w:szCs w:val="24"/>
              </w:rPr>
              <w:t xml:space="preserve"> </w:t>
            </w:r>
            <w:r w:rsidRPr="00C41731">
              <w:rPr>
                <w:sz w:val="24"/>
                <w:szCs w:val="24"/>
                <w:lang w:val="ru-RU"/>
              </w:rPr>
              <w:t>дан</w:t>
            </w:r>
            <w:r w:rsidRPr="00C41731">
              <w:rPr>
                <w:sz w:val="24"/>
                <w:szCs w:val="24"/>
              </w:rPr>
              <w:t xml:space="preserve"> </w:t>
            </w:r>
            <w:r w:rsidRPr="00C41731">
              <w:rPr>
                <w:sz w:val="24"/>
                <w:szCs w:val="24"/>
                <w:lang w:val="ru-RU"/>
              </w:rPr>
              <w:t>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47" w:lineRule="auto"/>
              <w:ind w:left="72" w:right="144"/>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F92761" w:rsidRPr="00C41731" w:rsidTr="00BD5E0A">
        <w:trPr>
          <w:trHeight w:hRule="exact" w:val="270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002D3"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lastRenderedPageBreak/>
              <w:t>4.5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30" w:lineRule="auto"/>
              <w:ind w:left="72"/>
              <w:rPr>
                <w:rFonts w:ascii="Times New Roman" w:eastAsia="Calibri" w:hAnsi="Times New Roman" w:cs="Times New Roman"/>
                <w:sz w:val="24"/>
                <w:szCs w:val="24"/>
                <w:lang w:val="ru-RU"/>
              </w:rPr>
            </w:pPr>
            <w:r w:rsidRPr="00C41731">
              <w:rPr>
                <w:rFonts w:ascii="Times New Roman" w:eastAsia="Calibri" w:hAnsi="Times New Roman" w:cs="Times New Roman"/>
                <w:sz w:val="24"/>
                <w:szCs w:val="24"/>
                <w:lang w:val="ru-RU"/>
              </w:rPr>
              <w:t>Э.Мамакаев «Акхарой долчохь»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D5E0A" w:rsidRPr="00C41731" w:rsidRDefault="005A78CF" w:rsidP="00C41731">
            <w:pPr>
              <w:autoSpaceDE w:val="0"/>
              <w:autoSpaceDN w:val="0"/>
              <w:spacing w:after="0" w:line="254" w:lineRule="auto"/>
              <w:ind w:left="72"/>
              <w:rPr>
                <w:sz w:val="24"/>
                <w:szCs w:val="24"/>
                <w:lang w:val="ru-RU"/>
              </w:rPr>
            </w:pPr>
            <w:r w:rsidRPr="00C41731">
              <w:rPr>
                <w:sz w:val="24"/>
                <w:szCs w:val="24"/>
                <w:lang w:val="ru-RU"/>
              </w:rPr>
              <w:t xml:space="preserve">Хезаш йешар: текстах кхетархьама цаторийла йолчу боларца дешархойх </w:t>
            </w:r>
            <w:proofErr w:type="gramStart"/>
            <w:r w:rsidRPr="00C41731">
              <w:rPr>
                <w:sz w:val="24"/>
                <w:szCs w:val="24"/>
                <w:lang w:val="ru-RU"/>
              </w:rPr>
              <w:t>хӀорамма</w:t>
            </w:r>
            <w:proofErr w:type="gramEnd"/>
            <w:r w:rsidRPr="00C41731">
              <w:rPr>
                <w:sz w:val="24"/>
                <w:szCs w:val="24"/>
                <w:lang w:val="ru-RU"/>
              </w:rPr>
              <w:t xml:space="preserve"> а хезаш йешар</w:t>
            </w:r>
            <w:r w:rsidR="00BD5E0A" w:rsidRPr="00C41731">
              <w:rPr>
                <w:sz w:val="24"/>
                <w:szCs w:val="24"/>
                <w:lang w:val="ru-RU"/>
              </w:rPr>
              <w:t xml:space="preserve"> </w:t>
            </w:r>
          </w:p>
          <w:p w:rsidR="00F92761" w:rsidRPr="00C41731" w:rsidRDefault="00BD5E0A" w:rsidP="00C41731">
            <w:pPr>
              <w:autoSpaceDE w:val="0"/>
              <w:autoSpaceDN w:val="0"/>
              <w:spacing w:after="0" w:line="254" w:lineRule="auto"/>
              <w:ind w:left="72"/>
              <w:rPr>
                <w:sz w:val="24"/>
                <w:szCs w:val="24"/>
                <w:lang w:val="ru-RU"/>
              </w:rPr>
            </w:pPr>
            <w:r w:rsidRPr="00C41731">
              <w:rPr>
                <w:sz w:val="24"/>
                <w:szCs w:val="24"/>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47" w:lineRule="auto"/>
              <w:ind w:left="72" w:right="144"/>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F92761" w:rsidRPr="00C41731" w:rsidRDefault="00F92761" w:rsidP="00C41731">
            <w:pPr>
              <w:autoSpaceDE w:val="0"/>
              <w:autoSpaceDN w:val="0"/>
              <w:spacing w:after="0" w:line="252" w:lineRule="auto"/>
              <w:ind w:left="72" w:right="432"/>
              <w:rPr>
                <w:sz w:val="24"/>
                <w:szCs w:val="24"/>
              </w:rPr>
            </w:pPr>
          </w:p>
        </w:tc>
      </w:tr>
      <w:tr w:rsidR="00F92761" w:rsidRPr="00C41731" w:rsidTr="00BD5E0A">
        <w:trPr>
          <w:trHeight w:hRule="exact" w:val="19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002D3"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4.6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30" w:lineRule="auto"/>
              <w:ind w:left="72"/>
              <w:rPr>
                <w:rFonts w:ascii="Times New Roman" w:eastAsia="Calibri" w:hAnsi="Times New Roman" w:cs="Times New Roman"/>
                <w:sz w:val="24"/>
                <w:szCs w:val="24"/>
                <w:lang w:val="ru-RU"/>
              </w:rPr>
            </w:pPr>
            <w:r w:rsidRPr="00C41731">
              <w:rPr>
                <w:rFonts w:ascii="Times New Roman" w:eastAsia="Calibri" w:hAnsi="Times New Roman" w:cs="Times New Roman"/>
                <w:sz w:val="24"/>
                <w:szCs w:val="24"/>
                <w:lang w:val="ru-RU"/>
              </w:rPr>
              <w:t>Ш.Макалов «Дехкий дийна муха дисира</w:t>
            </w:r>
            <w:proofErr w:type="gramStart"/>
            <w:r w:rsidRPr="00C41731">
              <w:rPr>
                <w:rFonts w:ascii="Times New Roman" w:eastAsia="Calibri" w:hAnsi="Times New Roman" w:cs="Times New Roman"/>
                <w:sz w:val="24"/>
                <w:szCs w:val="24"/>
                <w:lang w:val="ru-RU"/>
              </w:rPr>
              <w:t>»..</w:t>
            </w:r>
            <w:proofErr w:type="gram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BD5E0A" w:rsidP="00C41731">
            <w:pPr>
              <w:autoSpaceDE w:val="0"/>
              <w:autoSpaceDN w:val="0"/>
              <w:spacing w:after="0" w:line="230" w:lineRule="auto"/>
              <w:ind w:left="72"/>
              <w:rPr>
                <w:sz w:val="24"/>
                <w:szCs w:val="24"/>
                <w:lang w:val="ru-RU"/>
              </w:rPr>
            </w:pPr>
            <w:r w:rsidRPr="00C41731">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BD5E0A" w:rsidP="00C41731">
            <w:pPr>
              <w:autoSpaceDE w:val="0"/>
              <w:autoSpaceDN w:val="0"/>
              <w:spacing w:after="0" w:line="254" w:lineRule="auto"/>
              <w:ind w:left="72"/>
              <w:rPr>
                <w:sz w:val="24"/>
                <w:szCs w:val="24"/>
                <w:lang w:val="ru-RU"/>
              </w:rPr>
            </w:pPr>
            <w:r w:rsidRPr="00C41731">
              <w:rPr>
                <w:sz w:val="24"/>
                <w:szCs w:val="24"/>
                <w:lang w:val="ru-RU"/>
              </w:rPr>
              <w:t xml:space="preserve">Исбаьхьаллин текстан анализ йар: исбаьхьаллин къегина хиларан (вастийн) а, литературин </w:t>
            </w:r>
            <w:proofErr w:type="gramStart"/>
            <w:r w:rsidRPr="00C41731">
              <w:rPr>
                <w:sz w:val="24"/>
                <w:szCs w:val="24"/>
                <w:lang w:val="ru-RU"/>
              </w:rPr>
              <w:t>кепийн</w:t>
            </w:r>
            <w:proofErr w:type="gramEnd"/>
            <w:r w:rsidRPr="00C41731">
              <w:rPr>
                <w:sz w:val="24"/>
                <w:szCs w:val="24"/>
                <w:lang w:val="ru-RU"/>
              </w:rPr>
              <w:t xml:space="preserve"> а гӀирсех пайдаэцарх кхетар.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47" w:lineRule="auto"/>
              <w:ind w:left="72" w:right="144"/>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F92761" w:rsidRPr="00C41731" w:rsidRDefault="00F92761" w:rsidP="00C41731">
            <w:pPr>
              <w:autoSpaceDE w:val="0"/>
              <w:autoSpaceDN w:val="0"/>
              <w:spacing w:after="0" w:line="252" w:lineRule="auto"/>
              <w:ind w:left="72" w:right="432"/>
              <w:rPr>
                <w:sz w:val="24"/>
                <w:szCs w:val="24"/>
              </w:rPr>
            </w:pPr>
          </w:p>
        </w:tc>
      </w:tr>
      <w:tr w:rsidR="00F92761" w:rsidRPr="00C41731" w:rsidTr="00BD5E0A">
        <w:trPr>
          <w:trHeight w:hRule="exact" w:val="255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002D3"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4.7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30" w:lineRule="auto"/>
              <w:ind w:left="72"/>
              <w:rPr>
                <w:rFonts w:ascii="Times New Roman" w:eastAsia="Calibri" w:hAnsi="Times New Roman" w:cs="Times New Roman"/>
                <w:sz w:val="24"/>
                <w:szCs w:val="24"/>
                <w:lang w:val="ru-RU"/>
              </w:rPr>
            </w:pPr>
            <w:r w:rsidRPr="00C41731">
              <w:rPr>
                <w:rFonts w:ascii="Times New Roman" w:eastAsia="Calibri" w:hAnsi="Times New Roman" w:cs="Times New Roman"/>
                <w:sz w:val="24"/>
                <w:szCs w:val="24"/>
                <w:lang w:val="ru-RU"/>
              </w:rPr>
              <w:t xml:space="preserve">А.Тапалаева </w:t>
            </w:r>
            <w:proofErr w:type="gramStart"/>
            <w:r w:rsidRPr="00C41731">
              <w:rPr>
                <w:rFonts w:ascii="Times New Roman" w:eastAsia="Calibri" w:hAnsi="Times New Roman" w:cs="Times New Roman"/>
                <w:sz w:val="24"/>
                <w:szCs w:val="24"/>
                <w:lang w:val="ru-RU"/>
              </w:rPr>
              <w:t>« Массарна</w:t>
            </w:r>
            <w:proofErr w:type="gramEnd"/>
            <w:r w:rsidRPr="00C41731">
              <w:rPr>
                <w:rFonts w:ascii="Times New Roman" w:eastAsia="Calibri" w:hAnsi="Times New Roman" w:cs="Times New Roman"/>
                <w:sz w:val="24"/>
                <w:szCs w:val="24"/>
                <w:lang w:val="ru-RU"/>
              </w:rPr>
              <w:t xml:space="preserve"> дерг-ловзар»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BD5E0A" w:rsidP="00C41731">
            <w:pPr>
              <w:autoSpaceDE w:val="0"/>
              <w:autoSpaceDN w:val="0"/>
              <w:spacing w:after="0" w:line="254" w:lineRule="auto"/>
              <w:ind w:left="72"/>
              <w:rPr>
                <w:sz w:val="24"/>
                <w:szCs w:val="24"/>
                <w:lang w:val="ru-RU"/>
              </w:rPr>
            </w:pPr>
            <w:r w:rsidRPr="00C41731">
              <w:rPr>
                <w:sz w:val="24"/>
                <w:szCs w:val="24"/>
                <w:lang w:val="ru-RU"/>
              </w:rPr>
              <w:t xml:space="preserve">Турпалхойн мах хадор: турпалхочун амалан коьрта битамаш билгалбаха хаар; церан леларца амал йовзар; турпалхойн леларийн бахьана </w:t>
            </w:r>
            <w:proofErr w:type="gramStart"/>
            <w:r w:rsidRPr="00C41731">
              <w:rPr>
                <w:sz w:val="24"/>
                <w:szCs w:val="24"/>
                <w:lang w:val="ru-RU"/>
              </w:rPr>
              <w:t>довзийта</w:t>
            </w:r>
            <w:proofErr w:type="gramEnd"/>
            <w:r w:rsidRPr="00C41731">
              <w:rPr>
                <w:sz w:val="24"/>
                <w:szCs w:val="24"/>
                <w:lang w:val="ru-RU"/>
              </w:rPr>
              <w:t xml:space="preserve"> а, церан гӀуллакхийн мах хадон 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47" w:lineRule="auto"/>
              <w:ind w:left="72" w:right="144"/>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F92761" w:rsidRPr="00C41731" w:rsidRDefault="00F92761" w:rsidP="00C41731">
            <w:pPr>
              <w:autoSpaceDE w:val="0"/>
              <w:autoSpaceDN w:val="0"/>
              <w:spacing w:after="0" w:line="252" w:lineRule="auto"/>
              <w:ind w:left="72" w:right="432"/>
              <w:rPr>
                <w:sz w:val="24"/>
                <w:szCs w:val="24"/>
              </w:rPr>
            </w:pPr>
          </w:p>
        </w:tc>
      </w:tr>
      <w:tr w:rsidR="00F92761" w:rsidRPr="00C41731">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002D3"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4.8</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30" w:lineRule="auto"/>
              <w:ind w:left="72"/>
              <w:rPr>
                <w:rFonts w:ascii="Times New Roman" w:eastAsia="Calibri" w:hAnsi="Times New Roman" w:cs="Times New Roman"/>
                <w:sz w:val="24"/>
                <w:szCs w:val="24"/>
                <w:lang w:val="ru-RU"/>
              </w:rPr>
            </w:pPr>
            <w:r w:rsidRPr="00C41731">
              <w:rPr>
                <w:rFonts w:ascii="Times New Roman" w:eastAsia="Calibri" w:hAnsi="Times New Roman" w:cs="Times New Roman"/>
                <w:sz w:val="24"/>
                <w:szCs w:val="24"/>
                <w:lang w:val="ru-RU"/>
              </w:rPr>
              <w:t>Хь.Саракаев «Х1орш х1ун ю?».</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BD5E0A" w:rsidP="00C41731">
            <w:pPr>
              <w:autoSpaceDE w:val="0"/>
              <w:autoSpaceDN w:val="0"/>
              <w:spacing w:after="0" w:line="254" w:lineRule="auto"/>
              <w:ind w:left="72"/>
              <w:rPr>
                <w:sz w:val="24"/>
                <w:szCs w:val="24"/>
                <w:lang w:val="ru-RU"/>
              </w:rPr>
            </w:pPr>
            <w:r w:rsidRPr="00C41731">
              <w:rPr>
                <w:sz w:val="24"/>
                <w:szCs w:val="24"/>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92761" w:rsidRPr="00C41731" w:rsidRDefault="00F92761" w:rsidP="00C41731">
            <w:pPr>
              <w:autoSpaceDE w:val="0"/>
              <w:autoSpaceDN w:val="0"/>
              <w:spacing w:after="0" w:line="247" w:lineRule="auto"/>
              <w:ind w:left="72" w:right="144"/>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F92761" w:rsidRPr="00C41731" w:rsidRDefault="00F92761" w:rsidP="00C41731">
            <w:pPr>
              <w:autoSpaceDE w:val="0"/>
              <w:autoSpaceDN w:val="0"/>
              <w:spacing w:after="0" w:line="252" w:lineRule="auto"/>
              <w:ind w:left="72" w:right="432"/>
              <w:rPr>
                <w:sz w:val="24"/>
                <w:szCs w:val="24"/>
              </w:rPr>
            </w:pPr>
          </w:p>
        </w:tc>
      </w:tr>
      <w:tr w:rsidR="00AE32A7" w:rsidRPr="00C41731">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E92CB1" w:rsidP="00C41731">
            <w:pPr>
              <w:autoSpaceDE w:val="0"/>
              <w:autoSpaceDN w:val="0"/>
              <w:spacing w:after="0" w:line="233" w:lineRule="auto"/>
              <w:rPr>
                <w:b/>
                <w:sz w:val="24"/>
                <w:szCs w:val="24"/>
              </w:rPr>
            </w:pPr>
            <w:r w:rsidRPr="00C41731">
              <w:rPr>
                <w:rFonts w:ascii="Times New Roman" w:eastAsia="Times New Roman" w:hAnsi="Times New Roman"/>
                <w:b/>
                <w:color w:val="000000"/>
                <w:w w:val="97"/>
                <w:sz w:val="24"/>
                <w:szCs w:val="24"/>
              </w:rPr>
              <w:t xml:space="preserve">Декъехула </w:t>
            </w:r>
            <w:r w:rsidRPr="00C41731">
              <w:rPr>
                <w:rFonts w:ascii="Times New Roman" w:eastAsia="Times New Roman" w:hAnsi="Times New Roman"/>
                <w:b/>
                <w:color w:val="000000"/>
                <w:w w:val="97"/>
                <w:sz w:val="24"/>
                <w:szCs w:val="24"/>
                <w:lang w:val="ru-RU"/>
              </w:rPr>
              <w:t xml:space="preserve">дерриг </w:t>
            </w:r>
            <w:r w:rsidRPr="00C41731">
              <w:rPr>
                <w:rFonts w:ascii="Times New Roman" w:eastAsia="Times New Roman" w:hAnsi="Times New Roman"/>
                <w:b/>
                <w:color w:val="000000"/>
                <w:w w:val="97"/>
                <w:sz w:val="24"/>
                <w:szCs w:val="24"/>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847BEF" w:rsidP="00C41731">
            <w:pPr>
              <w:autoSpaceDE w:val="0"/>
              <w:autoSpaceDN w:val="0"/>
              <w:spacing w:after="0" w:line="233" w:lineRule="auto"/>
              <w:ind w:left="72"/>
              <w:rPr>
                <w:b/>
                <w:sz w:val="24"/>
                <w:szCs w:val="24"/>
              </w:rPr>
            </w:pPr>
            <w:r w:rsidRPr="00C41731">
              <w:rPr>
                <w:rFonts w:ascii="Times New Roman" w:eastAsia="Times New Roman" w:hAnsi="Times New Roman"/>
                <w:b/>
                <w:color w:val="000000"/>
                <w:w w:val="97"/>
                <w:sz w:val="24"/>
                <w:szCs w:val="24"/>
              </w:rPr>
              <w:t>9</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b/>
                <w:sz w:val="24"/>
                <w:szCs w:val="24"/>
              </w:rPr>
            </w:pPr>
          </w:p>
        </w:tc>
      </w:tr>
      <w:tr w:rsidR="00AE32A7" w:rsidRPr="00C41731">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E92CB1" w:rsidP="00C41731">
            <w:pPr>
              <w:autoSpaceDE w:val="0"/>
              <w:autoSpaceDN w:val="0"/>
              <w:spacing w:after="0" w:line="233" w:lineRule="auto"/>
              <w:rPr>
                <w:rFonts w:ascii="Times New Roman" w:hAnsi="Times New Roman" w:cs="Times New Roman"/>
                <w:b/>
                <w:sz w:val="24"/>
                <w:szCs w:val="24"/>
                <w:lang w:val="ru-RU"/>
              </w:rPr>
            </w:pPr>
            <w:r w:rsidRPr="00C41731">
              <w:rPr>
                <w:rFonts w:ascii="Times New Roman" w:eastAsia="Times New Roman" w:hAnsi="Times New Roman" w:cs="Times New Roman"/>
                <w:b/>
                <w:color w:val="000000"/>
                <w:w w:val="97"/>
                <w:sz w:val="24"/>
                <w:szCs w:val="24"/>
                <w:lang w:val="ru-RU"/>
              </w:rPr>
              <w:t>Дакъа 5.</w:t>
            </w:r>
            <w:r w:rsidRPr="00C41731">
              <w:rPr>
                <w:rFonts w:ascii="Times New Roman" w:eastAsia="Calibri" w:hAnsi="Times New Roman" w:cs="Times New Roman"/>
                <w:b/>
                <w:sz w:val="24"/>
                <w:szCs w:val="24"/>
                <w:lang w:val="ru-RU"/>
              </w:rPr>
              <w:t xml:space="preserve"> Болх-доккха хазахетар </w:t>
            </w:r>
            <w:r w:rsidRPr="00C41731">
              <w:rPr>
                <w:rFonts w:ascii="Times New Roman" w:eastAsia="Calibri" w:hAnsi="Times New Roman" w:cs="Times New Roman"/>
                <w:b/>
                <w:sz w:val="24"/>
                <w:szCs w:val="24"/>
                <w:lang w:val="ru-RU"/>
              </w:rPr>
              <w:br/>
            </w:r>
          </w:p>
        </w:tc>
      </w:tr>
    </w:tbl>
    <w:p w:rsidR="00AE32A7" w:rsidRPr="00C41731" w:rsidRDefault="00AE32A7" w:rsidP="00C41731">
      <w:pPr>
        <w:autoSpaceDE w:val="0"/>
        <w:autoSpaceDN w:val="0"/>
        <w:spacing w:after="0" w:line="14" w:lineRule="exact"/>
        <w:rPr>
          <w:rFonts w:ascii="Times New Roman" w:hAnsi="Times New Roman" w:cs="Times New Roman"/>
          <w:sz w:val="24"/>
          <w:szCs w:val="24"/>
          <w:lang w:val="ru-RU"/>
        </w:rPr>
      </w:pPr>
    </w:p>
    <w:p w:rsidR="00AE32A7" w:rsidRPr="00C41731" w:rsidRDefault="00AE32A7" w:rsidP="00C41731">
      <w:pPr>
        <w:rPr>
          <w:sz w:val="24"/>
          <w:szCs w:val="24"/>
          <w:lang w:val="ru-RU"/>
        </w:rPr>
        <w:sectPr w:rsidR="00AE32A7" w:rsidRPr="00C41731" w:rsidSect="00F92761">
          <w:pgSz w:w="16840" w:h="11900"/>
          <w:pgMar w:top="851" w:right="640" w:bottom="364" w:left="666" w:header="720" w:footer="720" w:gutter="0"/>
          <w:cols w:space="720" w:equalWidth="0">
            <w:col w:w="15534" w:space="0"/>
          </w:cols>
          <w:docGrid w:linePitch="360"/>
        </w:sectPr>
      </w:pPr>
    </w:p>
    <w:p w:rsidR="00AE32A7" w:rsidRPr="00C41731" w:rsidRDefault="00AE32A7" w:rsidP="00C41731">
      <w:pPr>
        <w:autoSpaceDE w:val="0"/>
        <w:autoSpaceDN w:val="0"/>
        <w:spacing w:after="66" w:line="220" w:lineRule="exact"/>
        <w:rPr>
          <w:sz w:val="24"/>
          <w:szCs w:val="24"/>
          <w:lang w:val="ru-RU"/>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C41731" w:rsidTr="00B71FF6">
        <w:trPr>
          <w:trHeight w:hRule="exact" w:val="71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5.1.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2C790E" w:rsidP="00C41731">
            <w:pPr>
              <w:autoSpaceDE w:val="0"/>
              <w:autoSpaceDN w:val="0"/>
              <w:spacing w:after="0" w:line="252" w:lineRule="auto"/>
              <w:ind w:left="72" w:right="144"/>
              <w:rPr>
                <w:sz w:val="24"/>
                <w:szCs w:val="24"/>
                <w:lang w:val="ru-RU"/>
              </w:rPr>
            </w:pPr>
            <w:r w:rsidRPr="00C41731">
              <w:rPr>
                <w:sz w:val="24"/>
                <w:szCs w:val="24"/>
                <w:lang w:val="ru-RU"/>
              </w:rPr>
              <w:t>Талламан болх шолг1ачу чийрикна лерина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D12188" w:rsidP="00C41731">
            <w:pPr>
              <w:rPr>
                <w:sz w:val="24"/>
                <w:szCs w:val="24"/>
                <w:lang w:val="ru-RU"/>
              </w:rPr>
            </w:pPr>
            <w:r w:rsidRPr="00C41731">
              <w:rPr>
                <w:sz w:val="24"/>
                <w:szCs w:val="24"/>
                <w:lang w:val="ru-RU"/>
              </w:rPr>
              <w:t xml:space="preserve"> 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30"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BD5E0A" w:rsidP="00C41731">
            <w:pPr>
              <w:autoSpaceDE w:val="0"/>
              <w:autoSpaceDN w:val="0"/>
              <w:spacing w:after="0" w:line="252" w:lineRule="auto"/>
              <w:ind w:left="72" w:right="144"/>
              <w:rPr>
                <w:sz w:val="24"/>
                <w:szCs w:val="24"/>
                <w:lang w:val="ru-RU"/>
              </w:rPr>
            </w:pPr>
            <w:r w:rsidRPr="00C41731">
              <w:rPr>
                <w:sz w:val="24"/>
                <w:szCs w:val="24"/>
                <w:lang w:val="ru-RU"/>
              </w:rPr>
              <w:t>Хаарш таллар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AE32A7" w:rsidRPr="00C41731" w:rsidTr="00B71FF6">
        <w:trPr>
          <w:trHeight w:hRule="exact" w:val="269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5.2.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2C790E" w:rsidP="00C41731">
            <w:pPr>
              <w:autoSpaceDE w:val="0"/>
              <w:autoSpaceDN w:val="0"/>
              <w:spacing w:after="0" w:line="250" w:lineRule="auto"/>
              <w:ind w:left="72" w:right="144"/>
              <w:rPr>
                <w:sz w:val="24"/>
                <w:szCs w:val="24"/>
                <w:lang w:val="ru-RU"/>
              </w:rPr>
            </w:pPr>
            <w:r w:rsidRPr="00C41731">
              <w:rPr>
                <w:sz w:val="24"/>
                <w:szCs w:val="24"/>
                <w:lang w:val="ru-RU"/>
              </w:rPr>
              <w:t>З.Муталибов «Муьлхха а болх оьшуш бу</w:t>
            </w:r>
            <w:proofErr w:type="gramStart"/>
            <w:r w:rsidRPr="00C41731">
              <w:rPr>
                <w:sz w:val="24"/>
                <w:szCs w:val="24"/>
                <w:lang w:val="ru-RU"/>
              </w:rPr>
              <w:t>»..</w:t>
            </w:r>
            <w:proofErr w:type="gram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30"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BD5E0A" w:rsidP="00C41731">
            <w:pPr>
              <w:autoSpaceDE w:val="0"/>
              <w:autoSpaceDN w:val="0"/>
              <w:spacing w:after="0" w:line="254" w:lineRule="auto"/>
              <w:ind w:left="72"/>
              <w:rPr>
                <w:sz w:val="24"/>
                <w:szCs w:val="24"/>
                <w:lang w:val="ru-RU"/>
              </w:rPr>
            </w:pPr>
            <w:r w:rsidRPr="00C41731">
              <w:rPr>
                <w:sz w:val="24"/>
                <w:szCs w:val="24"/>
                <w:lang w:val="ru-RU"/>
              </w:rPr>
              <w:t xml:space="preserve">Турпалхойн мах хадор: турпалхочун амалан коьрта битамаш билгалбаха хаар; церан леларца амал йовзар; турпалхойн леларийн бахьана </w:t>
            </w:r>
            <w:proofErr w:type="gramStart"/>
            <w:r w:rsidRPr="00C41731">
              <w:rPr>
                <w:sz w:val="24"/>
                <w:szCs w:val="24"/>
                <w:lang w:val="ru-RU"/>
              </w:rPr>
              <w:t>довзийта</w:t>
            </w:r>
            <w:proofErr w:type="gramEnd"/>
            <w:r w:rsidRPr="00C41731">
              <w:rPr>
                <w:sz w:val="24"/>
                <w:szCs w:val="24"/>
                <w:lang w:val="ru-RU"/>
              </w:rPr>
              <w:t xml:space="preserve"> а, церан гӀуллакхийн мах хадон 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B71FF6" w:rsidRPr="00C41731" w:rsidTr="00F002D3">
        <w:trPr>
          <w:trHeight w:hRule="exact" w:val="212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C41731" w:rsidRDefault="00F002D3"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5.3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C41731" w:rsidRDefault="00B71FF6" w:rsidP="00C41731">
            <w:pPr>
              <w:autoSpaceDE w:val="0"/>
              <w:autoSpaceDN w:val="0"/>
              <w:spacing w:after="0" w:line="245" w:lineRule="auto"/>
              <w:ind w:left="72"/>
              <w:rPr>
                <w:sz w:val="24"/>
                <w:szCs w:val="24"/>
              </w:rPr>
            </w:pPr>
            <w:r w:rsidRPr="00C41731">
              <w:rPr>
                <w:sz w:val="24"/>
                <w:szCs w:val="24"/>
              </w:rPr>
              <w:t>Ж.Махмаев «Маликат».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C41731" w:rsidRDefault="00B71FF6"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C41731" w:rsidRDefault="00B71FF6"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C41731" w:rsidRDefault="00B71FF6"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C41731" w:rsidRDefault="00B71FF6" w:rsidP="00C41731">
            <w:pPr>
              <w:autoSpaceDE w:val="0"/>
              <w:autoSpaceDN w:val="0"/>
              <w:spacing w:after="0" w:line="230"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C41731" w:rsidRDefault="00B71FF6" w:rsidP="00C41731">
            <w:pPr>
              <w:autoSpaceDE w:val="0"/>
              <w:autoSpaceDN w:val="0"/>
              <w:spacing w:after="0" w:line="254" w:lineRule="auto"/>
              <w:ind w:left="72" w:right="144"/>
              <w:rPr>
                <w:sz w:val="24"/>
                <w:szCs w:val="24"/>
              </w:rPr>
            </w:pPr>
            <w:r w:rsidRPr="00C41731">
              <w:rPr>
                <w:sz w:val="24"/>
                <w:szCs w:val="24"/>
                <w:lang w:val="ru-RU"/>
              </w:rPr>
              <w:t>Кхоллараллин</w:t>
            </w:r>
            <w:r w:rsidRPr="00C41731">
              <w:rPr>
                <w:sz w:val="24"/>
                <w:szCs w:val="24"/>
              </w:rPr>
              <w:t xml:space="preserve"> </w:t>
            </w:r>
            <w:r w:rsidRPr="00C41731">
              <w:rPr>
                <w:sz w:val="24"/>
                <w:szCs w:val="24"/>
                <w:lang w:val="ru-RU"/>
              </w:rPr>
              <w:t>болх</w:t>
            </w:r>
            <w:r w:rsidRPr="00C41731">
              <w:rPr>
                <w:sz w:val="24"/>
                <w:szCs w:val="24"/>
              </w:rPr>
              <w:t xml:space="preserve">: </w:t>
            </w:r>
            <w:r w:rsidRPr="00C41731">
              <w:rPr>
                <w:sz w:val="24"/>
                <w:szCs w:val="24"/>
                <w:lang w:val="ru-RU"/>
              </w:rPr>
              <w:t>ролашца</w:t>
            </w:r>
            <w:r w:rsidRPr="00C41731">
              <w:rPr>
                <w:sz w:val="24"/>
                <w:szCs w:val="24"/>
              </w:rPr>
              <w:t xml:space="preserve"> </w:t>
            </w:r>
            <w:r w:rsidRPr="00C41731">
              <w:rPr>
                <w:sz w:val="24"/>
                <w:szCs w:val="24"/>
                <w:lang w:val="ru-RU"/>
              </w:rPr>
              <w:t>йешар</w:t>
            </w:r>
            <w:r w:rsidRPr="00C41731">
              <w:rPr>
                <w:sz w:val="24"/>
                <w:szCs w:val="24"/>
              </w:rPr>
              <w:t xml:space="preserve">; </w:t>
            </w:r>
            <w:proofErr w:type="gramStart"/>
            <w:r w:rsidRPr="00C41731">
              <w:rPr>
                <w:sz w:val="24"/>
                <w:szCs w:val="24"/>
                <w:lang w:val="ru-RU"/>
              </w:rPr>
              <w:t>турпалхойн</w:t>
            </w:r>
            <w:r w:rsidRPr="00C41731">
              <w:rPr>
                <w:sz w:val="24"/>
                <w:szCs w:val="24"/>
              </w:rPr>
              <w:t xml:space="preserve">  </w:t>
            </w:r>
            <w:r w:rsidRPr="00C41731">
              <w:rPr>
                <w:sz w:val="24"/>
                <w:szCs w:val="24"/>
                <w:lang w:val="ru-RU"/>
              </w:rPr>
              <w:t>бӀаьран</w:t>
            </w:r>
            <w:proofErr w:type="gramEnd"/>
            <w:r w:rsidRPr="00C41731">
              <w:rPr>
                <w:sz w:val="24"/>
                <w:szCs w:val="24"/>
              </w:rPr>
              <w:t xml:space="preserve"> </w:t>
            </w:r>
            <w:r w:rsidRPr="00C41731">
              <w:rPr>
                <w:sz w:val="24"/>
                <w:szCs w:val="24"/>
                <w:lang w:val="ru-RU"/>
              </w:rPr>
              <w:t>васташ</w:t>
            </w:r>
            <w:r w:rsidRPr="00C41731">
              <w:rPr>
                <w:sz w:val="24"/>
                <w:szCs w:val="24"/>
              </w:rPr>
              <w:t xml:space="preserve"> </w:t>
            </w:r>
            <w:r w:rsidRPr="00C41731">
              <w:rPr>
                <w:sz w:val="24"/>
                <w:szCs w:val="24"/>
                <w:lang w:val="ru-RU"/>
              </w:rPr>
              <w:t>хӀиттор</w:t>
            </w:r>
            <w:r w:rsidRPr="00C41731">
              <w:rPr>
                <w:sz w:val="24"/>
                <w:szCs w:val="24"/>
              </w:rPr>
              <w:t xml:space="preserve">; </w:t>
            </w:r>
            <w:r w:rsidRPr="00C41731">
              <w:rPr>
                <w:sz w:val="24"/>
                <w:szCs w:val="24"/>
                <w:lang w:val="ru-RU"/>
              </w:rPr>
              <w:t>цу</w:t>
            </w:r>
            <w:r w:rsidRPr="00C41731">
              <w:rPr>
                <w:sz w:val="24"/>
                <w:szCs w:val="24"/>
              </w:rPr>
              <w:t xml:space="preserve"> </w:t>
            </w:r>
            <w:r w:rsidRPr="00C41731">
              <w:rPr>
                <w:sz w:val="24"/>
                <w:szCs w:val="24"/>
                <w:lang w:val="ru-RU"/>
              </w:rPr>
              <w:t>декъехь</w:t>
            </w:r>
            <w:r w:rsidRPr="00C41731">
              <w:rPr>
                <w:sz w:val="24"/>
                <w:szCs w:val="24"/>
              </w:rPr>
              <w:t xml:space="preserve"> </w:t>
            </w:r>
            <w:r w:rsidRPr="00C41731">
              <w:rPr>
                <w:sz w:val="24"/>
                <w:szCs w:val="24"/>
                <w:lang w:val="ru-RU"/>
              </w:rPr>
              <w:t>йийцаре</w:t>
            </w:r>
            <w:r w:rsidRPr="00C41731">
              <w:rPr>
                <w:sz w:val="24"/>
                <w:szCs w:val="24"/>
              </w:rPr>
              <w:t xml:space="preserve"> </w:t>
            </w:r>
            <w:r w:rsidRPr="00C41731">
              <w:rPr>
                <w:sz w:val="24"/>
                <w:szCs w:val="24"/>
                <w:lang w:val="ru-RU"/>
              </w:rPr>
              <w:t>йечу</w:t>
            </w:r>
            <w:r w:rsidRPr="00C41731">
              <w:rPr>
                <w:sz w:val="24"/>
                <w:szCs w:val="24"/>
              </w:rPr>
              <w:t xml:space="preserve"> </w:t>
            </w:r>
            <w:r w:rsidRPr="00C41731">
              <w:rPr>
                <w:sz w:val="24"/>
                <w:szCs w:val="24"/>
                <w:lang w:val="ru-RU"/>
              </w:rPr>
              <w:t>проблемашца</w:t>
            </w:r>
            <w:r w:rsidRPr="00C41731">
              <w:rPr>
                <w:sz w:val="24"/>
                <w:szCs w:val="24"/>
              </w:rPr>
              <w:t xml:space="preserve"> </w:t>
            </w:r>
            <w:r w:rsidRPr="00C41731">
              <w:rPr>
                <w:sz w:val="24"/>
                <w:szCs w:val="24"/>
                <w:lang w:val="ru-RU"/>
              </w:rPr>
              <w:t>доцца</w:t>
            </w:r>
            <w:r w:rsidRPr="00C41731">
              <w:rPr>
                <w:sz w:val="24"/>
                <w:szCs w:val="24"/>
              </w:rPr>
              <w:t xml:space="preserve"> </w:t>
            </w:r>
            <w:r w:rsidRPr="00C41731">
              <w:rPr>
                <w:sz w:val="24"/>
                <w:szCs w:val="24"/>
                <w:lang w:val="ru-RU"/>
              </w:rPr>
              <w:t>дийцар</w:t>
            </w:r>
            <w:r w:rsidRPr="00C41731">
              <w:rPr>
                <w:sz w:val="24"/>
                <w:szCs w:val="24"/>
              </w:rPr>
              <w:t xml:space="preserve"> </w:t>
            </w:r>
            <w:r w:rsidRPr="00C41731">
              <w:rPr>
                <w:sz w:val="24"/>
                <w:szCs w:val="24"/>
                <w:lang w:val="ru-RU"/>
              </w:rPr>
              <w:t>хӀоттор</w:t>
            </w:r>
            <w:r w:rsidRPr="00C41731">
              <w:rPr>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C41731" w:rsidRDefault="00B71FF6" w:rsidP="00C41731">
            <w:pPr>
              <w:autoSpaceDE w:val="0"/>
              <w:autoSpaceDN w:val="0"/>
              <w:spacing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B71FF6" w:rsidRPr="00C41731" w:rsidRDefault="00B71FF6"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B71FF6" w:rsidRPr="00C41731" w:rsidRDefault="00B71FF6"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B71FF6" w:rsidRPr="00C41731" w:rsidRDefault="00B71FF6" w:rsidP="00C41731">
            <w:pPr>
              <w:autoSpaceDE w:val="0"/>
              <w:autoSpaceDN w:val="0"/>
              <w:spacing w:after="0" w:line="252" w:lineRule="auto"/>
              <w:ind w:left="72" w:right="432"/>
              <w:rPr>
                <w:sz w:val="24"/>
                <w:szCs w:val="24"/>
              </w:rPr>
            </w:pPr>
          </w:p>
        </w:tc>
      </w:tr>
      <w:tr w:rsidR="00F002D3" w:rsidRPr="00C41731" w:rsidTr="00B71FF6">
        <w:trPr>
          <w:trHeight w:hRule="exact" w:val="269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5.4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45" w:lineRule="auto"/>
              <w:ind w:left="72" w:right="144"/>
              <w:rPr>
                <w:sz w:val="24"/>
                <w:szCs w:val="24"/>
                <w:lang w:val="ru-RU"/>
              </w:rPr>
            </w:pPr>
            <w:r w:rsidRPr="00C41731">
              <w:rPr>
                <w:sz w:val="24"/>
                <w:szCs w:val="24"/>
                <w:lang w:val="ru-RU"/>
              </w:rPr>
              <w:t>1.Гайсултанов «Пхьола».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4" w:lineRule="auto"/>
              <w:ind w:left="72" w:right="144"/>
              <w:rPr>
                <w:sz w:val="24"/>
                <w:szCs w:val="24"/>
              </w:rPr>
            </w:pPr>
            <w:r w:rsidRPr="00C41731">
              <w:rPr>
                <w:sz w:val="24"/>
                <w:szCs w:val="24"/>
                <w:lang w:val="ru-RU"/>
              </w:rPr>
              <w:t>Йухасхьайийцар</w:t>
            </w:r>
            <w:r w:rsidRPr="00C41731">
              <w:rPr>
                <w:sz w:val="24"/>
                <w:szCs w:val="24"/>
              </w:rPr>
              <w:t xml:space="preserve">: </w:t>
            </w:r>
            <w:r w:rsidRPr="00C41731">
              <w:rPr>
                <w:sz w:val="24"/>
                <w:szCs w:val="24"/>
                <w:lang w:val="ru-RU"/>
              </w:rPr>
              <w:t>суьрташна</w:t>
            </w:r>
            <w:r w:rsidRPr="00C41731">
              <w:rPr>
                <w:sz w:val="24"/>
                <w:szCs w:val="24"/>
              </w:rPr>
              <w:t xml:space="preserve"> </w:t>
            </w:r>
            <w:r w:rsidRPr="00C41731">
              <w:rPr>
                <w:sz w:val="24"/>
                <w:szCs w:val="24"/>
                <w:lang w:val="ru-RU"/>
              </w:rPr>
              <w:t>тӀетийжаш</w:t>
            </w:r>
            <w:r w:rsidRPr="00C41731">
              <w:rPr>
                <w:sz w:val="24"/>
                <w:szCs w:val="24"/>
              </w:rPr>
              <w:t xml:space="preserve">; </w:t>
            </w:r>
            <w:r w:rsidRPr="00C41731">
              <w:rPr>
                <w:sz w:val="24"/>
                <w:szCs w:val="24"/>
                <w:lang w:val="ru-RU"/>
              </w:rPr>
              <w:t>дешархоша</w:t>
            </w:r>
            <w:r w:rsidRPr="00C41731">
              <w:rPr>
                <w:sz w:val="24"/>
                <w:szCs w:val="24"/>
              </w:rPr>
              <w:t xml:space="preserve"> </w:t>
            </w:r>
            <w:r w:rsidRPr="00C41731">
              <w:rPr>
                <w:sz w:val="24"/>
                <w:szCs w:val="24"/>
                <w:lang w:val="ru-RU"/>
              </w:rPr>
              <w:t>хӀоттийнчу</w:t>
            </w:r>
            <w:r w:rsidRPr="00C41731">
              <w:rPr>
                <w:sz w:val="24"/>
                <w:szCs w:val="24"/>
              </w:rPr>
              <w:t xml:space="preserve"> </w:t>
            </w:r>
            <w:r w:rsidRPr="00C41731">
              <w:rPr>
                <w:sz w:val="24"/>
                <w:szCs w:val="24"/>
                <w:lang w:val="ru-RU"/>
              </w:rPr>
              <w:t>планна</w:t>
            </w:r>
            <w:r w:rsidRPr="00C41731">
              <w:rPr>
                <w:sz w:val="24"/>
                <w:szCs w:val="24"/>
              </w:rPr>
              <w:t xml:space="preserve"> </w:t>
            </w:r>
            <w:r w:rsidRPr="00C41731">
              <w:rPr>
                <w:sz w:val="24"/>
                <w:szCs w:val="24"/>
                <w:lang w:val="ru-RU"/>
              </w:rPr>
              <w:t>тӀетийжаш</w:t>
            </w:r>
            <w:r w:rsidRPr="00C41731">
              <w:rPr>
                <w:sz w:val="24"/>
                <w:szCs w:val="24"/>
              </w:rPr>
              <w:t>.</w:t>
            </w:r>
          </w:p>
          <w:p w:rsidR="00F002D3" w:rsidRPr="00C41731" w:rsidRDefault="00F002D3" w:rsidP="00C41731">
            <w:pPr>
              <w:autoSpaceDE w:val="0"/>
              <w:autoSpaceDN w:val="0"/>
              <w:spacing w:after="0" w:line="254" w:lineRule="auto"/>
              <w:ind w:left="72" w:right="144"/>
              <w:rPr>
                <w:sz w:val="24"/>
                <w:szCs w:val="24"/>
              </w:rPr>
            </w:pPr>
            <w:r w:rsidRPr="00C41731">
              <w:rPr>
                <w:sz w:val="24"/>
                <w:szCs w:val="24"/>
                <w:lang w:val="ru-RU"/>
              </w:rPr>
              <w:t>Текстехь</w:t>
            </w:r>
            <w:r w:rsidRPr="00C41731">
              <w:rPr>
                <w:sz w:val="24"/>
                <w:szCs w:val="24"/>
              </w:rPr>
              <w:t xml:space="preserve"> </w:t>
            </w:r>
            <w:r w:rsidRPr="00C41731">
              <w:rPr>
                <w:sz w:val="24"/>
                <w:szCs w:val="24"/>
                <w:lang w:val="ru-RU"/>
              </w:rPr>
              <w:t>хӀиттийнчу</w:t>
            </w:r>
            <w:r w:rsidRPr="00C41731">
              <w:rPr>
                <w:sz w:val="24"/>
                <w:szCs w:val="24"/>
              </w:rPr>
              <w:t xml:space="preserve"> </w:t>
            </w:r>
            <w:proofErr w:type="gramStart"/>
            <w:r w:rsidRPr="00C41731">
              <w:rPr>
                <w:sz w:val="24"/>
                <w:szCs w:val="24"/>
                <w:lang w:val="ru-RU"/>
              </w:rPr>
              <w:t>гӀиллакх</w:t>
            </w:r>
            <w:r w:rsidRPr="00C41731">
              <w:rPr>
                <w:sz w:val="24"/>
                <w:szCs w:val="24"/>
              </w:rPr>
              <w:t>-</w:t>
            </w:r>
            <w:r w:rsidRPr="00C41731">
              <w:rPr>
                <w:sz w:val="24"/>
                <w:szCs w:val="24"/>
                <w:lang w:val="ru-RU"/>
              </w:rPr>
              <w:t>оьздангаллин</w:t>
            </w:r>
            <w:proofErr w:type="gramEnd"/>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историко</w:t>
            </w:r>
            <w:r w:rsidRPr="00C41731">
              <w:rPr>
                <w:sz w:val="24"/>
                <w:szCs w:val="24"/>
              </w:rPr>
              <w:t>-</w:t>
            </w:r>
            <w:r w:rsidRPr="00C41731">
              <w:rPr>
                <w:sz w:val="24"/>
                <w:szCs w:val="24"/>
                <w:lang w:val="ru-RU"/>
              </w:rPr>
              <w:t>культурин</w:t>
            </w:r>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хаттарийн</w:t>
            </w:r>
            <w:r w:rsidRPr="00C41731">
              <w:rPr>
                <w:sz w:val="24"/>
                <w:szCs w:val="24"/>
              </w:rPr>
              <w:t xml:space="preserve"> </w:t>
            </w:r>
            <w:r w:rsidRPr="00C41731">
              <w:rPr>
                <w:sz w:val="24"/>
                <w:szCs w:val="24"/>
                <w:lang w:val="ru-RU"/>
              </w:rPr>
              <w:t>анализ</w:t>
            </w:r>
            <w:r w:rsidRPr="00C41731">
              <w:rPr>
                <w:sz w:val="24"/>
                <w:szCs w:val="24"/>
              </w:rPr>
              <w:t xml:space="preserve"> </w:t>
            </w:r>
            <w:r w:rsidRPr="00C41731">
              <w:rPr>
                <w:sz w:val="24"/>
                <w:szCs w:val="24"/>
                <w:lang w:val="ru-RU"/>
              </w:rPr>
              <w:t>йар</w:t>
            </w:r>
            <w:r w:rsidRPr="00C41731">
              <w:rPr>
                <w:sz w:val="24"/>
                <w:szCs w:val="24"/>
              </w:rPr>
              <w:t xml:space="preserve">; </w:t>
            </w:r>
            <w:r w:rsidRPr="00C41731">
              <w:rPr>
                <w:sz w:val="24"/>
                <w:szCs w:val="24"/>
                <w:lang w:val="ru-RU"/>
              </w:rPr>
              <w:t>гонахарчу</w:t>
            </w:r>
            <w:r w:rsidRPr="00C41731">
              <w:rPr>
                <w:sz w:val="24"/>
                <w:szCs w:val="24"/>
              </w:rPr>
              <w:t xml:space="preserve"> </w:t>
            </w:r>
            <w:r w:rsidRPr="00C41731">
              <w:rPr>
                <w:sz w:val="24"/>
                <w:szCs w:val="24"/>
                <w:lang w:val="ru-RU"/>
              </w:rPr>
              <w:t>бакъдолчун</w:t>
            </w:r>
            <w:r w:rsidRPr="00C41731">
              <w:rPr>
                <w:sz w:val="24"/>
                <w:szCs w:val="24"/>
              </w:rPr>
              <w:t xml:space="preserve"> </w:t>
            </w:r>
            <w:r w:rsidRPr="00C41731">
              <w:rPr>
                <w:sz w:val="24"/>
                <w:szCs w:val="24"/>
                <w:lang w:val="ru-RU"/>
              </w:rPr>
              <w:t>хьежамца</w:t>
            </w:r>
            <w:r w:rsidRPr="00C41731">
              <w:rPr>
                <w:sz w:val="24"/>
                <w:szCs w:val="24"/>
              </w:rPr>
              <w:t xml:space="preserve"> </w:t>
            </w:r>
            <w:r w:rsidRPr="00C41731">
              <w:rPr>
                <w:sz w:val="24"/>
                <w:szCs w:val="24"/>
                <w:lang w:val="ru-RU"/>
              </w:rPr>
              <w:t>царна</w:t>
            </w:r>
            <w:r w:rsidRPr="00C41731">
              <w:rPr>
                <w:sz w:val="24"/>
                <w:szCs w:val="24"/>
              </w:rPr>
              <w:t xml:space="preserve"> </w:t>
            </w:r>
            <w:r w:rsidRPr="00C41731">
              <w:rPr>
                <w:sz w:val="24"/>
                <w:szCs w:val="24"/>
                <w:lang w:val="ru-RU"/>
              </w:rPr>
              <w:t>жоьпаш</w:t>
            </w:r>
            <w:r w:rsidRPr="00C41731">
              <w:rPr>
                <w:sz w:val="24"/>
                <w:szCs w:val="24"/>
              </w:rPr>
              <w:t xml:space="preserve"> </w:t>
            </w:r>
            <w:r w:rsidRPr="00C41731">
              <w:rPr>
                <w:sz w:val="24"/>
                <w:szCs w:val="24"/>
                <w:lang w:val="ru-RU"/>
              </w:rPr>
              <w:t>лаха</w:t>
            </w:r>
            <w:r w:rsidRPr="00C41731">
              <w:rPr>
                <w:sz w:val="24"/>
                <w:szCs w:val="24"/>
              </w:rPr>
              <w:t xml:space="preserve"> </w:t>
            </w:r>
            <w:r w:rsidRPr="00C41731">
              <w:rPr>
                <w:sz w:val="24"/>
                <w:szCs w:val="24"/>
                <w:lang w:val="ru-RU"/>
              </w:rPr>
              <w:t>хаар</w:t>
            </w:r>
            <w:r w:rsidRPr="00C41731">
              <w:rPr>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F002D3" w:rsidRPr="00C41731" w:rsidRDefault="00F002D3" w:rsidP="00C41731">
            <w:pPr>
              <w:autoSpaceDE w:val="0"/>
              <w:autoSpaceDN w:val="0"/>
              <w:spacing w:after="0" w:line="252" w:lineRule="auto"/>
              <w:ind w:left="72" w:right="432"/>
              <w:rPr>
                <w:sz w:val="24"/>
                <w:szCs w:val="24"/>
              </w:rPr>
            </w:pPr>
          </w:p>
        </w:tc>
      </w:tr>
      <w:tr w:rsidR="00F002D3" w:rsidRPr="00C41731" w:rsidTr="00F002D3">
        <w:trPr>
          <w:trHeight w:hRule="exact" w:val="14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jc w:val="center"/>
              <w:rPr>
                <w:rFonts w:ascii="Times New Roman" w:eastAsia="Times New Roman" w:hAnsi="Times New Roman"/>
                <w:color w:val="000000"/>
                <w:w w:val="97"/>
                <w:sz w:val="24"/>
                <w:szCs w:val="24"/>
              </w:rPr>
            </w:pPr>
            <w:r w:rsidRPr="00C41731">
              <w:rPr>
                <w:rFonts w:ascii="Times New Roman" w:eastAsia="Times New Roman" w:hAnsi="Times New Roman"/>
                <w:color w:val="000000"/>
                <w:w w:val="97"/>
                <w:sz w:val="24"/>
                <w:szCs w:val="24"/>
              </w:rPr>
              <w:t>5.5.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45" w:lineRule="auto"/>
              <w:ind w:left="72" w:right="144"/>
              <w:rPr>
                <w:sz w:val="24"/>
                <w:szCs w:val="24"/>
              </w:rPr>
            </w:pPr>
            <w:r w:rsidRPr="00C41731">
              <w:rPr>
                <w:sz w:val="24"/>
                <w:szCs w:val="24"/>
              </w:rPr>
              <w:t>Кагерманов. «Говзанчаш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rPr>
            </w:pPr>
            <w:r w:rsidRPr="00C41731">
              <w:rPr>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4" w:lineRule="auto"/>
              <w:ind w:left="72" w:right="144"/>
              <w:rPr>
                <w:sz w:val="24"/>
                <w:szCs w:val="24"/>
              </w:rPr>
            </w:pPr>
            <w:r w:rsidRPr="00C41731">
              <w:rPr>
                <w:sz w:val="24"/>
                <w:szCs w:val="24"/>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p>
        </w:tc>
      </w:tr>
    </w:tbl>
    <w:p w:rsidR="00AE32A7" w:rsidRPr="00C41731" w:rsidRDefault="00AE32A7" w:rsidP="00C41731">
      <w:pPr>
        <w:rPr>
          <w:sz w:val="24"/>
          <w:szCs w:val="24"/>
        </w:rPr>
        <w:sectPr w:rsidR="00AE32A7" w:rsidRPr="00C41731">
          <w:pgSz w:w="16840" w:h="11900"/>
          <w:pgMar w:top="284" w:right="640" w:bottom="1440" w:left="666" w:header="720" w:footer="720" w:gutter="0"/>
          <w:cols w:space="720" w:equalWidth="0">
            <w:col w:w="15534" w:space="0"/>
          </w:cols>
          <w:docGrid w:linePitch="360"/>
        </w:sectPr>
      </w:pPr>
    </w:p>
    <w:p w:rsidR="00AE32A7" w:rsidRPr="00C41731" w:rsidRDefault="00AE32A7" w:rsidP="00C41731">
      <w:pPr>
        <w:autoSpaceDE w:val="0"/>
        <w:autoSpaceDN w:val="0"/>
        <w:spacing w:after="66" w:line="220" w:lineRule="exact"/>
        <w:rPr>
          <w:sz w:val="24"/>
          <w:szCs w:val="24"/>
        </w:rPr>
      </w:pPr>
    </w:p>
    <w:p w:rsidR="00AE32A7" w:rsidRPr="00C41731" w:rsidRDefault="00AE32A7" w:rsidP="00C41731">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F002D3" w:rsidRPr="00C41731" w:rsidTr="00C41731">
        <w:trPr>
          <w:trHeight w:hRule="exact" w:val="22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5.6.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r w:rsidRPr="00C41731">
              <w:rPr>
                <w:sz w:val="24"/>
                <w:szCs w:val="24"/>
                <w:lang w:val="ru-RU"/>
              </w:rPr>
              <w:t xml:space="preserve">Х.Ошаев «Ши </w:t>
            </w:r>
            <w:proofErr w:type="gramStart"/>
            <w:r w:rsidRPr="00C41731">
              <w:rPr>
                <w:sz w:val="24"/>
                <w:szCs w:val="24"/>
                <w:lang w:val="ru-RU"/>
              </w:rPr>
              <w:t>накъост »</w:t>
            </w:r>
            <w:proofErr w:type="gram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4" w:lineRule="auto"/>
              <w:ind w:left="72" w:right="144"/>
              <w:rPr>
                <w:sz w:val="24"/>
                <w:szCs w:val="24"/>
              </w:rPr>
            </w:pPr>
            <w:r w:rsidRPr="00C41731">
              <w:rPr>
                <w:sz w:val="24"/>
                <w:szCs w:val="24"/>
                <w:lang w:val="ru-RU"/>
              </w:rPr>
              <w:t>Текстехь</w:t>
            </w:r>
            <w:r w:rsidRPr="00C41731">
              <w:rPr>
                <w:sz w:val="24"/>
                <w:szCs w:val="24"/>
              </w:rPr>
              <w:t xml:space="preserve"> </w:t>
            </w:r>
            <w:r w:rsidRPr="00C41731">
              <w:rPr>
                <w:sz w:val="24"/>
                <w:szCs w:val="24"/>
                <w:lang w:val="ru-RU"/>
              </w:rPr>
              <w:t>хӀиттийнчу</w:t>
            </w:r>
            <w:r w:rsidRPr="00C41731">
              <w:rPr>
                <w:sz w:val="24"/>
                <w:szCs w:val="24"/>
              </w:rPr>
              <w:t xml:space="preserve"> </w:t>
            </w:r>
            <w:proofErr w:type="gramStart"/>
            <w:r w:rsidRPr="00C41731">
              <w:rPr>
                <w:sz w:val="24"/>
                <w:szCs w:val="24"/>
                <w:lang w:val="ru-RU"/>
              </w:rPr>
              <w:t>гӀиллакх</w:t>
            </w:r>
            <w:r w:rsidRPr="00C41731">
              <w:rPr>
                <w:sz w:val="24"/>
                <w:szCs w:val="24"/>
              </w:rPr>
              <w:t>-</w:t>
            </w:r>
            <w:r w:rsidRPr="00C41731">
              <w:rPr>
                <w:sz w:val="24"/>
                <w:szCs w:val="24"/>
                <w:lang w:val="ru-RU"/>
              </w:rPr>
              <w:t>оьздангаллин</w:t>
            </w:r>
            <w:proofErr w:type="gramEnd"/>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историко</w:t>
            </w:r>
            <w:r w:rsidRPr="00C41731">
              <w:rPr>
                <w:sz w:val="24"/>
                <w:szCs w:val="24"/>
              </w:rPr>
              <w:t>-</w:t>
            </w:r>
            <w:r w:rsidRPr="00C41731">
              <w:rPr>
                <w:sz w:val="24"/>
                <w:szCs w:val="24"/>
                <w:lang w:val="ru-RU"/>
              </w:rPr>
              <w:t>культурин</w:t>
            </w:r>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хаттарийн</w:t>
            </w:r>
            <w:r w:rsidRPr="00C41731">
              <w:rPr>
                <w:sz w:val="24"/>
                <w:szCs w:val="24"/>
              </w:rPr>
              <w:t xml:space="preserve"> </w:t>
            </w:r>
            <w:r w:rsidRPr="00C41731">
              <w:rPr>
                <w:sz w:val="24"/>
                <w:szCs w:val="24"/>
                <w:lang w:val="ru-RU"/>
              </w:rPr>
              <w:t>анализ</w:t>
            </w:r>
            <w:r w:rsidRPr="00C41731">
              <w:rPr>
                <w:sz w:val="24"/>
                <w:szCs w:val="24"/>
              </w:rPr>
              <w:t xml:space="preserve"> </w:t>
            </w:r>
            <w:r w:rsidRPr="00C41731">
              <w:rPr>
                <w:sz w:val="24"/>
                <w:szCs w:val="24"/>
                <w:lang w:val="ru-RU"/>
              </w:rPr>
              <w:t>йар</w:t>
            </w:r>
            <w:r w:rsidRPr="00C41731">
              <w:rPr>
                <w:sz w:val="24"/>
                <w:szCs w:val="24"/>
              </w:rPr>
              <w:t xml:space="preserve">; </w:t>
            </w:r>
            <w:r w:rsidRPr="00C41731">
              <w:rPr>
                <w:sz w:val="24"/>
                <w:szCs w:val="24"/>
                <w:lang w:val="ru-RU"/>
              </w:rPr>
              <w:t>гонахарчу</w:t>
            </w:r>
            <w:r w:rsidRPr="00C41731">
              <w:rPr>
                <w:sz w:val="24"/>
                <w:szCs w:val="24"/>
              </w:rPr>
              <w:t xml:space="preserve"> </w:t>
            </w:r>
            <w:r w:rsidRPr="00C41731">
              <w:rPr>
                <w:sz w:val="24"/>
                <w:szCs w:val="24"/>
                <w:lang w:val="ru-RU"/>
              </w:rPr>
              <w:t>бакъдолчун</w:t>
            </w:r>
            <w:r w:rsidRPr="00C41731">
              <w:rPr>
                <w:sz w:val="24"/>
                <w:szCs w:val="24"/>
              </w:rPr>
              <w:t xml:space="preserve"> </w:t>
            </w:r>
            <w:r w:rsidRPr="00C41731">
              <w:rPr>
                <w:sz w:val="24"/>
                <w:szCs w:val="24"/>
                <w:lang w:val="ru-RU"/>
              </w:rPr>
              <w:t>хьежамца</w:t>
            </w:r>
            <w:r w:rsidRPr="00C41731">
              <w:rPr>
                <w:sz w:val="24"/>
                <w:szCs w:val="24"/>
              </w:rPr>
              <w:t xml:space="preserve"> </w:t>
            </w:r>
            <w:r w:rsidRPr="00C41731">
              <w:rPr>
                <w:sz w:val="24"/>
                <w:szCs w:val="24"/>
                <w:lang w:val="ru-RU"/>
              </w:rPr>
              <w:t>царна</w:t>
            </w:r>
            <w:r w:rsidRPr="00C41731">
              <w:rPr>
                <w:sz w:val="24"/>
                <w:szCs w:val="24"/>
              </w:rPr>
              <w:t xml:space="preserve"> </w:t>
            </w:r>
            <w:r w:rsidRPr="00C41731">
              <w:rPr>
                <w:sz w:val="24"/>
                <w:szCs w:val="24"/>
                <w:lang w:val="ru-RU"/>
              </w:rPr>
              <w:t>жоьпаш</w:t>
            </w:r>
            <w:r w:rsidRPr="00C41731">
              <w:rPr>
                <w:sz w:val="24"/>
                <w:szCs w:val="24"/>
              </w:rPr>
              <w:t xml:space="preserve"> </w:t>
            </w:r>
            <w:r w:rsidRPr="00C41731">
              <w:rPr>
                <w:sz w:val="24"/>
                <w:szCs w:val="24"/>
                <w:lang w:val="ru-RU"/>
              </w:rPr>
              <w:t>лаха</w:t>
            </w:r>
            <w:r w:rsidRPr="00C41731">
              <w:rPr>
                <w:sz w:val="24"/>
                <w:szCs w:val="24"/>
              </w:rPr>
              <w:t xml:space="preserve"> </w:t>
            </w:r>
            <w:r w:rsidRPr="00C41731">
              <w:rPr>
                <w:sz w:val="24"/>
                <w:szCs w:val="24"/>
                <w:lang w:val="ru-RU"/>
              </w:rPr>
              <w:t>хаар</w:t>
            </w:r>
            <w:r w:rsidRPr="00C41731">
              <w:rPr>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F002D3" w:rsidRPr="00C41731" w:rsidRDefault="00F002D3" w:rsidP="00C41731">
            <w:pPr>
              <w:autoSpaceDE w:val="0"/>
              <w:autoSpaceDN w:val="0"/>
              <w:spacing w:after="0" w:line="252" w:lineRule="auto"/>
              <w:ind w:left="72" w:right="432"/>
              <w:rPr>
                <w:sz w:val="24"/>
                <w:szCs w:val="24"/>
              </w:rPr>
            </w:pPr>
          </w:p>
        </w:tc>
      </w:tr>
    </w:tbl>
    <w:p w:rsidR="00F002D3" w:rsidRPr="00C41731" w:rsidRDefault="00F002D3" w:rsidP="00C41731">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F002D3" w:rsidRPr="00C41731" w:rsidTr="00C41731">
        <w:trPr>
          <w:trHeight w:hRule="exact" w:val="213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5.7.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45" w:lineRule="auto"/>
              <w:ind w:left="72"/>
              <w:rPr>
                <w:sz w:val="24"/>
                <w:szCs w:val="24"/>
                <w:lang w:val="ru-RU"/>
              </w:rPr>
            </w:pPr>
            <w:r w:rsidRPr="00C41731">
              <w:rPr>
                <w:sz w:val="24"/>
                <w:szCs w:val="24"/>
                <w:lang w:val="ru-RU"/>
              </w:rPr>
              <w:t>Г.Балл «Цхьана меттехь ца соцу мало».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45" w:lineRule="auto"/>
              <w:ind w:left="72" w:right="144"/>
              <w:rPr>
                <w:sz w:val="24"/>
                <w:szCs w:val="24"/>
                <w:lang w:val="ru-RU"/>
              </w:rPr>
            </w:pPr>
            <w:r w:rsidRPr="00C41731">
              <w:rPr>
                <w:sz w:val="24"/>
                <w:szCs w:val="24"/>
                <w:lang w:val="ru-RU"/>
              </w:rPr>
              <w:t>Тергам бар: суьртан (иллюстрацин) анализ йар, говзаран чулацамца и йустар, говзарна суьрташ дахкаран шайн кепаш йалор.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F002D3" w:rsidRPr="00C41731" w:rsidRDefault="00F002D3" w:rsidP="00C41731">
            <w:pPr>
              <w:autoSpaceDE w:val="0"/>
              <w:autoSpaceDN w:val="0"/>
              <w:spacing w:after="0" w:line="252" w:lineRule="auto"/>
              <w:ind w:left="72" w:right="432"/>
              <w:rPr>
                <w:sz w:val="24"/>
                <w:szCs w:val="24"/>
              </w:rPr>
            </w:pPr>
          </w:p>
        </w:tc>
      </w:tr>
      <w:tr w:rsidR="00F002D3" w:rsidRPr="00C41731" w:rsidTr="00C41731">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rPr>
                <w:b/>
                <w:sz w:val="24"/>
                <w:szCs w:val="24"/>
              </w:rPr>
            </w:pPr>
            <w:r w:rsidRPr="00C41731">
              <w:rPr>
                <w:rFonts w:ascii="Times New Roman" w:eastAsia="Times New Roman" w:hAnsi="Times New Roman"/>
                <w:b/>
                <w:color w:val="000000"/>
                <w:w w:val="97"/>
                <w:sz w:val="24"/>
                <w:szCs w:val="24"/>
              </w:rPr>
              <w:t xml:space="preserve">Декъехула </w:t>
            </w:r>
            <w:r w:rsidRPr="00C41731">
              <w:rPr>
                <w:rFonts w:ascii="Times New Roman" w:eastAsia="Times New Roman" w:hAnsi="Times New Roman"/>
                <w:b/>
                <w:color w:val="000000"/>
                <w:w w:val="97"/>
                <w:sz w:val="24"/>
                <w:szCs w:val="24"/>
                <w:lang w:val="ru-RU"/>
              </w:rPr>
              <w:t xml:space="preserve">дерриг </w:t>
            </w:r>
            <w:r w:rsidRPr="00C41731">
              <w:rPr>
                <w:rFonts w:ascii="Times New Roman" w:eastAsia="Times New Roman" w:hAnsi="Times New Roman"/>
                <w:b/>
                <w:color w:val="000000"/>
                <w:w w:val="97"/>
                <w:sz w:val="24"/>
                <w:szCs w:val="24"/>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b/>
                <w:sz w:val="24"/>
                <w:szCs w:val="24"/>
              </w:rPr>
            </w:pPr>
            <w:r w:rsidRPr="00C41731">
              <w:rPr>
                <w:rFonts w:ascii="Times New Roman" w:eastAsia="Times New Roman" w:hAnsi="Times New Roman"/>
                <w:b/>
                <w:color w:val="000000"/>
                <w:w w:val="97"/>
                <w:sz w:val="24"/>
                <w:szCs w:val="24"/>
              </w:rPr>
              <w:t>7</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b/>
                <w:sz w:val="24"/>
                <w:szCs w:val="24"/>
              </w:rPr>
            </w:pPr>
          </w:p>
        </w:tc>
      </w:tr>
      <w:tr w:rsidR="00F002D3" w:rsidRPr="00C41731" w:rsidTr="00C41731">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rPr>
                <w:b/>
                <w:sz w:val="24"/>
                <w:szCs w:val="24"/>
                <w:lang w:val="ru-RU"/>
              </w:rPr>
            </w:pPr>
            <w:r w:rsidRPr="00C41731">
              <w:rPr>
                <w:rFonts w:ascii="Times New Roman" w:eastAsia="Times New Roman" w:hAnsi="Times New Roman"/>
                <w:b/>
                <w:color w:val="000000"/>
                <w:w w:val="97"/>
                <w:sz w:val="24"/>
                <w:szCs w:val="24"/>
                <w:lang w:val="ru-RU"/>
              </w:rPr>
              <w:t xml:space="preserve">Дакъа 6.  1а </w:t>
            </w:r>
          </w:p>
        </w:tc>
      </w:tr>
      <w:tr w:rsidR="00F002D3" w:rsidRPr="00C41731" w:rsidTr="00F002D3">
        <w:trPr>
          <w:trHeight w:hRule="exact" w:val="14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jc w:val="center"/>
              <w:rPr>
                <w:sz w:val="24"/>
                <w:szCs w:val="24"/>
                <w:lang w:val="ru-RU"/>
              </w:rPr>
            </w:pPr>
            <w:r w:rsidRPr="00C41731">
              <w:rPr>
                <w:rFonts w:ascii="Times New Roman" w:eastAsia="Times New Roman" w:hAnsi="Times New Roman"/>
                <w:color w:val="000000"/>
                <w:w w:val="97"/>
                <w:sz w:val="24"/>
                <w:szCs w:val="24"/>
                <w:lang w:val="ru-RU"/>
              </w:rPr>
              <w:t>6.1.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0" w:lineRule="auto"/>
              <w:ind w:left="72"/>
              <w:rPr>
                <w:sz w:val="24"/>
                <w:szCs w:val="24"/>
                <w:lang w:val="ru-RU"/>
              </w:rPr>
            </w:pPr>
            <w:r w:rsidRPr="00C41731">
              <w:rPr>
                <w:sz w:val="24"/>
                <w:szCs w:val="24"/>
                <w:lang w:val="ru-RU"/>
              </w:rPr>
              <w:t>1.Мамакаев «1а»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4" w:lineRule="auto"/>
              <w:ind w:left="72"/>
              <w:rPr>
                <w:sz w:val="24"/>
                <w:szCs w:val="24"/>
                <w:lang w:val="ru-RU"/>
              </w:rPr>
            </w:pPr>
            <w:r w:rsidRPr="00C41731">
              <w:rPr>
                <w:sz w:val="24"/>
                <w:szCs w:val="24"/>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F002D3" w:rsidRPr="00C41731" w:rsidRDefault="00F002D3" w:rsidP="00C41731">
            <w:pPr>
              <w:autoSpaceDE w:val="0"/>
              <w:autoSpaceDN w:val="0"/>
              <w:spacing w:after="0" w:line="252" w:lineRule="auto"/>
              <w:ind w:left="72" w:right="432"/>
              <w:rPr>
                <w:sz w:val="24"/>
                <w:szCs w:val="24"/>
              </w:rPr>
            </w:pPr>
          </w:p>
        </w:tc>
      </w:tr>
      <w:tr w:rsidR="00F002D3" w:rsidRPr="00C41731" w:rsidTr="00C41731">
        <w:trPr>
          <w:trHeight w:hRule="exact" w:val="12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jc w:val="center"/>
              <w:rPr>
                <w:sz w:val="24"/>
                <w:szCs w:val="24"/>
                <w:lang w:val="ru-RU"/>
              </w:rPr>
            </w:pPr>
            <w:r w:rsidRPr="00C41731">
              <w:rPr>
                <w:rFonts w:ascii="Times New Roman" w:eastAsia="Times New Roman" w:hAnsi="Times New Roman"/>
                <w:color w:val="000000"/>
                <w:w w:val="97"/>
                <w:sz w:val="24"/>
                <w:szCs w:val="24"/>
                <w:lang w:val="ru-RU"/>
              </w:rPr>
              <w:t>6.2.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45" w:lineRule="auto"/>
              <w:ind w:left="72" w:right="576"/>
              <w:rPr>
                <w:sz w:val="24"/>
                <w:szCs w:val="24"/>
                <w:lang w:val="ru-RU"/>
              </w:rPr>
            </w:pPr>
            <w:r w:rsidRPr="00C41731">
              <w:rPr>
                <w:sz w:val="24"/>
                <w:szCs w:val="24"/>
                <w:lang w:val="ru-RU"/>
              </w:rPr>
              <w:t>Э.Мамакаев «Керла шо»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2" w:lineRule="auto"/>
              <w:ind w:left="72"/>
              <w:rPr>
                <w:sz w:val="24"/>
                <w:szCs w:val="24"/>
                <w:lang w:val="ru-RU"/>
              </w:rPr>
            </w:pPr>
            <w:r w:rsidRPr="00C41731">
              <w:rPr>
                <w:sz w:val="24"/>
                <w:szCs w:val="24"/>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F002D3" w:rsidRPr="00C41731" w:rsidRDefault="00F002D3" w:rsidP="00C41731">
            <w:pPr>
              <w:autoSpaceDE w:val="0"/>
              <w:autoSpaceDN w:val="0"/>
              <w:spacing w:after="0" w:line="252" w:lineRule="auto"/>
              <w:ind w:left="72" w:right="432"/>
              <w:rPr>
                <w:sz w:val="24"/>
                <w:szCs w:val="24"/>
              </w:rPr>
            </w:pPr>
          </w:p>
        </w:tc>
      </w:tr>
      <w:tr w:rsidR="00F002D3" w:rsidRPr="00C41731" w:rsidTr="00C41731">
        <w:trPr>
          <w:trHeight w:hRule="exact" w:val="166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jc w:val="center"/>
              <w:rPr>
                <w:sz w:val="24"/>
                <w:szCs w:val="24"/>
                <w:lang w:val="ru-RU"/>
              </w:rPr>
            </w:pPr>
            <w:r w:rsidRPr="00C41731">
              <w:rPr>
                <w:rFonts w:ascii="Times New Roman" w:eastAsia="Times New Roman" w:hAnsi="Times New Roman"/>
                <w:color w:val="000000"/>
                <w:w w:val="97"/>
                <w:sz w:val="24"/>
                <w:szCs w:val="24"/>
                <w:lang w:val="ru-RU"/>
              </w:rPr>
              <w:t>6.3.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r w:rsidRPr="00C41731">
              <w:rPr>
                <w:sz w:val="24"/>
                <w:szCs w:val="24"/>
                <w:lang w:val="ru-RU"/>
              </w:rPr>
              <w:t>Туьйра «1аьнан оьг1</w:t>
            </w:r>
            <w:proofErr w:type="gramStart"/>
            <w:r w:rsidRPr="00C41731">
              <w:rPr>
                <w:sz w:val="24"/>
                <w:szCs w:val="24"/>
                <w:lang w:val="ru-RU"/>
              </w:rPr>
              <w:t>азло»</w:t>
            </w:r>
            <w:r w:rsidRPr="00C41731">
              <w:rPr>
                <w:sz w:val="24"/>
                <w:szCs w:val="24"/>
                <w:lang w:val="ru-RU"/>
              </w:rPr>
              <w:tab/>
            </w:r>
            <w:proofErr w:type="gramEnd"/>
            <w:r w:rsidRPr="00C41731">
              <w:rPr>
                <w:sz w:val="24"/>
                <w:szCs w:val="24"/>
                <w:lang w:val="ru-RU"/>
              </w:rPr>
              <w:tab/>
            </w:r>
            <w:r w:rsidRPr="00C41731">
              <w:rPr>
                <w:sz w:val="24"/>
                <w:szCs w:val="24"/>
                <w:lang w:val="ru-RU"/>
              </w:rPr>
              <w:tab/>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4" w:lineRule="auto"/>
              <w:ind w:left="72" w:right="144"/>
              <w:rPr>
                <w:sz w:val="24"/>
                <w:szCs w:val="24"/>
                <w:lang w:val="ru-RU"/>
              </w:rPr>
            </w:pPr>
            <w:r w:rsidRPr="00C41731">
              <w:rPr>
                <w:sz w:val="24"/>
                <w:szCs w:val="24"/>
                <w:lang w:val="ru-RU"/>
              </w:rPr>
              <w:t xml:space="preserve">Хезаш йешар: текстах кхетархьама цаторийла йолчу боларца дешархойх </w:t>
            </w:r>
            <w:proofErr w:type="gramStart"/>
            <w:r w:rsidRPr="00C41731">
              <w:rPr>
                <w:sz w:val="24"/>
                <w:szCs w:val="24"/>
                <w:lang w:val="ru-RU"/>
              </w:rPr>
              <w:t>хӀорамма</w:t>
            </w:r>
            <w:proofErr w:type="gramEnd"/>
            <w:r w:rsidRPr="00C41731">
              <w:rPr>
                <w:sz w:val="24"/>
                <w:szCs w:val="24"/>
                <w:lang w:val="ru-RU"/>
              </w:rPr>
              <w:t xml:space="preserve"> а хезаш 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2"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F002D3" w:rsidRPr="00C41731" w:rsidRDefault="00F002D3" w:rsidP="00C41731">
            <w:pPr>
              <w:autoSpaceDE w:val="0"/>
              <w:autoSpaceDN w:val="0"/>
              <w:spacing w:after="0" w:line="252" w:lineRule="auto"/>
              <w:ind w:left="72" w:right="432"/>
              <w:rPr>
                <w:sz w:val="24"/>
                <w:szCs w:val="24"/>
              </w:rPr>
            </w:pPr>
          </w:p>
        </w:tc>
      </w:tr>
      <w:tr w:rsidR="00F002D3" w:rsidRPr="00C41731" w:rsidTr="00C41731">
        <w:trPr>
          <w:trHeight w:hRule="exact" w:val="142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lastRenderedPageBreak/>
              <w:t>6.4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r w:rsidRPr="00C41731">
              <w:rPr>
                <w:sz w:val="24"/>
                <w:szCs w:val="24"/>
                <w:lang w:val="ru-RU"/>
              </w:rPr>
              <w:t>Ж.Махмаев «Салазаш хахкар»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4" w:lineRule="auto"/>
              <w:ind w:left="72" w:right="144"/>
              <w:rPr>
                <w:sz w:val="24"/>
                <w:szCs w:val="24"/>
                <w:lang w:val="ru-RU"/>
              </w:rPr>
            </w:pPr>
            <w:r w:rsidRPr="00C41731">
              <w:rPr>
                <w:sz w:val="24"/>
                <w:szCs w:val="24"/>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autoSpaceDE w:val="0"/>
              <w:autoSpaceDN w:val="0"/>
              <w:spacing w:after="0" w:line="252"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F002D3" w:rsidRPr="00C41731" w:rsidRDefault="00F002D3"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F002D3" w:rsidRPr="00C41731" w:rsidRDefault="00F002D3" w:rsidP="00C41731">
            <w:pPr>
              <w:autoSpaceDE w:val="0"/>
              <w:autoSpaceDN w:val="0"/>
              <w:spacing w:after="0" w:line="252" w:lineRule="auto"/>
              <w:ind w:left="72" w:right="432"/>
              <w:rPr>
                <w:sz w:val="24"/>
                <w:szCs w:val="24"/>
              </w:rPr>
            </w:pPr>
          </w:p>
        </w:tc>
      </w:tr>
      <w:tr w:rsidR="00E82FDA" w:rsidRPr="00C41731" w:rsidTr="00E82FDA">
        <w:trPr>
          <w:trHeight w:hRule="exact" w:val="155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6.5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r w:rsidRPr="00C41731">
              <w:rPr>
                <w:sz w:val="24"/>
                <w:szCs w:val="24"/>
                <w:lang w:val="ru-RU"/>
              </w:rPr>
              <w:t>Хь.Саракаев «Дарц».</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4" w:lineRule="auto"/>
              <w:ind w:left="72" w:right="144"/>
              <w:rPr>
                <w:sz w:val="24"/>
                <w:szCs w:val="24"/>
                <w:lang w:val="ru-RU"/>
              </w:rPr>
            </w:pPr>
            <w:r w:rsidRPr="00C41731">
              <w:rPr>
                <w:sz w:val="24"/>
                <w:szCs w:val="24"/>
                <w:lang w:val="ru-RU"/>
              </w:rPr>
              <w:t xml:space="preserve">Йешар: текстах кхетархьама цаторийла йолчу боларца дешархойх </w:t>
            </w:r>
            <w:proofErr w:type="gramStart"/>
            <w:r w:rsidRPr="00C41731">
              <w:rPr>
                <w:sz w:val="24"/>
                <w:szCs w:val="24"/>
                <w:lang w:val="ru-RU"/>
              </w:rPr>
              <w:t>хӀорамма</w:t>
            </w:r>
            <w:proofErr w:type="gramEnd"/>
            <w:r w:rsidRPr="00C41731">
              <w:rPr>
                <w:sz w:val="24"/>
                <w:szCs w:val="24"/>
                <w:lang w:val="ru-RU"/>
              </w:rPr>
              <w:t xml:space="preserve"> а хезаш 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2"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82FDA" w:rsidRPr="00C41731" w:rsidRDefault="00E82FDA" w:rsidP="00C41731">
            <w:pPr>
              <w:autoSpaceDE w:val="0"/>
              <w:autoSpaceDN w:val="0"/>
              <w:spacing w:after="0" w:line="252" w:lineRule="auto"/>
              <w:ind w:left="72" w:right="432"/>
              <w:rPr>
                <w:sz w:val="24"/>
                <w:szCs w:val="24"/>
              </w:rPr>
            </w:pPr>
          </w:p>
        </w:tc>
      </w:tr>
      <w:tr w:rsidR="00E82FDA" w:rsidRPr="00C41731" w:rsidTr="00C41731">
        <w:trPr>
          <w:trHeight w:hRule="exact" w:val="142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6.6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r w:rsidRPr="00C41731">
              <w:rPr>
                <w:sz w:val="24"/>
                <w:szCs w:val="24"/>
                <w:lang w:val="ru-RU"/>
              </w:rPr>
              <w:t>Д.Кагерманов Г1ура-дада».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4" w:lineRule="auto"/>
              <w:ind w:left="72" w:right="144"/>
              <w:rPr>
                <w:sz w:val="24"/>
                <w:szCs w:val="24"/>
                <w:lang w:val="ru-RU"/>
              </w:rPr>
            </w:pPr>
            <w:r w:rsidRPr="00C41731">
              <w:rPr>
                <w:sz w:val="24"/>
                <w:szCs w:val="24"/>
                <w:lang w:val="ru-RU"/>
              </w:rPr>
              <w:t>Дагахь йешар: текст дагахь йешар, йешначух хиинарг дийцаре дан кечамбар.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2"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82FDA" w:rsidRPr="00C41731" w:rsidRDefault="00E82FDA" w:rsidP="00C41731">
            <w:pPr>
              <w:autoSpaceDE w:val="0"/>
              <w:autoSpaceDN w:val="0"/>
              <w:spacing w:after="0" w:line="252" w:lineRule="auto"/>
              <w:ind w:left="72" w:right="432"/>
              <w:rPr>
                <w:sz w:val="24"/>
                <w:szCs w:val="24"/>
              </w:rPr>
            </w:pPr>
          </w:p>
        </w:tc>
      </w:tr>
      <w:tr w:rsidR="00E82FDA" w:rsidRPr="00C41731" w:rsidTr="00E82FDA">
        <w:trPr>
          <w:trHeight w:hRule="exact" w:val="25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6.7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r w:rsidRPr="00C41731">
              <w:rPr>
                <w:sz w:val="24"/>
                <w:szCs w:val="24"/>
                <w:lang w:val="ru-RU"/>
              </w:rPr>
              <w:t>Хь.Саракаев «Х1ара маца хуьлу»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4" w:lineRule="auto"/>
              <w:ind w:left="72" w:right="144"/>
              <w:rPr>
                <w:sz w:val="24"/>
                <w:szCs w:val="24"/>
                <w:lang w:val="ru-RU"/>
              </w:rPr>
            </w:pPr>
            <w:r w:rsidRPr="00C41731">
              <w:rPr>
                <w:sz w:val="24"/>
                <w:szCs w:val="24"/>
                <w:lang w:val="ru-RU"/>
              </w:rPr>
              <w:t xml:space="preserve">Ӏаморан текстаца диалог: хӀиттийнчу хаттаршна жоьпаш; кхачамбацар дӀадаккха шайн хьежам бовзийтар; шайна </w:t>
            </w:r>
            <w:proofErr w:type="gramStart"/>
            <w:r w:rsidRPr="00C41731">
              <w:rPr>
                <w:sz w:val="24"/>
                <w:szCs w:val="24"/>
                <w:lang w:val="ru-RU"/>
              </w:rPr>
              <w:t>хетачун</w:t>
            </w:r>
            <w:proofErr w:type="gramEnd"/>
            <w:r w:rsidRPr="00C41731">
              <w:rPr>
                <w:sz w:val="24"/>
                <w:szCs w:val="24"/>
                <w:lang w:val="ru-RU"/>
              </w:rPr>
              <w:t xml:space="preserve"> а, сацаман а бухедиллар довзийта хаар.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2"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82FDA" w:rsidRPr="00C41731" w:rsidRDefault="00E82FDA" w:rsidP="00C41731">
            <w:pPr>
              <w:autoSpaceDE w:val="0"/>
              <w:autoSpaceDN w:val="0"/>
              <w:spacing w:after="0" w:line="252" w:lineRule="auto"/>
              <w:ind w:left="72" w:right="432"/>
              <w:rPr>
                <w:sz w:val="24"/>
                <w:szCs w:val="24"/>
              </w:rPr>
            </w:pPr>
          </w:p>
        </w:tc>
      </w:tr>
      <w:tr w:rsidR="00E82FDA" w:rsidRPr="00C41731" w:rsidTr="00E82FDA">
        <w:trPr>
          <w:trHeight w:hRule="exact" w:val="44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rPr>
            </w:pP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rPr>
                <w:rFonts w:ascii="Times New Roman" w:hAnsi="Times New Roman" w:cs="Times New Roman"/>
                <w:b/>
                <w:sz w:val="24"/>
                <w:szCs w:val="24"/>
                <w:lang w:val="ru-RU"/>
              </w:rPr>
            </w:pPr>
            <w:r w:rsidRPr="00C41731">
              <w:rPr>
                <w:rFonts w:ascii="Times New Roman" w:hAnsi="Times New Roman" w:cs="Times New Roman"/>
                <w:b/>
                <w:sz w:val="24"/>
                <w:szCs w:val="24"/>
                <w:lang w:val="ru-RU"/>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rPr>
                <w:rFonts w:ascii="Times New Roman" w:hAnsi="Times New Roman" w:cs="Times New Roman"/>
                <w:b/>
                <w:sz w:val="24"/>
                <w:szCs w:val="24"/>
                <w:lang w:val="ru-RU"/>
              </w:rPr>
            </w:pPr>
            <w:r w:rsidRPr="00C41731">
              <w:rPr>
                <w:rFonts w:ascii="Times New Roman" w:hAnsi="Times New Roman" w:cs="Times New Roman"/>
                <w:b/>
                <w:sz w:val="24"/>
                <w:szCs w:val="24"/>
                <w:lang w:val="ru-RU"/>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4" w:lineRule="auto"/>
              <w:ind w:left="72" w:right="144"/>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2"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p>
        </w:tc>
      </w:tr>
      <w:tr w:rsidR="00E82FDA" w:rsidRPr="00C41731" w:rsidTr="00E82FDA">
        <w:trPr>
          <w:trHeight w:hRule="exact" w:val="44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rPr>
                <w:rFonts w:ascii="Times New Roman" w:hAnsi="Times New Roman" w:cs="Times New Roman"/>
                <w:b/>
                <w:sz w:val="24"/>
                <w:szCs w:val="24"/>
                <w:lang w:val="ru-RU"/>
              </w:rPr>
            </w:pPr>
            <w:r w:rsidRPr="00C41731">
              <w:rPr>
                <w:rFonts w:ascii="Times New Roman" w:eastAsia="Times New Roman" w:hAnsi="Times New Roman" w:cs="Times New Roman"/>
                <w:b/>
                <w:color w:val="000000"/>
                <w:w w:val="97"/>
                <w:sz w:val="24"/>
                <w:szCs w:val="24"/>
                <w:lang w:val="ru-RU"/>
              </w:rPr>
              <w:t>Дакъа 7</w:t>
            </w:r>
            <w:r w:rsidRPr="00C41731">
              <w:rPr>
                <w:rFonts w:ascii="Times New Roman" w:eastAsia="Calibri" w:hAnsi="Times New Roman" w:cs="Times New Roman"/>
                <w:b/>
                <w:sz w:val="24"/>
                <w:szCs w:val="24"/>
                <w:lang w:val="ru-RU"/>
              </w:rPr>
              <w:t xml:space="preserve"> Вайн Даймохк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rPr>
                <w:rFonts w:ascii="Times New Roman" w:hAnsi="Times New Roman" w:cs="Times New Roman"/>
                <w:b/>
                <w:sz w:val="24"/>
                <w:szCs w:val="24"/>
                <w:lang w:val="ru-RU"/>
              </w:rPr>
            </w:pP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4" w:lineRule="auto"/>
              <w:ind w:left="72" w:right="144"/>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2"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p>
        </w:tc>
      </w:tr>
      <w:tr w:rsidR="00E82FDA" w:rsidRPr="00C41731" w:rsidTr="00E82FDA">
        <w:trPr>
          <w:trHeight w:hRule="exact" w:val="153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7.1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rPr>
                <w:rFonts w:ascii="Times New Roman" w:eastAsia="Times New Roman" w:hAnsi="Times New Roman" w:cs="Times New Roman"/>
                <w:b/>
                <w:color w:val="000000"/>
                <w:w w:val="97"/>
                <w:sz w:val="24"/>
                <w:szCs w:val="24"/>
                <w:lang w:val="ru-RU"/>
              </w:rPr>
            </w:pPr>
            <w:r w:rsidRPr="00C41731">
              <w:rPr>
                <w:sz w:val="24"/>
                <w:szCs w:val="24"/>
                <w:lang w:val="ru-RU"/>
              </w:rPr>
              <w:t xml:space="preserve">«Нефтах х1ун йоккху?». </w:t>
            </w:r>
            <w:r w:rsidRPr="00C41731">
              <w:rPr>
                <w:sz w:val="24"/>
                <w:szCs w:val="24"/>
                <w:lang w:val="ru-RU"/>
              </w:rPr>
              <w:tab/>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rPr>
                <w:rFonts w:ascii="Times New Roman" w:hAnsi="Times New Roman" w:cs="Times New Roman"/>
                <w:b/>
                <w:sz w:val="24"/>
                <w:szCs w:val="24"/>
                <w:lang w:val="ru-RU"/>
              </w:rPr>
            </w:pPr>
            <w:r w:rsidRPr="00C41731">
              <w:rPr>
                <w:rFonts w:ascii="Times New Roman" w:hAnsi="Times New Roman" w:cs="Times New Roman"/>
                <w:b/>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4" w:lineRule="auto"/>
              <w:ind w:left="72" w:right="144"/>
              <w:rPr>
                <w:sz w:val="24"/>
                <w:szCs w:val="24"/>
                <w:lang w:val="ru-RU"/>
              </w:rPr>
            </w:pPr>
            <w:r w:rsidRPr="00C41731">
              <w:rPr>
                <w:sz w:val="24"/>
                <w:szCs w:val="24"/>
                <w:lang w:val="ru-RU"/>
              </w:rPr>
              <w:t xml:space="preserve">Исбаьхьаллин текстан анализ йар: исбаьхьаллин къегина хиларан (вастийн) а, литературин </w:t>
            </w:r>
            <w:proofErr w:type="gramStart"/>
            <w:r w:rsidRPr="00C41731">
              <w:rPr>
                <w:sz w:val="24"/>
                <w:szCs w:val="24"/>
                <w:lang w:val="ru-RU"/>
              </w:rPr>
              <w:t>кепийн</w:t>
            </w:r>
            <w:proofErr w:type="gramEnd"/>
            <w:r w:rsidRPr="00C41731">
              <w:rPr>
                <w:sz w:val="24"/>
                <w:szCs w:val="24"/>
                <w:lang w:val="ru-RU"/>
              </w:rPr>
              <w:t xml:space="preserve"> а гӀирсех пайдаэцарх кхетар.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2"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p>
        </w:tc>
      </w:tr>
    </w:tbl>
    <w:p w:rsidR="00AE32A7" w:rsidRPr="00C41731" w:rsidRDefault="00AE32A7" w:rsidP="00C41731">
      <w:pPr>
        <w:rPr>
          <w:sz w:val="24"/>
          <w:szCs w:val="24"/>
        </w:rPr>
        <w:sectPr w:rsidR="00AE32A7" w:rsidRPr="00C41731">
          <w:pgSz w:w="16840" w:h="11900"/>
          <w:pgMar w:top="284" w:right="640" w:bottom="1440" w:left="666" w:header="720" w:footer="720" w:gutter="0"/>
          <w:cols w:space="720" w:equalWidth="0">
            <w:col w:w="15534" w:space="0"/>
          </w:cols>
          <w:docGrid w:linePitch="360"/>
        </w:sectPr>
      </w:pPr>
    </w:p>
    <w:p w:rsidR="00E82FDA" w:rsidRPr="00C41731" w:rsidRDefault="00E82FDA" w:rsidP="00C41731">
      <w:pPr>
        <w:autoSpaceDE w:val="0"/>
        <w:autoSpaceDN w:val="0"/>
        <w:spacing w:after="66" w:line="220"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E82FDA" w:rsidRPr="00C41731" w:rsidTr="00C41731">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jc w:val="center"/>
              <w:rPr>
                <w:sz w:val="24"/>
                <w:szCs w:val="24"/>
                <w:lang w:val="ru-RU"/>
              </w:rPr>
            </w:pPr>
            <w:r w:rsidRPr="00C41731">
              <w:rPr>
                <w:rFonts w:ascii="Times New Roman" w:eastAsia="Times New Roman" w:hAnsi="Times New Roman"/>
                <w:color w:val="000000"/>
                <w:w w:val="97"/>
                <w:sz w:val="24"/>
                <w:szCs w:val="24"/>
                <w:lang w:val="ru-RU"/>
              </w:rPr>
              <w:t>7.2.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ind w:left="72" w:right="864"/>
              <w:rPr>
                <w:sz w:val="24"/>
                <w:szCs w:val="24"/>
                <w:lang w:val="ru-RU"/>
              </w:rPr>
            </w:pPr>
            <w:r w:rsidRPr="00C41731">
              <w:rPr>
                <w:sz w:val="24"/>
                <w:szCs w:val="24"/>
                <w:lang w:val="ru-RU"/>
              </w:rPr>
              <w:t>1адиз Кусаев «Сан г1ала»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ind w:left="72" w:right="432"/>
              <w:rPr>
                <w:sz w:val="24"/>
                <w:szCs w:val="24"/>
                <w:lang w:val="ru-RU"/>
              </w:rPr>
            </w:pPr>
            <w:r w:rsidRPr="00C41731">
              <w:rPr>
                <w:sz w:val="24"/>
                <w:szCs w:val="24"/>
                <w:lang w:val="ru-RU"/>
              </w:rPr>
              <w:t>Дагахь йешар: текст дагахь йешар, йешначух хиинарг дийцаре дан кечамбар. Байташ дагахь Ӏамор.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82FDA" w:rsidRPr="00C41731" w:rsidRDefault="00E82FDA" w:rsidP="00C41731">
            <w:pPr>
              <w:autoSpaceDE w:val="0"/>
              <w:autoSpaceDN w:val="0"/>
              <w:spacing w:after="0" w:line="252" w:lineRule="auto"/>
              <w:ind w:left="72" w:right="432"/>
              <w:rPr>
                <w:sz w:val="24"/>
                <w:szCs w:val="24"/>
              </w:rPr>
            </w:pPr>
          </w:p>
        </w:tc>
      </w:tr>
      <w:tr w:rsidR="00E82FDA" w:rsidRPr="00C41731" w:rsidTr="00C41731">
        <w:trPr>
          <w:trHeight w:hRule="exact" w:val="43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7.3.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r w:rsidRPr="00C41731">
              <w:rPr>
                <w:sz w:val="24"/>
                <w:szCs w:val="24"/>
                <w:lang w:val="ru-RU"/>
              </w:rPr>
              <w:t>«Хиш» «Вайн хиш чохь хуьлу ч1ерий»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2" w:lineRule="auto"/>
              <w:ind w:left="72" w:right="144"/>
              <w:rPr>
                <w:sz w:val="24"/>
                <w:szCs w:val="24"/>
                <w:lang w:val="ru-RU"/>
              </w:rPr>
            </w:pPr>
            <w:r w:rsidRPr="00C41731">
              <w:rPr>
                <w:sz w:val="24"/>
                <w:szCs w:val="24"/>
                <w:lang w:val="ru-RU"/>
              </w:rPr>
              <w:t xml:space="preserve">ЛадогӀар: дешархоша ладугӀу хьехархочо йа говзаллин диктора дӀайоьшучу исбаьхьаллин тексте (таро йелахь, цу гӀуллакхна оьшучу гӀирсех </w:t>
            </w:r>
            <w:proofErr w:type="gramStart"/>
            <w:r w:rsidRPr="00C41731">
              <w:rPr>
                <w:sz w:val="24"/>
                <w:szCs w:val="24"/>
                <w:lang w:val="ru-RU"/>
              </w:rPr>
              <w:t>пайда</w:t>
            </w:r>
            <w:proofErr w:type="gramEnd"/>
            <w:r w:rsidRPr="00C41731">
              <w:rPr>
                <w:sz w:val="24"/>
                <w:szCs w:val="24"/>
                <w:lang w:val="ru-RU"/>
              </w:rPr>
              <w:t xml:space="preserve"> а оьцуш). Хьехархочо дешархойн тидам тӀебохуьйту нохчийн маттахь йешаран башхаллашна. ЛадоьгӀначу текстах муха кхетта хьажа хаттарш.</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2"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82FDA" w:rsidRPr="00C41731" w:rsidRDefault="00E82FDA" w:rsidP="00C41731">
            <w:pPr>
              <w:autoSpaceDE w:val="0"/>
              <w:autoSpaceDN w:val="0"/>
              <w:spacing w:after="0" w:line="252" w:lineRule="auto"/>
              <w:ind w:left="72" w:right="432"/>
              <w:rPr>
                <w:sz w:val="24"/>
                <w:szCs w:val="24"/>
              </w:rPr>
            </w:pPr>
          </w:p>
        </w:tc>
      </w:tr>
      <w:tr w:rsidR="00E82FDA" w:rsidRPr="00C41731" w:rsidTr="00C41731">
        <w:trPr>
          <w:trHeight w:hRule="exact" w:val="128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jc w:val="center"/>
              <w:rPr>
                <w:sz w:val="24"/>
                <w:szCs w:val="24"/>
              </w:rPr>
            </w:pPr>
            <w:r w:rsidRPr="00C41731">
              <w:rPr>
                <w:rFonts w:ascii="Times New Roman" w:eastAsia="Times New Roman" w:hAnsi="Times New Roman"/>
                <w:color w:val="000000"/>
                <w:w w:val="97"/>
                <w:sz w:val="24"/>
                <w:szCs w:val="24"/>
              </w:rPr>
              <w:t>7.4.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ind w:left="72" w:right="864"/>
              <w:rPr>
                <w:sz w:val="24"/>
                <w:szCs w:val="24"/>
                <w:lang w:val="ru-RU"/>
              </w:rPr>
            </w:pPr>
            <w:r w:rsidRPr="00C41731">
              <w:rPr>
                <w:sz w:val="24"/>
                <w:szCs w:val="24"/>
                <w:lang w:val="ru-RU"/>
              </w:rPr>
              <w:t>«Ж.Махмаев «Машар»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4" w:lineRule="auto"/>
              <w:ind w:left="72"/>
              <w:rPr>
                <w:sz w:val="24"/>
                <w:szCs w:val="24"/>
              </w:rPr>
            </w:pPr>
            <w:r w:rsidRPr="00C41731">
              <w:rPr>
                <w:sz w:val="24"/>
                <w:szCs w:val="24"/>
                <w:lang w:val="ru-RU"/>
              </w:rPr>
              <w:t>Дагахь</w:t>
            </w:r>
            <w:r w:rsidRPr="00C41731">
              <w:rPr>
                <w:sz w:val="24"/>
                <w:szCs w:val="24"/>
              </w:rPr>
              <w:t xml:space="preserve"> </w:t>
            </w:r>
            <w:r w:rsidRPr="00C41731">
              <w:rPr>
                <w:sz w:val="24"/>
                <w:szCs w:val="24"/>
                <w:lang w:val="ru-RU"/>
              </w:rPr>
              <w:t>йешар</w:t>
            </w:r>
            <w:r w:rsidRPr="00C41731">
              <w:rPr>
                <w:sz w:val="24"/>
                <w:szCs w:val="24"/>
              </w:rPr>
              <w:t xml:space="preserve">: </w:t>
            </w:r>
            <w:r w:rsidRPr="00C41731">
              <w:rPr>
                <w:sz w:val="24"/>
                <w:szCs w:val="24"/>
                <w:lang w:val="ru-RU"/>
              </w:rPr>
              <w:t>текст</w:t>
            </w:r>
            <w:r w:rsidRPr="00C41731">
              <w:rPr>
                <w:sz w:val="24"/>
                <w:szCs w:val="24"/>
              </w:rPr>
              <w:t xml:space="preserve"> </w:t>
            </w:r>
            <w:r w:rsidRPr="00C41731">
              <w:rPr>
                <w:sz w:val="24"/>
                <w:szCs w:val="24"/>
                <w:lang w:val="ru-RU"/>
              </w:rPr>
              <w:t>дагахь</w:t>
            </w:r>
            <w:r w:rsidRPr="00C41731">
              <w:rPr>
                <w:sz w:val="24"/>
                <w:szCs w:val="24"/>
              </w:rPr>
              <w:t xml:space="preserve"> </w:t>
            </w:r>
            <w:r w:rsidRPr="00C41731">
              <w:rPr>
                <w:sz w:val="24"/>
                <w:szCs w:val="24"/>
                <w:lang w:val="ru-RU"/>
              </w:rPr>
              <w:t>йешар</w:t>
            </w:r>
            <w:r w:rsidRPr="00C41731">
              <w:rPr>
                <w:sz w:val="24"/>
                <w:szCs w:val="24"/>
              </w:rPr>
              <w:t xml:space="preserve">, </w:t>
            </w:r>
            <w:r w:rsidRPr="00C41731">
              <w:rPr>
                <w:sz w:val="24"/>
                <w:szCs w:val="24"/>
                <w:lang w:val="ru-RU"/>
              </w:rPr>
              <w:t>йешначух</w:t>
            </w:r>
            <w:r w:rsidRPr="00C41731">
              <w:rPr>
                <w:sz w:val="24"/>
                <w:szCs w:val="24"/>
              </w:rPr>
              <w:t xml:space="preserve"> </w:t>
            </w:r>
            <w:r w:rsidRPr="00C41731">
              <w:rPr>
                <w:sz w:val="24"/>
                <w:szCs w:val="24"/>
                <w:lang w:val="ru-RU"/>
              </w:rPr>
              <w:t>хиинарг</w:t>
            </w:r>
            <w:r w:rsidRPr="00C41731">
              <w:rPr>
                <w:sz w:val="24"/>
                <w:szCs w:val="24"/>
              </w:rPr>
              <w:t xml:space="preserve"> </w:t>
            </w:r>
            <w:r w:rsidRPr="00C41731">
              <w:rPr>
                <w:sz w:val="24"/>
                <w:szCs w:val="24"/>
                <w:lang w:val="ru-RU"/>
              </w:rPr>
              <w:t>дийцаре</w:t>
            </w:r>
            <w:r w:rsidRPr="00C41731">
              <w:rPr>
                <w:sz w:val="24"/>
                <w:szCs w:val="24"/>
              </w:rPr>
              <w:t xml:space="preserve"> </w:t>
            </w:r>
            <w:r w:rsidRPr="00C41731">
              <w:rPr>
                <w:sz w:val="24"/>
                <w:szCs w:val="24"/>
                <w:lang w:val="ru-RU"/>
              </w:rPr>
              <w:t>дан</w:t>
            </w:r>
            <w:r w:rsidRPr="00C41731">
              <w:rPr>
                <w:sz w:val="24"/>
                <w:szCs w:val="24"/>
              </w:rPr>
              <w:t xml:space="preserve"> </w:t>
            </w:r>
            <w:r w:rsidRPr="00C41731">
              <w:rPr>
                <w:sz w:val="24"/>
                <w:szCs w:val="24"/>
                <w:lang w:val="ru-RU"/>
              </w:rPr>
              <w:t>кечамбар</w:t>
            </w:r>
            <w:r w:rsidRPr="00C41731">
              <w:rPr>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82FDA" w:rsidRPr="00C41731" w:rsidRDefault="00E82FDA" w:rsidP="00C41731">
            <w:pPr>
              <w:autoSpaceDE w:val="0"/>
              <w:autoSpaceDN w:val="0"/>
              <w:spacing w:after="0" w:line="252" w:lineRule="auto"/>
              <w:ind w:left="72" w:right="432"/>
              <w:rPr>
                <w:sz w:val="24"/>
                <w:szCs w:val="24"/>
              </w:rPr>
            </w:pPr>
          </w:p>
        </w:tc>
      </w:tr>
      <w:tr w:rsidR="00E82FDA" w:rsidRPr="00C41731" w:rsidTr="00C41731">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rPr>
                <w:rFonts w:ascii="Times New Roman" w:hAnsi="Times New Roman" w:cs="Times New Roman"/>
                <w:b/>
                <w:sz w:val="24"/>
                <w:szCs w:val="24"/>
              </w:rPr>
            </w:pPr>
            <w:r w:rsidRPr="00C41731">
              <w:rPr>
                <w:rFonts w:ascii="Times New Roman" w:hAnsi="Times New Roman" w:cs="Times New Roman"/>
                <w:b/>
                <w:sz w:val="24"/>
                <w:szCs w:val="24"/>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ind w:left="72"/>
              <w:rPr>
                <w:rFonts w:ascii="Times New Roman" w:hAnsi="Times New Roman" w:cs="Times New Roman"/>
                <w:b/>
                <w:sz w:val="24"/>
                <w:szCs w:val="24"/>
                <w:lang w:val="ru-RU"/>
              </w:rPr>
            </w:pPr>
            <w:r w:rsidRPr="00C41731">
              <w:rPr>
                <w:rFonts w:ascii="Times New Roman" w:hAnsi="Times New Roman" w:cs="Times New Roman"/>
                <w:b/>
                <w:sz w:val="24"/>
                <w:szCs w:val="24"/>
                <w:lang w:val="ru-RU"/>
              </w:rPr>
              <w:t>4</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rFonts w:ascii="Times New Roman" w:hAnsi="Times New Roman" w:cs="Times New Roman"/>
                <w:b/>
                <w:sz w:val="24"/>
                <w:szCs w:val="24"/>
              </w:rPr>
            </w:pPr>
          </w:p>
        </w:tc>
      </w:tr>
      <w:tr w:rsidR="00E82FDA" w:rsidRPr="00C41731" w:rsidTr="00C41731">
        <w:trPr>
          <w:trHeight w:hRule="exact" w:val="432"/>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ind w:left="72"/>
              <w:rPr>
                <w:rFonts w:ascii="Times New Roman" w:hAnsi="Times New Roman" w:cs="Times New Roman"/>
                <w:b/>
                <w:sz w:val="24"/>
                <w:szCs w:val="24"/>
              </w:rPr>
            </w:pPr>
            <w:r w:rsidRPr="00C41731">
              <w:rPr>
                <w:rFonts w:ascii="Times New Roman" w:eastAsia="Times New Roman" w:hAnsi="Times New Roman" w:cs="Times New Roman"/>
                <w:b/>
                <w:color w:val="000000"/>
                <w:w w:val="97"/>
                <w:sz w:val="24"/>
                <w:szCs w:val="24"/>
              </w:rPr>
              <w:t>Дакъа 8.</w:t>
            </w:r>
            <w:r w:rsidRPr="00C41731">
              <w:rPr>
                <w:rFonts w:ascii="Times New Roman" w:hAnsi="Times New Roman" w:cs="Times New Roman"/>
                <w:b/>
                <w:sz w:val="24"/>
                <w:szCs w:val="24"/>
              </w:rPr>
              <w:t xml:space="preserve"> </w:t>
            </w:r>
            <w:r w:rsidRPr="00C41731">
              <w:rPr>
                <w:rFonts w:ascii="Times New Roman" w:eastAsia="Times New Roman" w:hAnsi="Times New Roman" w:cs="Times New Roman"/>
                <w:b/>
                <w:color w:val="000000"/>
                <w:w w:val="97"/>
                <w:sz w:val="24"/>
                <w:szCs w:val="24"/>
              </w:rPr>
              <w:t xml:space="preserve">Б1аьсте,б1аьсте еъна кхечи </w:t>
            </w:r>
          </w:p>
        </w:tc>
      </w:tr>
      <w:tr w:rsidR="00E82FDA" w:rsidRPr="00C41731" w:rsidTr="00C41731">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jc w:val="center"/>
              <w:rPr>
                <w:sz w:val="24"/>
                <w:szCs w:val="24"/>
              </w:rPr>
            </w:pPr>
            <w:r w:rsidRPr="00C41731">
              <w:rPr>
                <w:rFonts w:ascii="Times New Roman" w:eastAsia="Times New Roman" w:hAnsi="Times New Roman"/>
                <w:color w:val="000000"/>
                <w:w w:val="97"/>
                <w:sz w:val="24"/>
                <w:szCs w:val="24"/>
              </w:rPr>
              <w:t>8.1.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ind w:right="144"/>
              <w:rPr>
                <w:sz w:val="24"/>
                <w:szCs w:val="24"/>
                <w:lang w:val="ru-RU"/>
              </w:rPr>
            </w:pPr>
            <w:r w:rsidRPr="00C41731">
              <w:rPr>
                <w:sz w:val="24"/>
                <w:szCs w:val="24"/>
                <w:lang w:val="ru-RU"/>
              </w:rPr>
              <w:t xml:space="preserve">Хь.Сатуев «Вайн </w:t>
            </w:r>
            <w:proofErr w:type="gramStart"/>
            <w:r w:rsidRPr="00C41731">
              <w:rPr>
                <w:sz w:val="24"/>
                <w:szCs w:val="24"/>
                <w:lang w:val="ru-RU"/>
              </w:rPr>
              <w:t xml:space="preserve">бераш»  </w:t>
            </w:r>
            <w:proofErr w:type="gram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33"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45" w:lineRule="auto"/>
              <w:ind w:left="72" w:right="144"/>
              <w:rPr>
                <w:sz w:val="24"/>
                <w:szCs w:val="24"/>
              </w:rPr>
            </w:pPr>
            <w:r w:rsidRPr="00C41731">
              <w:rPr>
                <w:sz w:val="24"/>
                <w:szCs w:val="24"/>
                <w:lang w:val="ru-RU"/>
              </w:rPr>
              <w:t>Дагахь</w:t>
            </w:r>
            <w:r w:rsidRPr="00C41731">
              <w:rPr>
                <w:sz w:val="24"/>
                <w:szCs w:val="24"/>
              </w:rPr>
              <w:t xml:space="preserve"> </w:t>
            </w:r>
            <w:r w:rsidRPr="00C41731">
              <w:rPr>
                <w:sz w:val="24"/>
                <w:szCs w:val="24"/>
                <w:lang w:val="ru-RU"/>
              </w:rPr>
              <w:t>йешар</w:t>
            </w:r>
            <w:r w:rsidRPr="00C41731">
              <w:rPr>
                <w:sz w:val="24"/>
                <w:szCs w:val="24"/>
              </w:rPr>
              <w:t xml:space="preserve">: </w:t>
            </w:r>
            <w:r w:rsidRPr="00C41731">
              <w:rPr>
                <w:sz w:val="24"/>
                <w:szCs w:val="24"/>
                <w:lang w:val="ru-RU"/>
              </w:rPr>
              <w:t>текст</w:t>
            </w:r>
            <w:r w:rsidRPr="00C41731">
              <w:rPr>
                <w:sz w:val="24"/>
                <w:szCs w:val="24"/>
              </w:rPr>
              <w:t xml:space="preserve"> </w:t>
            </w:r>
            <w:r w:rsidRPr="00C41731">
              <w:rPr>
                <w:sz w:val="24"/>
                <w:szCs w:val="24"/>
                <w:lang w:val="ru-RU"/>
              </w:rPr>
              <w:t>дагахь</w:t>
            </w:r>
            <w:r w:rsidRPr="00C41731">
              <w:rPr>
                <w:sz w:val="24"/>
                <w:szCs w:val="24"/>
              </w:rPr>
              <w:t xml:space="preserve"> </w:t>
            </w:r>
            <w:r w:rsidRPr="00C41731">
              <w:rPr>
                <w:sz w:val="24"/>
                <w:szCs w:val="24"/>
                <w:lang w:val="ru-RU"/>
              </w:rPr>
              <w:t>йешар</w:t>
            </w:r>
            <w:r w:rsidRPr="00C41731">
              <w:rPr>
                <w:sz w:val="24"/>
                <w:szCs w:val="24"/>
              </w:rPr>
              <w:t xml:space="preserve">, </w:t>
            </w:r>
            <w:r w:rsidRPr="00C41731">
              <w:rPr>
                <w:sz w:val="24"/>
                <w:szCs w:val="24"/>
                <w:lang w:val="ru-RU"/>
              </w:rPr>
              <w:t>йешначух</w:t>
            </w:r>
            <w:r w:rsidRPr="00C41731">
              <w:rPr>
                <w:sz w:val="24"/>
                <w:szCs w:val="24"/>
              </w:rPr>
              <w:t xml:space="preserve"> </w:t>
            </w:r>
            <w:r w:rsidRPr="00C41731">
              <w:rPr>
                <w:sz w:val="24"/>
                <w:szCs w:val="24"/>
                <w:lang w:val="ru-RU"/>
              </w:rPr>
              <w:t>хиинарг</w:t>
            </w:r>
            <w:r w:rsidRPr="00C41731">
              <w:rPr>
                <w:sz w:val="24"/>
                <w:szCs w:val="24"/>
              </w:rPr>
              <w:t xml:space="preserve"> </w:t>
            </w:r>
            <w:r w:rsidRPr="00C41731">
              <w:rPr>
                <w:sz w:val="24"/>
                <w:szCs w:val="24"/>
                <w:lang w:val="ru-RU"/>
              </w:rPr>
              <w:t>дийцаре</w:t>
            </w:r>
            <w:r w:rsidRPr="00C41731">
              <w:rPr>
                <w:sz w:val="24"/>
                <w:szCs w:val="24"/>
              </w:rPr>
              <w:t xml:space="preserve"> </w:t>
            </w:r>
            <w:r w:rsidRPr="00C41731">
              <w:rPr>
                <w:sz w:val="24"/>
                <w:szCs w:val="24"/>
                <w:lang w:val="ru-RU"/>
              </w:rPr>
              <w:t>дан</w:t>
            </w:r>
            <w:r w:rsidRPr="00C41731">
              <w:rPr>
                <w:sz w:val="24"/>
                <w:szCs w:val="24"/>
              </w:rPr>
              <w:t xml:space="preserve"> </w:t>
            </w:r>
            <w:r w:rsidRPr="00C41731">
              <w:rPr>
                <w:sz w:val="24"/>
                <w:szCs w:val="24"/>
                <w:lang w:val="ru-RU"/>
              </w:rPr>
              <w:t>кечамбар</w:t>
            </w:r>
            <w:r w:rsidRPr="00C41731">
              <w:rPr>
                <w:sz w:val="24"/>
                <w:szCs w:val="24"/>
              </w:rPr>
              <w:t xml:space="preserve">. </w:t>
            </w:r>
          </w:p>
          <w:p w:rsidR="00E82FDA" w:rsidRPr="00C41731" w:rsidRDefault="00E82FDA" w:rsidP="00C41731">
            <w:pPr>
              <w:autoSpaceDE w:val="0"/>
              <w:autoSpaceDN w:val="0"/>
              <w:spacing w:after="0" w:line="245" w:lineRule="auto"/>
              <w:ind w:left="72" w:right="144"/>
              <w:rPr>
                <w:sz w:val="24"/>
                <w:szCs w:val="24"/>
              </w:rPr>
            </w:pPr>
            <w:r w:rsidRPr="00C41731">
              <w:rPr>
                <w:sz w:val="24"/>
                <w:szCs w:val="24"/>
                <w:lang w:val="ru-RU"/>
              </w:rPr>
              <w:t>Байт дагахь Ӏамор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autoSpaceDE w:val="0"/>
              <w:autoSpaceDN w:val="0"/>
              <w:spacing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E82FDA" w:rsidRPr="00C41731" w:rsidRDefault="00E82FDA"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E82FDA" w:rsidRPr="00C41731" w:rsidRDefault="00E82FDA" w:rsidP="00C41731">
            <w:pPr>
              <w:autoSpaceDE w:val="0"/>
              <w:autoSpaceDN w:val="0"/>
              <w:spacing w:after="0" w:line="252" w:lineRule="auto"/>
              <w:ind w:left="72" w:right="432"/>
              <w:rPr>
                <w:sz w:val="24"/>
                <w:szCs w:val="24"/>
              </w:rPr>
            </w:pPr>
          </w:p>
        </w:tc>
      </w:tr>
    </w:tbl>
    <w:p w:rsidR="00AE32A7" w:rsidRPr="00C41731" w:rsidRDefault="00AE32A7" w:rsidP="00C41731">
      <w:pPr>
        <w:rPr>
          <w:sz w:val="24"/>
          <w:szCs w:val="24"/>
        </w:rPr>
        <w:sectPr w:rsidR="00AE32A7" w:rsidRPr="00C41731">
          <w:pgSz w:w="16840" w:h="11900"/>
          <w:pgMar w:top="284" w:right="640" w:bottom="1332" w:left="666" w:header="720" w:footer="720" w:gutter="0"/>
          <w:cols w:space="720" w:equalWidth="0">
            <w:col w:w="15534" w:space="0"/>
          </w:cols>
          <w:docGrid w:linePitch="360"/>
        </w:sect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rsidRPr="00C41731">
        <w:trPr>
          <w:trHeight w:hRule="exact" w:val="150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lastRenderedPageBreak/>
              <w:t>8.2.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B03854" w:rsidP="00C41731">
            <w:pPr>
              <w:autoSpaceDE w:val="0"/>
              <w:autoSpaceDN w:val="0"/>
              <w:spacing w:after="0" w:line="245" w:lineRule="auto"/>
              <w:ind w:left="72" w:right="144"/>
              <w:rPr>
                <w:sz w:val="24"/>
                <w:szCs w:val="24"/>
                <w:lang w:val="ru-RU"/>
              </w:rPr>
            </w:pPr>
            <w:r w:rsidRPr="00C41731">
              <w:rPr>
                <w:sz w:val="24"/>
                <w:szCs w:val="24"/>
                <w:lang w:val="ru-RU"/>
              </w:rPr>
              <w:t>Талламан болх кхоалг1ачу чийрикна лерина.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D12188" w:rsidP="00C41731">
            <w:pPr>
              <w:autoSpaceDE w:val="0"/>
              <w:autoSpaceDN w:val="0"/>
              <w:spacing w:after="0" w:line="230" w:lineRule="auto"/>
              <w:ind w:left="72"/>
              <w:rPr>
                <w:sz w:val="24"/>
                <w:szCs w:val="24"/>
                <w:lang w:val="ru-RU"/>
              </w:rPr>
            </w:pPr>
            <w:r w:rsidRPr="00C41731">
              <w:rPr>
                <w:sz w:val="24"/>
                <w:szCs w:val="24"/>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7406AF" w:rsidP="00C41731">
            <w:pPr>
              <w:autoSpaceDE w:val="0"/>
              <w:autoSpaceDN w:val="0"/>
              <w:spacing w:after="0" w:line="254" w:lineRule="auto"/>
              <w:ind w:left="72" w:right="144"/>
              <w:rPr>
                <w:sz w:val="24"/>
                <w:szCs w:val="24"/>
                <w:lang w:val="ru-RU"/>
              </w:rPr>
            </w:pPr>
            <w:r w:rsidRPr="00C41731">
              <w:rPr>
                <w:sz w:val="24"/>
                <w:szCs w:val="24"/>
                <w:lang w:val="ru-RU"/>
              </w:rPr>
              <w:t>Хаарш таллар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AE32A7" w:rsidRPr="00C41731">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5751A" w:rsidP="00C41731">
            <w:pPr>
              <w:autoSpaceDE w:val="0"/>
              <w:autoSpaceDN w:val="0"/>
              <w:spacing w:after="0" w:line="233" w:lineRule="auto"/>
              <w:jc w:val="center"/>
              <w:rPr>
                <w:sz w:val="24"/>
                <w:szCs w:val="24"/>
              </w:rPr>
            </w:pPr>
            <w:r w:rsidRPr="00C41731">
              <w:rPr>
                <w:rFonts w:ascii="Times New Roman" w:eastAsia="Times New Roman" w:hAnsi="Times New Roman"/>
                <w:color w:val="000000"/>
                <w:w w:val="97"/>
                <w:sz w:val="24"/>
                <w:szCs w:val="24"/>
              </w:rPr>
              <w:t>8.3.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B03854" w:rsidP="00C41731">
            <w:pPr>
              <w:autoSpaceDE w:val="0"/>
              <w:autoSpaceDN w:val="0"/>
              <w:spacing w:after="0" w:line="245" w:lineRule="auto"/>
              <w:ind w:left="72"/>
              <w:rPr>
                <w:sz w:val="24"/>
                <w:szCs w:val="24"/>
                <w:lang w:val="ru-RU"/>
              </w:rPr>
            </w:pPr>
            <w:r w:rsidRPr="00C41731">
              <w:rPr>
                <w:sz w:val="24"/>
                <w:szCs w:val="24"/>
                <w:lang w:val="ru-RU"/>
              </w:rPr>
              <w:t>Л.Н.Толстой «Б1аьсте»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847BEF" w:rsidP="00C41731">
            <w:pPr>
              <w:autoSpaceDE w:val="0"/>
              <w:autoSpaceDN w:val="0"/>
              <w:spacing w:after="0" w:line="233"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7406AF" w:rsidP="00C41731">
            <w:pPr>
              <w:autoSpaceDE w:val="0"/>
              <w:autoSpaceDN w:val="0"/>
              <w:spacing w:after="0" w:line="254" w:lineRule="auto"/>
              <w:ind w:left="72" w:right="144"/>
              <w:rPr>
                <w:sz w:val="24"/>
                <w:szCs w:val="24"/>
              </w:rPr>
            </w:pPr>
            <w:r w:rsidRPr="00C41731">
              <w:rPr>
                <w:sz w:val="24"/>
                <w:szCs w:val="24"/>
                <w:lang w:val="ru-RU"/>
              </w:rPr>
              <w:t>Хезаш</w:t>
            </w:r>
            <w:r w:rsidRPr="00C41731">
              <w:rPr>
                <w:sz w:val="24"/>
                <w:szCs w:val="24"/>
              </w:rPr>
              <w:t xml:space="preserve"> </w:t>
            </w:r>
            <w:r w:rsidRPr="00C41731">
              <w:rPr>
                <w:sz w:val="24"/>
                <w:szCs w:val="24"/>
                <w:lang w:val="ru-RU"/>
              </w:rPr>
              <w:t>йешар</w:t>
            </w:r>
            <w:r w:rsidRPr="00C41731">
              <w:rPr>
                <w:sz w:val="24"/>
                <w:szCs w:val="24"/>
              </w:rPr>
              <w:t xml:space="preserve">: </w:t>
            </w:r>
            <w:r w:rsidRPr="00C41731">
              <w:rPr>
                <w:sz w:val="24"/>
                <w:szCs w:val="24"/>
                <w:lang w:val="ru-RU"/>
              </w:rPr>
              <w:t>текстах</w:t>
            </w:r>
            <w:r w:rsidRPr="00C41731">
              <w:rPr>
                <w:sz w:val="24"/>
                <w:szCs w:val="24"/>
              </w:rPr>
              <w:t xml:space="preserve"> </w:t>
            </w:r>
            <w:r w:rsidRPr="00C41731">
              <w:rPr>
                <w:sz w:val="24"/>
                <w:szCs w:val="24"/>
                <w:lang w:val="ru-RU"/>
              </w:rPr>
              <w:t>кхетархьама</w:t>
            </w:r>
            <w:r w:rsidRPr="00C41731">
              <w:rPr>
                <w:sz w:val="24"/>
                <w:szCs w:val="24"/>
              </w:rPr>
              <w:t xml:space="preserve"> </w:t>
            </w:r>
            <w:r w:rsidRPr="00C41731">
              <w:rPr>
                <w:sz w:val="24"/>
                <w:szCs w:val="24"/>
                <w:lang w:val="ru-RU"/>
              </w:rPr>
              <w:t>цаторийла</w:t>
            </w:r>
            <w:r w:rsidRPr="00C41731">
              <w:rPr>
                <w:sz w:val="24"/>
                <w:szCs w:val="24"/>
              </w:rPr>
              <w:t xml:space="preserve"> </w:t>
            </w:r>
            <w:r w:rsidRPr="00C41731">
              <w:rPr>
                <w:sz w:val="24"/>
                <w:szCs w:val="24"/>
                <w:lang w:val="ru-RU"/>
              </w:rPr>
              <w:t>йолчу</w:t>
            </w:r>
            <w:r w:rsidRPr="00C41731">
              <w:rPr>
                <w:sz w:val="24"/>
                <w:szCs w:val="24"/>
              </w:rPr>
              <w:t xml:space="preserve"> </w:t>
            </w:r>
            <w:r w:rsidRPr="00C41731">
              <w:rPr>
                <w:sz w:val="24"/>
                <w:szCs w:val="24"/>
                <w:lang w:val="ru-RU"/>
              </w:rPr>
              <w:t>боларца</w:t>
            </w:r>
            <w:r w:rsidRPr="00C41731">
              <w:rPr>
                <w:sz w:val="24"/>
                <w:szCs w:val="24"/>
              </w:rPr>
              <w:t xml:space="preserve"> </w:t>
            </w:r>
            <w:r w:rsidRPr="00C41731">
              <w:rPr>
                <w:sz w:val="24"/>
                <w:szCs w:val="24"/>
                <w:lang w:val="ru-RU"/>
              </w:rPr>
              <w:t>дешархойх</w:t>
            </w:r>
            <w:r w:rsidRPr="00C41731">
              <w:rPr>
                <w:sz w:val="24"/>
                <w:szCs w:val="24"/>
              </w:rPr>
              <w:t xml:space="preserve"> </w:t>
            </w:r>
            <w:proofErr w:type="gramStart"/>
            <w:r w:rsidRPr="00C41731">
              <w:rPr>
                <w:sz w:val="24"/>
                <w:szCs w:val="24"/>
                <w:lang w:val="ru-RU"/>
              </w:rPr>
              <w:t>хӀорамма</w:t>
            </w:r>
            <w:proofErr w:type="gramEnd"/>
            <w:r w:rsidRPr="00C41731">
              <w:rPr>
                <w:sz w:val="24"/>
                <w:szCs w:val="24"/>
              </w:rPr>
              <w:t xml:space="preserve"> </w:t>
            </w:r>
            <w:r w:rsidRPr="00C41731">
              <w:rPr>
                <w:sz w:val="24"/>
                <w:szCs w:val="24"/>
                <w:lang w:val="ru-RU"/>
              </w:rPr>
              <w:t>а</w:t>
            </w:r>
            <w:r w:rsidRPr="00C41731">
              <w:rPr>
                <w:sz w:val="24"/>
                <w:szCs w:val="24"/>
              </w:rPr>
              <w:t xml:space="preserve"> </w:t>
            </w:r>
            <w:r w:rsidRPr="00C41731">
              <w:rPr>
                <w:sz w:val="24"/>
                <w:szCs w:val="24"/>
                <w:lang w:val="ru-RU"/>
              </w:rPr>
              <w:t>хезаш</w:t>
            </w:r>
            <w:r w:rsidRPr="00C41731">
              <w:rPr>
                <w:sz w:val="24"/>
                <w:szCs w:val="24"/>
              </w:rPr>
              <w:t xml:space="preserve"> </w:t>
            </w:r>
            <w:r w:rsidRPr="00C41731">
              <w:rPr>
                <w:sz w:val="24"/>
                <w:szCs w:val="24"/>
                <w:lang w:val="ru-RU"/>
              </w:rPr>
              <w:t>йешар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AE32A7" w:rsidRPr="00C41731" w:rsidTr="007406AF">
        <w:trPr>
          <w:trHeight w:hRule="exact" w:val="1550"/>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C41731" w:rsidRDefault="00A5751A" w:rsidP="00C41731">
            <w:pPr>
              <w:autoSpaceDE w:val="0"/>
              <w:autoSpaceDN w:val="0"/>
              <w:spacing w:after="0" w:line="230" w:lineRule="auto"/>
              <w:jc w:val="center"/>
              <w:rPr>
                <w:sz w:val="24"/>
                <w:szCs w:val="24"/>
              </w:rPr>
            </w:pPr>
            <w:r w:rsidRPr="00C41731">
              <w:rPr>
                <w:rFonts w:ascii="Times New Roman" w:eastAsia="Times New Roman" w:hAnsi="Times New Roman"/>
                <w:color w:val="000000"/>
                <w:w w:val="97"/>
                <w:sz w:val="24"/>
                <w:szCs w:val="24"/>
              </w:rPr>
              <w:t>8.4.</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C41731" w:rsidRDefault="00B03854" w:rsidP="00C41731">
            <w:pPr>
              <w:autoSpaceDE w:val="0"/>
              <w:autoSpaceDN w:val="0"/>
              <w:spacing w:after="0" w:line="245" w:lineRule="auto"/>
              <w:ind w:left="72"/>
              <w:rPr>
                <w:sz w:val="24"/>
                <w:szCs w:val="24"/>
                <w:lang w:val="ru-RU"/>
              </w:rPr>
            </w:pPr>
            <w:r w:rsidRPr="00C41731">
              <w:rPr>
                <w:sz w:val="24"/>
                <w:szCs w:val="24"/>
                <w:lang w:val="ru-RU"/>
              </w:rPr>
              <w:t>Хь.Саракаев «Х1ун ю иза?».</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C41731" w:rsidRDefault="00AE32A7"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C41731" w:rsidRDefault="00AE32A7" w:rsidP="00C41731">
            <w:pPr>
              <w:autoSpaceDE w:val="0"/>
              <w:autoSpaceDN w:val="0"/>
              <w:spacing w:after="0" w:line="230" w:lineRule="auto"/>
              <w:ind w:left="72"/>
              <w:rPr>
                <w:sz w:val="24"/>
                <w:szCs w:val="24"/>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C41731" w:rsidRDefault="00AE32A7"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7406AF" w:rsidRPr="00C41731" w:rsidRDefault="007406AF" w:rsidP="00C41731">
            <w:pPr>
              <w:autoSpaceDE w:val="0"/>
              <w:autoSpaceDN w:val="0"/>
              <w:spacing w:after="0" w:line="252" w:lineRule="auto"/>
              <w:ind w:left="72"/>
              <w:rPr>
                <w:sz w:val="24"/>
                <w:szCs w:val="24"/>
                <w:lang w:val="ru-RU"/>
              </w:rPr>
            </w:pPr>
            <w:r w:rsidRPr="00C41731">
              <w:rPr>
                <w:sz w:val="24"/>
                <w:szCs w:val="24"/>
                <w:lang w:val="ru-RU"/>
              </w:rPr>
              <w:t xml:space="preserve">Дагахь йешар: текст дагахь йешар, йешначух хиинарг дийцаре дан кечамбар. </w:t>
            </w:r>
          </w:p>
          <w:p w:rsidR="00AE32A7" w:rsidRPr="00C41731" w:rsidRDefault="007406AF" w:rsidP="00C41731">
            <w:pPr>
              <w:autoSpaceDE w:val="0"/>
              <w:autoSpaceDN w:val="0"/>
              <w:spacing w:after="0" w:line="252" w:lineRule="auto"/>
              <w:ind w:left="72"/>
              <w:rPr>
                <w:sz w:val="24"/>
                <w:szCs w:val="24"/>
                <w:lang w:val="ru-RU"/>
              </w:rPr>
            </w:pPr>
            <w:r w:rsidRPr="00C41731">
              <w:rPr>
                <w:sz w:val="24"/>
                <w:szCs w:val="24"/>
                <w:lang w:val="ru-RU"/>
              </w:rPr>
              <w:t>Байт дагахь Ӏамор.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AE32A7" w:rsidRPr="00C41731" w:rsidRDefault="00AE32A7" w:rsidP="00C41731">
            <w:pPr>
              <w:autoSpaceDE w:val="0"/>
              <w:autoSpaceDN w:val="0"/>
              <w:spacing w:after="0" w:line="250" w:lineRule="auto"/>
              <w:ind w:left="72"/>
              <w:rPr>
                <w:sz w:val="24"/>
                <w:szCs w:val="24"/>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AE32A7" w:rsidRPr="00C41731" w:rsidRDefault="00AE32A7" w:rsidP="00C41731">
            <w:pPr>
              <w:autoSpaceDE w:val="0"/>
              <w:autoSpaceDN w:val="0"/>
              <w:spacing w:after="0" w:line="252" w:lineRule="auto"/>
              <w:ind w:left="72" w:right="432"/>
              <w:rPr>
                <w:sz w:val="24"/>
                <w:szCs w:val="24"/>
              </w:rPr>
            </w:pPr>
          </w:p>
        </w:tc>
      </w:tr>
      <w:tr w:rsidR="00B03854" w:rsidRPr="00C41731" w:rsidTr="007406AF">
        <w:trPr>
          <w:trHeight w:hRule="exact" w:val="1700"/>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8.5</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B03854" w:rsidP="00C41731">
            <w:pPr>
              <w:autoSpaceDE w:val="0"/>
              <w:autoSpaceDN w:val="0"/>
              <w:spacing w:after="0" w:line="245" w:lineRule="auto"/>
              <w:rPr>
                <w:sz w:val="24"/>
                <w:szCs w:val="24"/>
                <w:lang w:val="ru-RU"/>
              </w:rPr>
            </w:pPr>
            <w:r w:rsidRPr="00C41731">
              <w:rPr>
                <w:sz w:val="24"/>
                <w:szCs w:val="24"/>
                <w:lang w:val="ru-RU"/>
              </w:rPr>
              <w:t>Гайсултанов «Б1аьста хьуьнхахь».</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B03854"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B03854" w:rsidP="00C41731">
            <w:pPr>
              <w:autoSpaceDE w:val="0"/>
              <w:autoSpaceDN w:val="0"/>
              <w:spacing w:after="0" w:line="230" w:lineRule="auto"/>
              <w:ind w:left="72"/>
              <w:rPr>
                <w:sz w:val="24"/>
                <w:szCs w:val="24"/>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B03854"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7406AF" w:rsidP="00C41731">
            <w:pPr>
              <w:autoSpaceDE w:val="0"/>
              <w:autoSpaceDN w:val="0"/>
              <w:spacing w:after="0" w:line="252" w:lineRule="auto"/>
              <w:ind w:left="72"/>
              <w:rPr>
                <w:sz w:val="24"/>
                <w:szCs w:val="24"/>
                <w:lang w:val="ru-RU"/>
              </w:rPr>
            </w:pPr>
            <w:r w:rsidRPr="00C41731">
              <w:rPr>
                <w:sz w:val="24"/>
                <w:szCs w:val="24"/>
                <w:lang w:val="ru-RU"/>
              </w:rPr>
              <w:t xml:space="preserve">Цадевзачу </w:t>
            </w:r>
            <w:proofErr w:type="gramStart"/>
            <w:r w:rsidRPr="00C41731">
              <w:rPr>
                <w:sz w:val="24"/>
                <w:szCs w:val="24"/>
                <w:lang w:val="ru-RU"/>
              </w:rPr>
              <w:t>дешнашца</w:t>
            </w:r>
            <w:proofErr w:type="gramEnd"/>
            <w:r w:rsidRPr="00C41731">
              <w:rPr>
                <w:sz w:val="24"/>
                <w:szCs w:val="24"/>
                <w:lang w:val="ru-RU"/>
              </w:rPr>
              <w:t xml:space="preserve"> а, аларшца а болх бар: маьӀнех кхетархьама контекстан анализ йар; Ӏаматехь йеллачу дошамца болх бар.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B03854" w:rsidP="00C41731">
            <w:pPr>
              <w:autoSpaceDE w:val="0"/>
              <w:autoSpaceDN w:val="0"/>
              <w:spacing w:after="0" w:line="250" w:lineRule="auto"/>
              <w:ind w:left="72"/>
              <w:rPr>
                <w:sz w:val="24"/>
                <w:szCs w:val="24"/>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B03854" w:rsidRPr="00C41731" w:rsidRDefault="00B03854" w:rsidP="00C41731">
            <w:pPr>
              <w:autoSpaceDE w:val="0"/>
              <w:autoSpaceDN w:val="0"/>
              <w:spacing w:after="0" w:line="252" w:lineRule="auto"/>
              <w:ind w:left="72" w:right="432"/>
              <w:rPr>
                <w:sz w:val="24"/>
                <w:szCs w:val="24"/>
              </w:rPr>
            </w:pPr>
          </w:p>
        </w:tc>
      </w:tr>
      <w:tr w:rsidR="00B03854" w:rsidRPr="00C41731" w:rsidTr="007406AF">
        <w:trPr>
          <w:trHeight w:hRule="exact" w:val="1980"/>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8.6</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B03854" w:rsidP="00C41731">
            <w:pPr>
              <w:autoSpaceDE w:val="0"/>
              <w:autoSpaceDN w:val="0"/>
              <w:spacing w:after="0" w:line="245" w:lineRule="auto"/>
              <w:ind w:left="72"/>
              <w:rPr>
                <w:sz w:val="24"/>
                <w:szCs w:val="24"/>
                <w:lang w:val="ru-RU"/>
              </w:rPr>
            </w:pPr>
            <w:r w:rsidRPr="00C41731">
              <w:rPr>
                <w:sz w:val="24"/>
                <w:szCs w:val="24"/>
                <w:lang w:val="ru-RU"/>
              </w:rPr>
              <w:t>Д.Кагерманов «</w:t>
            </w:r>
            <w:proofErr w:type="gramStart"/>
            <w:r w:rsidRPr="00C41731">
              <w:rPr>
                <w:sz w:val="24"/>
                <w:szCs w:val="24"/>
                <w:lang w:val="ru-RU"/>
              </w:rPr>
              <w:t>Алкханчаш»</w:t>
            </w:r>
            <w:r w:rsidRPr="00C41731">
              <w:rPr>
                <w:sz w:val="24"/>
                <w:szCs w:val="24"/>
                <w:lang w:val="ru-RU"/>
              </w:rPr>
              <w:tab/>
            </w:r>
            <w:proofErr w:type="gramEnd"/>
            <w:r w:rsidRPr="00C41731">
              <w:rPr>
                <w:sz w:val="24"/>
                <w:szCs w:val="24"/>
                <w:lang w:val="ru-RU"/>
              </w:rPr>
              <w:tab/>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B03854"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B03854" w:rsidP="00C41731">
            <w:pPr>
              <w:autoSpaceDE w:val="0"/>
              <w:autoSpaceDN w:val="0"/>
              <w:spacing w:after="0" w:line="230" w:lineRule="auto"/>
              <w:ind w:left="72"/>
              <w:rPr>
                <w:sz w:val="24"/>
                <w:szCs w:val="24"/>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B03854"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7406AF" w:rsidP="00C41731">
            <w:pPr>
              <w:autoSpaceDE w:val="0"/>
              <w:autoSpaceDN w:val="0"/>
              <w:spacing w:after="0" w:line="252" w:lineRule="auto"/>
              <w:ind w:left="72"/>
              <w:rPr>
                <w:sz w:val="24"/>
                <w:szCs w:val="24"/>
                <w:lang w:val="ru-RU"/>
              </w:rPr>
            </w:pPr>
            <w:r w:rsidRPr="00C41731">
              <w:rPr>
                <w:sz w:val="24"/>
                <w:szCs w:val="24"/>
                <w:lang w:val="ru-RU"/>
              </w:rPr>
              <w:t xml:space="preserve">Текстехь хӀиттийнчу </w:t>
            </w:r>
            <w:proofErr w:type="gramStart"/>
            <w:r w:rsidRPr="00C41731">
              <w:rPr>
                <w:sz w:val="24"/>
                <w:szCs w:val="24"/>
                <w:lang w:val="ru-RU"/>
              </w:rPr>
              <w:t>эхь-бехкан-оьздангаллин</w:t>
            </w:r>
            <w:proofErr w:type="gramEnd"/>
            <w:r w:rsidRPr="00C41731">
              <w:rPr>
                <w:sz w:val="24"/>
                <w:szCs w:val="24"/>
                <w:lang w:val="ru-RU"/>
              </w:rPr>
              <w:t xml:space="preserve"> а, историко-культурин а, кхидолчу а хаттарийн анализ йар; гонахарчу бакъдолчун хьежамца царна жоьпаш лаха хаар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03854" w:rsidRPr="00C41731" w:rsidRDefault="00B03854" w:rsidP="00C41731">
            <w:pPr>
              <w:autoSpaceDE w:val="0"/>
              <w:autoSpaceDN w:val="0"/>
              <w:spacing w:after="0" w:line="250" w:lineRule="auto"/>
              <w:ind w:left="72"/>
              <w:rPr>
                <w:sz w:val="24"/>
                <w:szCs w:val="24"/>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B03854" w:rsidRPr="00C41731" w:rsidRDefault="00B03854" w:rsidP="00C41731">
            <w:pPr>
              <w:autoSpaceDE w:val="0"/>
              <w:autoSpaceDN w:val="0"/>
              <w:spacing w:after="0" w:line="252" w:lineRule="auto"/>
              <w:ind w:left="72" w:right="432"/>
              <w:rPr>
                <w:sz w:val="24"/>
                <w:szCs w:val="24"/>
              </w:rPr>
            </w:pPr>
          </w:p>
        </w:tc>
      </w:tr>
      <w:tr w:rsidR="0072410B" w:rsidRPr="00C41731" w:rsidTr="000E7009">
        <w:trPr>
          <w:trHeight w:hRule="exact" w:val="1413"/>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8.7</w:t>
            </w:r>
          </w:p>
          <w:p w:rsidR="0072410B" w:rsidRPr="00C41731" w:rsidRDefault="0072410B" w:rsidP="00C41731">
            <w:pPr>
              <w:autoSpaceDE w:val="0"/>
              <w:autoSpaceDN w:val="0"/>
              <w:spacing w:after="0" w:line="230" w:lineRule="auto"/>
              <w:jc w:val="center"/>
              <w:rPr>
                <w:rFonts w:ascii="Times New Roman" w:eastAsia="Times New Roman" w:hAnsi="Times New Roman"/>
                <w:color w:val="000000"/>
                <w:w w:val="97"/>
                <w:sz w:val="24"/>
                <w:szCs w:val="24"/>
              </w:rPr>
            </w:pP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0E7009" w:rsidP="00C41731">
            <w:pPr>
              <w:autoSpaceDE w:val="0"/>
              <w:autoSpaceDN w:val="0"/>
              <w:spacing w:after="0" w:line="245" w:lineRule="auto"/>
              <w:rPr>
                <w:sz w:val="24"/>
                <w:szCs w:val="24"/>
                <w:lang w:val="ru-RU"/>
              </w:rPr>
            </w:pPr>
            <w:r w:rsidRPr="00C41731">
              <w:rPr>
                <w:sz w:val="24"/>
                <w:szCs w:val="24"/>
                <w:lang w:val="ru-RU"/>
              </w:rPr>
              <w:t>Б.Бианки «Пхьагал дитта т1ехь»</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0E7009" w:rsidP="00C41731">
            <w:pPr>
              <w:autoSpaceDE w:val="0"/>
              <w:autoSpaceDN w:val="0"/>
              <w:spacing w:after="0" w:line="252" w:lineRule="auto"/>
              <w:ind w:left="72"/>
              <w:rPr>
                <w:sz w:val="24"/>
                <w:szCs w:val="24"/>
                <w:lang w:val="ru-RU"/>
              </w:rPr>
            </w:pPr>
            <w:r w:rsidRPr="00C41731">
              <w:rPr>
                <w:sz w:val="24"/>
                <w:szCs w:val="24"/>
                <w:lang w:val="ru-RU"/>
              </w:rPr>
              <w:t xml:space="preserve">Хезаш йешар: текстах кхетархьама цаторийла йолчу боларца дешархойх </w:t>
            </w:r>
            <w:proofErr w:type="gramStart"/>
            <w:r w:rsidRPr="00C41731">
              <w:rPr>
                <w:sz w:val="24"/>
                <w:szCs w:val="24"/>
                <w:lang w:val="ru-RU"/>
              </w:rPr>
              <w:t>хӀорамма</w:t>
            </w:r>
            <w:proofErr w:type="gramEnd"/>
            <w:r w:rsidRPr="00C41731">
              <w:rPr>
                <w:sz w:val="24"/>
                <w:szCs w:val="24"/>
                <w:lang w:val="ru-RU"/>
              </w:rPr>
              <w:t xml:space="preserve"> а хезаш йешар.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72410B" w:rsidRPr="00C41731" w:rsidTr="00B80F60">
        <w:trPr>
          <w:trHeight w:hRule="exact" w:val="1155"/>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8.8</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0E7009" w:rsidRPr="00C41731" w:rsidRDefault="000E7009" w:rsidP="00C41731">
            <w:pPr>
              <w:autoSpaceDE w:val="0"/>
              <w:autoSpaceDN w:val="0"/>
              <w:spacing w:after="0" w:line="245" w:lineRule="auto"/>
              <w:rPr>
                <w:sz w:val="24"/>
                <w:szCs w:val="24"/>
                <w:lang w:val="ru-RU"/>
              </w:rPr>
            </w:pPr>
            <w:r w:rsidRPr="00C41731">
              <w:rPr>
                <w:sz w:val="24"/>
                <w:szCs w:val="24"/>
                <w:lang w:val="ru-RU"/>
              </w:rPr>
              <w:t>«Муха дог1а деза синтар»,</w:t>
            </w:r>
          </w:p>
          <w:p w:rsidR="0072410B" w:rsidRPr="00C41731" w:rsidRDefault="0072410B" w:rsidP="00C41731">
            <w:pPr>
              <w:autoSpaceDE w:val="0"/>
              <w:autoSpaceDN w:val="0"/>
              <w:spacing w:after="0" w:line="245" w:lineRule="auto"/>
              <w:rPr>
                <w:sz w:val="24"/>
                <w:szCs w:val="24"/>
                <w:lang w:val="ru-RU"/>
              </w:rPr>
            </w:pPr>
            <w:r w:rsidRPr="00C41731">
              <w:rPr>
                <w:sz w:val="24"/>
                <w:szCs w:val="24"/>
                <w:lang w:val="ru-RU"/>
              </w:rPr>
              <w:t>Д.Кагерманов «</w:t>
            </w:r>
            <w:proofErr w:type="gramStart"/>
            <w:r w:rsidRPr="00C41731">
              <w:rPr>
                <w:sz w:val="24"/>
                <w:szCs w:val="24"/>
                <w:lang w:val="ru-RU"/>
              </w:rPr>
              <w:t>Со</w:t>
            </w:r>
            <w:proofErr w:type="gramEnd"/>
            <w:r w:rsidRPr="00C41731">
              <w:rPr>
                <w:sz w:val="24"/>
                <w:szCs w:val="24"/>
                <w:lang w:val="ru-RU"/>
              </w:rPr>
              <w:t xml:space="preserve"> а воьду»</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847BEF"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0E7009" w:rsidP="00C41731">
            <w:pPr>
              <w:autoSpaceDE w:val="0"/>
              <w:autoSpaceDN w:val="0"/>
              <w:spacing w:after="0" w:line="252" w:lineRule="auto"/>
              <w:ind w:left="72"/>
              <w:rPr>
                <w:sz w:val="24"/>
                <w:szCs w:val="24"/>
                <w:lang w:val="ru-RU"/>
              </w:rPr>
            </w:pPr>
            <w:r w:rsidRPr="00C41731">
              <w:rPr>
                <w:sz w:val="24"/>
                <w:szCs w:val="24"/>
                <w:lang w:val="ru-RU"/>
              </w:rPr>
              <w:t xml:space="preserve">Цадевзачу </w:t>
            </w:r>
            <w:proofErr w:type="gramStart"/>
            <w:r w:rsidRPr="00C41731">
              <w:rPr>
                <w:sz w:val="24"/>
                <w:szCs w:val="24"/>
                <w:lang w:val="ru-RU"/>
              </w:rPr>
              <w:t>дешнашца</w:t>
            </w:r>
            <w:proofErr w:type="gramEnd"/>
            <w:r w:rsidRPr="00C41731">
              <w:rPr>
                <w:sz w:val="24"/>
                <w:szCs w:val="24"/>
                <w:lang w:val="ru-RU"/>
              </w:rPr>
              <w:t xml:space="preserve"> а, аларшца а болх бар: маьӀнех кхетархьама контекстан анализ йар; Ӏаматехь йеллачу дошамца болх бар.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72410B" w:rsidRPr="00C41731" w:rsidTr="000E7009">
        <w:trPr>
          <w:trHeight w:hRule="exact" w:val="2558"/>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lastRenderedPageBreak/>
              <w:t>8.9</w:t>
            </w: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rPr>
                <w:sz w:val="24"/>
                <w:szCs w:val="24"/>
                <w:lang w:val="ru-RU"/>
              </w:rPr>
            </w:pPr>
            <w:r w:rsidRPr="00C41731">
              <w:rPr>
                <w:sz w:val="24"/>
                <w:szCs w:val="24"/>
                <w:lang w:val="ru-RU"/>
              </w:rPr>
              <w:t>Н.Носов «Хорсамах лаьцна»</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847BEF" w:rsidP="00C41731">
            <w:pPr>
              <w:autoSpaceDE w:val="0"/>
              <w:autoSpaceDN w:val="0"/>
              <w:spacing w:after="0" w:line="230" w:lineRule="auto"/>
              <w:ind w:left="72"/>
              <w:rPr>
                <w:sz w:val="24"/>
                <w:szCs w:val="24"/>
                <w:lang w:val="ru-RU"/>
              </w:rPr>
            </w:pPr>
            <w:r w:rsidRPr="00C41731">
              <w:rPr>
                <w:sz w:val="24"/>
                <w:szCs w:val="24"/>
                <w:lang w:val="ru-RU"/>
              </w:rPr>
              <w:t>2</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0E7009" w:rsidP="00C41731">
            <w:pPr>
              <w:autoSpaceDE w:val="0"/>
              <w:autoSpaceDN w:val="0"/>
              <w:spacing w:after="0" w:line="252" w:lineRule="auto"/>
              <w:ind w:left="72"/>
              <w:rPr>
                <w:sz w:val="24"/>
                <w:szCs w:val="24"/>
                <w:lang w:val="ru-RU"/>
              </w:rPr>
            </w:pPr>
            <w:r w:rsidRPr="00C41731">
              <w:rPr>
                <w:sz w:val="24"/>
                <w:szCs w:val="24"/>
                <w:lang w:val="ru-RU"/>
              </w:rPr>
              <w:t xml:space="preserve">Турпалхойн мах хадор: турпалхочун амалан коьрта битамаш билгалбаха хаар; церан леларца амал йовзар; турпалхойн леларийн бахьана </w:t>
            </w:r>
            <w:proofErr w:type="gramStart"/>
            <w:r w:rsidRPr="00C41731">
              <w:rPr>
                <w:sz w:val="24"/>
                <w:szCs w:val="24"/>
                <w:lang w:val="ru-RU"/>
              </w:rPr>
              <w:t>довзийта</w:t>
            </w:r>
            <w:proofErr w:type="gramEnd"/>
            <w:r w:rsidRPr="00C41731">
              <w:rPr>
                <w:sz w:val="24"/>
                <w:szCs w:val="24"/>
                <w:lang w:val="ru-RU"/>
              </w:rPr>
              <w:t xml:space="preserve"> а, церан гӀуллакхийн мах хадон а хаар.</w:t>
            </w: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B80F60" w:rsidRPr="00C41731" w:rsidTr="00B80F60">
        <w:trPr>
          <w:trHeight w:hRule="exact" w:val="345"/>
        </w:trPr>
        <w:tc>
          <w:tcPr>
            <w:tcW w:w="396"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C41731" w:rsidRDefault="00B80F60" w:rsidP="00C41731">
            <w:pPr>
              <w:autoSpaceDE w:val="0"/>
              <w:autoSpaceDN w:val="0"/>
              <w:spacing w:after="0" w:line="230" w:lineRule="auto"/>
              <w:jc w:val="center"/>
              <w:rPr>
                <w:rFonts w:ascii="Times New Roman" w:eastAsia="Times New Roman" w:hAnsi="Times New Roman"/>
                <w:color w:val="000000"/>
                <w:w w:val="97"/>
                <w:sz w:val="24"/>
                <w:szCs w:val="24"/>
              </w:rPr>
            </w:pPr>
          </w:p>
        </w:tc>
        <w:tc>
          <w:tcPr>
            <w:tcW w:w="5836"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C41731" w:rsidRDefault="004B570A" w:rsidP="00C41731">
            <w:pPr>
              <w:autoSpaceDE w:val="0"/>
              <w:autoSpaceDN w:val="0"/>
              <w:spacing w:after="0" w:line="245" w:lineRule="auto"/>
              <w:ind w:left="72"/>
              <w:rPr>
                <w:rFonts w:ascii="Times New Roman" w:hAnsi="Times New Roman" w:cs="Times New Roman"/>
                <w:b/>
                <w:sz w:val="24"/>
                <w:szCs w:val="24"/>
                <w:lang w:val="ru-RU"/>
              </w:rPr>
            </w:pPr>
            <w:r w:rsidRPr="00C41731">
              <w:rPr>
                <w:rFonts w:ascii="Times New Roman" w:hAnsi="Times New Roman" w:cs="Times New Roman"/>
                <w:b/>
                <w:sz w:val="24"/>
                <w:szCs w:val="24"/>
              </w:rPr>
              <w:t>Декъехула дерриг сахьташ</w:t>
            </w: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C41731" w:rsidRDefault="00EF0F69" w:rsidP="00C41731">
            <w:pPr>
              <w:autoSpaceDE w:val="0"/>
              <w:autoSpaceDN w:val="0"/>
              <w:spacing w:after="0" w:line="230" w:lineRule="auto"/>
              <w:ind w:left="72"/>
              <w:rPr>
                <w:rFonts w:ascii="Times New Roman" w:hAnsi="Times New Roman" w:cs="Times New Roman"/>
                <w:b/>
                <w:sz w:val="24"/>
                <w:szCs w:val="24"/>
                <w:lang w:val="ru-RU"/>
              </w:rPr>
            </w:pPr>
            <w:r w:rsidRPr="00C41731">
              <w:rPr>
                <w:rFonts w:ascii="Times New Roman" w:hAnsi="Times New Roman" w:cs="Times New Roman"/>
                <w:b/>
                <w:sz w:val="24"/>
                <w:szCs w:val="24"/>
                <w:lang w:val="ru-RU"/>
              </w:rPr>
              <w:t>10</w:t>
            </w:r>
          </w:p>
        </w:tc>
        <w:tc>
          <w:tcPr>
            <w:tcW w:w="1104"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C41731" w:rsidRDefault="00B80F60" w:rsidP="00C41731">
            <w:pPr>
              <w:autoSpaceDE w:val="0"/>
              <w:autoSpaceDN w:val="0"/>
              <w:spacing w:after="0" w:line="230" w:lineRule="auto"/>
              <w:ind w:left="72"/>
              <w:rPr>
                <w:sz w:val="24"/>
                <w:szCs w:val="24"/>
              </w:rPr>
            </w:pPr>
          </w:p>
        </w:tc>
        <w:tc>
          <w:tcPr>
            <w:tcW w:w="1142"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C41731" w:rsidRDefault="00B80F60" w:rsidP="00C41731">
            <w:pPr>
              <w:autoSpaceDE w:val="0"/>
              <w:autoSpaceDN w:val="0"/>
              <w:spacing w:after="0" w:line="230" w:lineRule="auto"/>
              <w:ind w:left="72"/>
              <w:rPr>
                <w:sz w:val="24"/>
                <w:szCs w:val="24"/>
              </w:rPr>
            </w:pPr>
          </w:p>
        </w:tc>
        <w:tc>
          <w:tcPr>
            <w:tcW w:w="864"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C41731" w:rsidRDefault="00B80F60" w:rsidP="00C41731">
            <w:pPr>
              <w:autoSpaceDE w:val="0"/>
              <w:autoSpaceDN w:val="0"/>
              <w:spacing w:after="0" w:line="245" w:lineRule="auto"/>
              <w:jc w:val="center"/>
              <w:rPr>
                <w:sz w:val="24"/>
                <w:szCs w:val="24"/>
              </w:rPr>
            </w:pPr>
          </w:p>
        </w:tc>
        <w:tc>
          <w:tcPr>
            <w:tcW w:w="2666"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C41731" w:rsidRDefault="00B80F60" w:rsidP="00C41731">
            <w:pPr>
              <w:autoSpaceDE w:val="0"/>
              <w:autoSpaceDN w:val="0"/>
              <w:spacing w:after="0" w:line="252" w:lineRule="auto"/>
              <w:ind w:left="72"/>
              <w:rPr>
                <w:sz w:val="24"/>
                <w:szCs w:val="24"/>
                <w:lang w:val="ru-RU"/>
              </w:rPr>
            </w:pPr>
          </w:p>
        </w:tc>
        <w:tc>
          <w:tcPr>
            <w:tcW w:w="1236"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C41731" w:rsidRDefault="00B80F60"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000000"/>
              <w:right w:val="single" w:sz="4" w:space="0" w:color="000000"/>
            </w:tcBorders>
            <w:tcMar>
              <w:left w:w="0" w:type="dxa"/>
              <w:right w:w="0" w:type="dxa"/>
            </w:tcMar>
          </w:tcPr>
          <w:p w:rsidR="00B80F60" w:rsidRPr="00C41731" w:rsidRDefault="00B80F60" w:rsidP="00C41731">
            <w:pPr>
              <w:autoSpaceDE w:val="0"/>
              <w:autoSpaceDN w:val="0"/>
              <w:spacing w:after="0" w:line="252" w:lineRule="auto"/>
              <w:ind w:left="72" w:right="432"/>
              <w:rPr>
                <w:sz w:val="24"/>
                <w:szCs w:val="24"/>
                <w:lang w:val="ru-RU"/>
              </w:rPr>
            </w:pPr>
          </w:p>
        </w:tc>
      </w:tr>
      <w:tr w:rsidR="00B80F60" w:rsidRPr="00C41731" w:rsidTr="00B80F60">
        <w:trPr>
          <w:trHeight w:hRule="exact" w:val="450"/>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30" w:lineRule="auto"/>
              <w:jc w:val="center"/>
              <w:rPr>
                <w:rFonts w:ascii="Times New Roman" w:eastAsia="Times New Roman" w:hAnsi="Times New Roman"/>
                <w:color w:val="000000"/>
                <w:w w:val="97"/>
                <w:sz w:val="24"/>
                <w:szCs w:val="24"/>
              </w:rPr>
            </w:pP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45" w:lineRule="auto"/>
              <w:ind w:left="72"/>
              <w:rPr>
                <w:rFonts w:ascii="Times New Roman" w:hAnsi="Times New Roman" w:cs="Times New Roman"/>
                <w:b/>
                <w:sz w:val="24"/>
                <w:szCs w:val="24"/>
                <w:lang w:val="ru-RU"/>
              </w:rPr>
            </w:pPr>
            <w:r w:rsidRPr="00C41731">
              <w:rPr>
                <w:rFonts w:ascii="Times New Roman" w:hAnsi="Times New Roman" w:cs="Times New Roman"/>
                <w:b/>
                <w:sz w:val="24"/>
                <w:szCs w:val="24"/>
                <w:lang w:val="ru-RU"/>
              </w:rPr>
              <w:t>Дакъа 9. Нохчийн халкъан барта кхолларалла</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30" w:lineRule="auto"/>
              <w:ind w:left="72"/>
              <w:rPr>
                <w:rFonts w:ascii="Times New Roman" w:hAnsi="Times New Roman" w:cs="Times New Roman"/>
                <w:b/>
                <w:sz w:val="24"/>
                <w:szCs w:val="24"/>
                <w:lang w:val="ru-RU"/>
              </w:rPr>
            </w:pP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30" w:lineRule="auto"/>
              <w:ind w:left="72"/>
              <w:rPr>
                <w:sz w:val="24"/>
                <w:szCs w:val="24"/>
                <w:lang w:val="ru-RU"/>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30" w:lineRule="auto"/>
              <w:ind w:left="72"/>
              <w:rPr>
                <w:sz w:val="24"/>
                <w:szCs w:val="24"/>
                <w:lang w:val="ru-RU"/>
              </w:rPr>
            </w:pPr>
          </w:p>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45" w:lineRule="auto"/>
              <w:jc w:val="center"/>
              <w:rPr>
                <w:sz w:val="24"/>
                <w:szCs w:val="24"/>
                <w:lang w:val="ru-RU"/>
              </w:rPr>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52" w:lineRule="auto"/>
              <w:ind w:left="72"/>
              <w:rPr>
                <w:sz w:val="24"/>
                <w:szCs w:val="24"/>
                <w:lang w:val="ru-RU"/>
              </w:rPr>
            </w:pP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50" w:lineRule="auto"/>
              <w:ind w:left="72"/>
              <w:rPr>
                <w:sz w:val="24"/>
                <w:szCs w:val="24"/>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52" w:lineRule="auto"/>
              <w:ind w:left="72" w:right="432"/>
              <w:rPr>
                <w:sz w:val="24"/>
                <w:szCs w:val="24"/>
                <w:lang w:val="ru-RU"/>
              </w:rPr>
            </w:pPr>
          </w:p>
        </w:tc>
      </w:tr>
      <w:tr w:rsidR="00B80F60" w:rsidRPr="00C41731" w:rsidTr="00A74DEB">
        <w:trPr>
          <w:trHeight w:hRule="exact" w:val="1188"/>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9.1</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C41731" w:rsidRDefault="0072410B" w:rsidP="00C41731">
            <w:pPr>
              <w:autoSpaceDE w:val="0"/>
              <w:autoSpaceDN w:val="0"/>
              <w:spacing w:after="0" w:line="245" w:lineRule="auto"/>
              <w:ind w:left="72"/>
              <w:rPr>
                <w:sz w:val="24"/>
                <w:szCs w:val="24"/>
                <w:lang w:val="ru-RU"/>
              </w:rPr>
            </w:pPr>
            <w:proofErr w:type="gramStart"/>
            <w:r w:rsidRPr="00C41731">
              <w:rPr>
                <w:sz w:val="24"/>
                <w:szCs w:val="24"/>
                <w:lang w:val="ru-RU"/>
              </w:rPr>
              <w:t>Цициггий,дахкий</w:t>
            </w:r>
            <w:proofErr w:type="gramEnd"/>
            <w:r w:rsidRPr="00C41731">
              <w:rPr>
                <w:sz w:val="24"/>
                <w:szCs w:val="24"/>
                <w:lang w:val="ru-RU"/>
              </w:rPr>
              <w:t xml:space="preserve">(берийн ловзар)                    </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30" w:lineRule="auto"/>
              <w:ind w:left="72"/>
              <w:rPr>
                <w:sz w:val="24"/>
                <w:szCs w:val="24"/>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30" w:lineRule="auto"/>
              <w:ind w:left="72"/>
              <w:rPr>
                <w:sz w:val="24"/>
                <w:szCs w:val="24"/>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C41731" w:rsidRDefault="00A74DEB" w:rsidP="00C41731">
            <w:pPr>
              <w:autoSpaceDE w:val="0"/>
              <w:autoSpaceDN w:val="0"/>
              <w:spacing w:after="0" w:line="252" w:lineRule="auto"/>
              <w:rPr>
                <w:sz w:val="24"/>
                <w:szCs w:val="24"/>
                <w:lang w:val="ru-RU"/>
              </w:rPr>
            </w:pPr>
            <w:r w:rsidRPr="00C41731">
              <w:rPr>
                <w:sz w:val="24"/>
                <w:szCs w:val="24"/>
                <w:lang w:val="ru-RU"/>
              </w:rPr>
              <w:t xml:space="preserve">Кхоллараллин болх: ролашца йешар; сурт хӀоттор; </w:t>
            </w:r>
            <w:proofErr w:type="gramStart"/>
            <w:r w:rsidRPr="00C41731">
              <w:rPr>
                <w:sz w:val="24"/>
                <w:szCs w:val="24"/>
                <w:lang w:val="ru-RU"/>
              </w:rPr>
              <w:t>турпалхойн  бӀаьран</w:t>
            </w:r>
            <w:proofErr w:type="gramEnd"/>
            <w:r w:rsidRPr="00C41731">
              <w:rPr>
                <w:sz w:val="24"/>
                <w:szCs w:val="24"/>
                <w:lang w:val="ru-RU"/>
              </w:rPr>
              <w:t xml:space="preserve"> васташ хӀиттор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B80F60" w:rsidRPr="00C41731" w:rsidRDefault="00B80F60"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B80F60" w:rsidRPr="00C41731" w:rsidRDefault="00B80F60" w:rsidP="00C41731">
            <w:pPr>
              <w:autoSpaceDE w:val="0"/>
              <w:autoSpaceDN w:val="0"/>
              <w:spacing w:after="0" w:line="252" w:lineRule="auto"/>
              <w:ind w:left="72" w:right="432"/>
              <w:rPr>
                <w:sz w:val="24"/>
                <w:szCs w:val="24"/>
              </w:rPr>
            </w:pPr>
          </w:p>
        </w:tc>
      </w:tr>
      <w:tr w:rsidR="0072410B" w:rsidRPr="00C41731" w:rsidTr="00A74DEB">
        <w:trPr>
          <w:trHeight w:hRule="exact" w:val="1700"/>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9.2</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ind w:left="72"/>
              <w:rPr>
                <w:sz w:val="24"/>
                <w:szCs w:val="24"/>
                <w:lang w:val="ru-RU"/>
              </w:rPr>
            </w:pPr>
            <w:proofErr w:type="gramStart"/>
            <w:r w:rsidRPr="00C41731">
              <w:rPr>
                <w:sz w:val="24"/>
                <w:szCs w:val="24"/>
                <w:lang w:val="ru-RU"/>
              </w:rPr>
              <w:t xml:space="preserve">Кицанаш,   </w:t>
            </w:r>
            <w:proofErr w:type="gramEnd"/>
            <w:r w:rsidRPr="00C41731">
              <w:rPr>
                <w:sz w:val="24"/>
                <w:szCs w:val="24"/>
                <w:lang w:val="ru-RU"/>
              </w:rPr>
              <w:t xml:space="preserve"> </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A74DEB" w:rsidP="00C41731">
            <w:pPr>
              <w:autoSpaceDE w:val="0"/>
              <w:autoSpaceDN w:val="0"/>
              <w:spacing w:after="0" w:line="252" w:lineRule="auto"/>
              <w:ind w:left="72"/>
              <w:rPr>
                <w:sz w:val="24"/>
                <w:szCs w:val="24"/>
                <w:lang w:val="ru-RU"/>
              </w:rPr>
            </w:pPr>
            <w:r w:rsidRPr="00C41731">
              <w:rPr>
                <w:sz w:val="24"/>
                <w:szCs w:val="24"/>
                <w:lang w:val="ru-RU"/>
              </w:rPr>
              <w:t xml:space="preserve">Цадевзачу </w:t>
            </w:r>
            <w:proofErr w:type="gramStart"/>
            <w:r w:rsidRPr="00C41731">
              <w:rPr>
                <w:sz w:val="24"/>
                <w:szCs w:val="24"/>
                <w:lang w:val="ru-RU"/>
              </w:rPr>
              <w:t>дешнашца</w:t>
            </w:r>
            <w:proofErr w:type="gramEnd"/>
            <w:r w:rsidRPr="00C41731">
              <w:rPr>
                <w:sz w:val="24"/>
                <w:szCs w:val="24"/>
                <w:lang w:val="ru-RU"/>
              </w:rPr>
              <w:t xml:space="preserve"> а, аларшца а болх бар: маьӀнех кхетархьама контекстан анализ йар; Ӏаматехь йеллачу дошамца болх бар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72410B" w:rsidRPr="00C41731" w:rsidTr="004B4BAA">
        <w:trPr>
          <w:trHeight w:hRule="exact" w:val="1569"/>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9.3</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ind w:left="72"/>
              <w:rPr>
                <w:sz w:val="24"/>
                <w:szCs w:val="24"/>
                <w:lang w:val="ru-RU"/>
              </w:rPr>
            </w:pPr>
            <w:r w:rsidRPr="00C41731">
              <w:rPr>
                <w:sz w:val="24"/>
                <w:szCs w:val="24"/>
                <w:lang w:val="ru-RU"/>
              </w:rPr>
              <w:t>Х1етал-металш</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4B4BAA" w:rsidP="00C41731">
            <w:pPr>
              <w:autoSpaceDE w:val="0"/>
              <w:autoSpaceDN w:val="0"/>
              <w:spacing w:after="0" w:line="252" w:lineRule="auto"/>
              <w:ind w:left="72"/>
              <w:rPr>
                <w:sz w:val="24"/>
                <w:szCs w:val="24"/>
                <w:lang w:val="ru-RU"/>
              </w:rPr>
            </w:pPr>
            <w:r w:rsidRPr="00C41731">
              <w:rPr>
                <w:sz w:val="24"/>
                <w:szCs w:val="24"/>
                <w:lang w:val="ru-RU"/>
              </w:rPr>
              <w:t xml:space="preserve">Хезаш йешар: текстах кхетархьама цаторийла йолчу боларца дешархойх </w:t>
            </w:r>
            <w:proofErr w:type="gramStart"/>
            <w:r w:rsidRPr="00C41731">
              <w:rPr>
                <w:sz w:val="24"/>
                <w:szCs w:val="24"/>
                <w:lang w:val="ru-RU"/>
              </w:rPr>
              <w:t>хӀорамма</w:t>
            </w:r>
            <w:proofErr w:type="gramEnd"/>
            <w:r w:rsidRPr="00C41731">
              <w:rPr>
                <w:sz w:val="24"/>
                <w:szCs w:val="24"/>
                <w:lang w:val="ru-RU"/>
              </w:rPr>
              <w:t xml:space="preserve"> а хезаш йешар.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72410B" w:rsidRPr="00C41731" w:rsidTr="004B4BAA">
        <w:trPr>
          <w:trHeight w:hRule="exact" w:val="1549"/>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9.4</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ind w:left="72"/>
              <w:rPr>
                <w:sz w:val="24"/>
                <w:szCs w:val="24"/>
                <w:lang w:val="ru-RU"/>
              </w:rPr>
            </w:pPr>
            <w:r w:rsidRPr="00C41731">
              <w:rPr>
                <w:sz w:val="24"/>
                <w:szCs w:val="24"/>
                <w:lang w:val="ru-RU"/>
              </w:rPr>
              <w:t>Чехкааларш,</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4B4BAA" w:rsidP="00C41731">
            <w:pPr>
              <w:autoSpaceDE w:val="0"/>
              <w:autoSpaceDN w:val="0"/>
              <w:spacing w:after="0" w:line="252" w:lineRule="auto"/>
              <w:ind w:left="72"/>
              <w:rPr>
                <w:sz w:val="24"/>
                <w:szCs w:val="24"/>
                <w:lang w:val="ru-RU"/>
              </w:rPr>
            </w:pPr>
            <w:r w:rsidRPr="00C41731">
              <w:rPr>
                <w:sz w:val="24"/>
                <w:szCs w:val="24"/>
                <w:lang w:val="ru-RU"/>
              </w:rPr>
              <w:t xml:space="preserve">Хезаш йешар: текстах кхетархьама цаторийла йолчу боларца дешархойх </w:t>
            </w:r>
            <w:proofErr w:type="gramStart"/>
            <w:r w:rsidRPr="00C41731">
              <w:rPr>
                <w:sz w:val="24"/>
                <w:szCs w:val="24"/>
                <w:lang w:val="ru-RU"/>
              </w:rPr>
              <w:t>хӀорамма</w:t>
            </w:r>
            <w:proofErr w:type="gramEnd"/>
            <w:r w:rsidRPr="00C41731">
              <w:rPr>
                <w:sz w:val="24"/>
                <w:szCs w:val="24"/>
                <w:lang w:val="ru-RU"/>
              </w:rPr>
              <w:t xml:space="preserve"> а хезаш йешар.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72410B" w:rsidRPr="00C41731" w:rsidTr="004B4BAA">
        <w:trPr>
          <w:trHeight w:hRule="exact" w:val="1132"/>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9.5</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ind w:left="72"/>
              <w:rPr>
                <w:sz w:val="24"/>
                <w:szCs w:val="24"/>
                <w:lang w:val="ru-RU"/>
              </w:rPr>
            </w:pPr>
            <w:r w:rsidRPr="00C41731">
              <w:rPr>
                <w:sz w:val="24"/>
                <w:szCs w:val="24"/>
                <w:lang w:val="ru-RU"/>
              </w:rPr>
              <w:t>Дагардарш</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4B4BAA" w:rsidP="00C41731">
            <w:pPr>
              <w:autoSpaceDE w:val="0"/>
              <w:autoSpaceDN w:val="0"/>
              <w:spacing w:after="0" w:line="252" w:lineRule="auto"/>
              <w:ind w:left="72"/>
              <w:rPr>
                <w:sz w:val="24"/>
                <w:szCs w:val="24"/>
                <w:lang w:val="ru-RU"/>
              </w:rPr>
            </w:pPr>
            <w:r w:rsidRPr="00C41731">
              <w:rPr>
                <w:sz w:val="24"/>
                <w:szCs w:val="24"/>
                <w:lang w:val="ru-RU"/>
              </w:rPr>
              <w:t>Дагахь йешар: текст дагахь йешар, йешначух хиинарг дийцаре дан кечамбар.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72410B" w:rsidRPr="00C41731" w:rsidTr="004B4BAA">
        <w:trPr>
          <w:trHeight w:hRule="exact" w:val="1991"/>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82FDA"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lastRenderedPageBreak/>
              <w:t>9.6</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ind w:left="72"/>
              <w:rPr>
                <w:sz w:val="24"/>
                <w:szCs w:val="24"/>
                <w:lang w:val="ru-RU"/>
              </w:rPr>
            </w:pPr>
            <w:r w:rsidRPr="00C41731">
              <w:rPr>
                <w:sz w:val="24"/>
                <w:szCs w:val="24"/>
                <w:lang w:val="ru-RU"/>
              </w:rPr>
              <w:t>«Майра пхьагал»</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4B4BAA" w:rsidP="00C41731">
            <w:pPr>
              <w:autoSpaceDE w:val="0"/>
              <w:autoSpaceDN w:val="0"/>
              <w:spacing w:after="0" w:line="252" w:lineRule="auto"/>
              <w:ind w:left="72"/>
              <w:rPr>
                <w:sz w:val="24"/>
                <w:szCs w:val="24"/>
                <w:lang w:val="ru-RU"/>
              </w:rPr>
            </w:pPr>
            <w:r w:rsidRPr="00C41731">
              <w:rPr>
                <w:sz w:val="24"/>
                <w:szCs w:val="24"/>
                <w:lang w:val="ru-RU"/>
              </w:rPr>
              <w:t xml:space="preserve">Текстехь хӀиттийнчу </w:t>
            </w:r>
            <w:proofErr w:type="gramStart"/>
            <w:r w:rsidRPr="00C41731">
              <w:rPr>
                <w:sz w:val="24"/>
                <w:szCs w:val="24"/>
                <w:lang w:val="ru-RU"/>
              </w:rPr>
              <w:t>эхь-бехкан-оьздангаллин</w:t>
            </w:r>
            <w:proofErr w:type="gramEnd"/>
            <w:r w:rsidRPr="00C41731">
              <w:rPr>
                <w:sz w:val="24"/>
                <w:szCs w:val="24"/>
                <w:lang w:val="ru-RU"/>
              </w:rPr>
              <w:t xml:space="preserve"> а, историко-культурин а, кхидолчу а хаттарийн анализ йар; гонахарчу бакъдолчун хьежамца царна жоьпаш лаха хаар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72410B" w:rsidRPr="00C41731" w:rsidTr="004B4BAA">
        <w:trPr>
          <w:trHeight w:hRule="exact" w:val="2260"/>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385900"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9.7</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rPr>
                <w:sz w:val="24"/>
                <w:szCs w:val="24"/>
                <w:lang w:val="ru-RU"/>
              </w:rPr>
            </w:pPr>
            <w:r w:rsidRPr="00C41731">
              <w:rPr>
                <w:sz w:val="24"/>
                <w:szCs w:val="24"/>
                <w:lang w:val="ru-RU"/>
              </w:rPr>
              <w:t>«</w:t>
            </w:r>
            <w:proofErr w:type="gramStart"/>
            <w:r w:rsidRPr="00C41731">
              <w:rPr>
                <w:sz w:val="24"/>
                <w:szCs w:val="24"/>
                <w:lang w:val="ru-RU"/>
              </w:rPr>
              <w:t>Цаьпцалггий,зингаттий</w:t>
            </w:r>
            <w:proofErr w:type="gramEnd"/>
            <w:r w:rsidRPr="00C41731">
              <w:rPr>
                <w:sz w:val="24"/>
                <w:szCs w:val="24"/>
                <w:lang w:val="ru-RU"/>
              </w:rPr>
              <w:t>»</w:t>
            </w:r>
            <w:r w:rsidRPr="00C41731">
              <w:rPr>
                <w:sz w:val="24"/>
                <w:szCs w:val="24"/>
                <w:lang w:val="ru-RU"/>
              </w:rPr>
              <w:tab/>
            </w:r>
            <w:r w:rsidRPr="00C41731">
              <w:rPr>
                <w:sz w:val="24"/>
                <w:szCs w:val="24"/>
                <w:lang w:val="ru-RU"/>
              </w:rPr>
              <w:tab/>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4B4BAA" w:rsidP="00C41731">
            <w:pPr>
              <w:autoSpaceDE w:val="0"/>
              <w:autoSpaceDN w:val="0"/>
              <w:spacing w:after="0" w:line="252" w:lineRule="auto"/>
              <w:ind w:left="72"/>
              <w:rPr>
                <w:sz w:val="24"/>
                <w:szCs w:val="24"/>
                <w:lang w:val="ru-RU"/>
              </w:rPr>
            </w:pPr>
            <w:r w:rsidRPr="00C41731">
              <w:rPr>
                <w:sz w:val="24"/>
                <w:szCs w:val="24"/>
                <w:lang w:val="ru-RU"/>
              </w:rPr>
              <w:t xml:space="preserve">Ӏаморан текстаца диалог: хӀиттийнчу хаттаршна жоьпаш; кхачамбацар дӀадаккха шайн хьежам бовзийтар; шайна хетачун а, сацаман а бухедиллар довзийта </w:t>
            </w:r>
            <w:proofErr w:type="gramStart"/>
            <w:r w:rsidRPr="00C41731">
              <w:rPr>
                <w:sz w:val="24"/>
                <w:szCs w:val="24"/>
                <w:lang w:val="ru-RU"/>
              </w:rPr>
              <w:t xml:space="preserve">хаар.  </w:t>
            </w:r>
            <w:proofErr w:type="gramEnd"/>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72410B" w:rsidRPr="00C41731" w:rsidTr="004B4BAA">
        <w:trPr>
          <w:trHeight w:hRule="exact" w:val="1157"/>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385900"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9.8</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rPr>
                <w:sz w:val="24"/>
                <w:szCs w:val="24"/>
                <w:lang w:val="ru-RU"/>
              </w:rPr>
            </w:pPr>
            <w:r w:rsidRPr="00C41731">
              <w:rPr>
                <w:sz w:val="24"/>
                <w:szCs w:val="24"/>
                <w:lang w:val="ru-RU"/>
              </w:rPr>
              <w:t>«Газа-</w:t>
            </w:r>
            <w:proofErr w:type="gramStart"/>
            <w:r w:rsidRPr="00C41731">
              <w:rPr>
                <w:sz w:val="24"/>
                <w:szCs w:val="24"/>
                <w:lang w:val="ru-RU"/>
              </w:rPr>
              <w:t>гуьзалггий,сира</w:t>
            </w:r>
            <w:proofErr w:type="gramEnd"/>
            <w:r w:rsidRPr="00C41731">
              <w:rPr>
                <w:sz w:val="24"/>
                <w:szCs w:val="24"/>
                <w:lang w:val="ru-RU"/>
              </w:rPr>
              <w:t xml:space="preserve"> борззий»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4B4BAA" w:rsidP="00C41731">
            <w:pPr>
              <w:autoSpaceDE w:val="0"/>
              <w:autoSpaceDN w:val="0"/>
              <w:spacing w:after="0" w:line="252" w:lineRule="auto"/>
              <w:ind w:left="72"/>
              <w:rPr>
                <w:sz w:val="24"/>
                <w:szCs w:val="24"/>
                <w:lang w:val="ru-RU"/>
              </w:rPr>
            </w:pPr>
            <w:r w:rsidRPr="00C41731">
              <w:rPr>
                <w:sz w:val="24"/>
                <w:szCs w:val="24"/>
                <w:lang w:val="ru-RU"/>
              </w:rPr>
              <w:t xml:space="preserve">Кхоллараллин болх: ролашца йешар; сурт хӀоттор; </w:t>
            </w:r>
            <w:proofErr w:type="gramStart"/>
            <w:r w:rsidRPr="00C41731">
              <w:rPr>
                <w:sz w:val="24"/>
                <w:szCs w:val="24"/>
                <w:lang w:val="ru-RU"/>
              </w:rPr>
              <w:t>турпалхойн  бӀаьран</w:t>
            </w:r>
            <w:proofErr w:type="gramEnd"/>
            <w:r w:rsidRPr="00C41731">
              <w:rPr>
                <w:sz w:val="24"/>
                <w:szCs w:val="24"/>
                <w:lang w:val="ru-RU"/>
              </w:rPr>
              <w:t xml:space="preserve"> васташ хӀиттор.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72410B" w:rsidRPr="00C41731" w:rsidTr="004B4BAA">
        <w:trPr>
          <w:trHeight w:hRule="exact" w:val="1968"/>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385900"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9.9</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rPr>
                <w:sz w:val="24"/>
                <w:szCs w:val="24"/>
                <w:lang w:val="ru-RU"/>
              </w:rPr>
            </w:pPr>
            <w:r w:rsidRPr="00C41731">
              <w:rPr>
                <w:sz w:val="24"/>
                <w:szCs w:val="24"/>
                <w:lang w:val="ru-RU"/>
              </w:rPr>
              <w:t>«</w:t>
            </w:r>
            <w:proofErr w:type="gramStart"/>
            <w:r w:rsidRPr="00C41731">
              <w:rPr>
                <w:sz w:val="24"/>
                <w:szCs w:val="24"/>
                <w:lang w:val="ru-RU"/>
              </w:rPr>
              <w:t>Зуй,пхьагаллий</w:t>
            </w:r>
            <w:proofErr w:type="gramEnd"/>
            <w:r w:rsidRPr="00C41731">
              <w:rPr>
                <w:sz w:val="24"/>
                <w:szCs w:val="24"/>
                <w:lang w:val="ru-RU"/>
              </w:rPr>
              <w:t>»</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4B4BAA" w:rsidP="00C41731">
            <w:pPr>
              <w:autoSpaceDE w:val="0"/>
              <w:autoSpaceDN w:val="0"/>
              <w:spacing w:after="0" w:line="252" w:lineRule="auto"/>
              <w:ind w:left="72"/>
              <w:rPr>
                <w:sz w:val="24"/>
                <w:szCs w:val="24"/>
                <w:lang w:val="ru-RU"/>
              </w:rPr>
            </w:pPr>
            <w:r w:rsidRPr="00C41731">
              <w:rPr>
                <w:sz w:val="24"/>
                <w:szCs w:val="24"/>
                <w:lang w:val="ru-RU"/>
              </w:rPr>
              <w:t>Тобанехь болх: кхидӀа йийцаре йархьама тобанехь йешар; инсценировка кечйар; говзарехь нислучу дешнех кхетор; доклад кечйар.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72410B" w:rsidRPr="00C41731" w:rsidTr="00B80F60">
        <w:trPr>
          <w:trHeight w:hRule="exact" w:val="795"/>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385900"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9.10</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rPr>
                <w:sz w:val="24"/>
                <w:szCs w:val="24"/>
                <w:lang w:val="ru-RU"/>
              </w:rPr>
            </w:pPr>
            <w:r w:rsidRPr="00C41731">
              <w:rPr>
                <w:sz w:val="24"/>
                <w:szCs w:val="24"/>
                <w:lang w:val="ru-RU"/>
              </w:rPr>
              <w:t>Талламан болх доьалг1ачу чийрикна лерина.</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D12188" w:rsidP="00C41731">
            <w:pPr>
              <w:autoSpaceDE w:val="0"/>
              <w:autoSpaceDN w:val="0"/>
              <w:spacing w:after="0" w:line="230" w:lineRule="auto"/>
              <w:ind w:left="72"/>
              <w:rPr>
                <w:sz w:val="24"/>
                <w:szCs w:val="24"/>
                <w:lang w:val="ru-RU"/>
              </w:rPr>
            </w:pPr>
            <w:r w:rsidRPr="00C41731">
              <w:rPr>
                <w:sz w:val="24"/>
                <w:szCs w:val="24"/>
                <w:lang w:val="ru-RU"/>
              </w:rPr>
              <w:t>1</w:t>
            </w: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4B4BAA" w:rsidP="00C41731">
            <w:pPr>
              <w:autoSpaceDE w:val="0"/>
              <w:autoSpaceDN w:val="0"/>
              <w:spacing w:after="0" w:line="252" w:lineRule="auto"/>
              <w:ind w:left="72"/>
              <w:rPr>
                <w:sz w:val="24"/>
                <w:szCs w:val="24"/>
                <w:lang w:val="ru-RU"/>
              </w:rPr>
            </w:pPr>
            <w:r w:rsidRPr="00C41731">
              <w:rPr>
                <w:sz w:val="24"/>
                <w:szCs w:val="24"/>
                <w:lang w:val="ru-RU"/>
              </w:rPr>
              <w:t>Хаарш таллар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72410B" w:rsidRPr="00C41731" w:rsidTr="00D12188">
        <w:trPr>
          <w:trHeight w:hRule="exact" w:val="2603"/>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385900"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t>9.11</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4B4BAA" w:rsidP="00C41731">
            <w:pPr>
              <w:autoSpaceDE w:val="0"/>
              <w:autoSpaceDN w:val="0"/>
              <w:spacing w:after="0" w:line="245" w:lineRule="auto"/>
              <w:rPr>
                <w:sz w:val="24"/>
                <w:szCs w:val="24"/>
                <w:lang w:val="ru-RU"/>
              </w:rPr>
            </w:pPr>
            <w:r w:rsidRPr="00C41731">
              <w:rPr>
                <w:sz w:val="24"/>
                <w:szCs w:val="24"/>
                <w:lang w:val="ru-RU"/>
              </w:rPr>
              <w:t>«</w:t>
            </w:r>
            <w:proofErr w:type="gramStart"/>
            <w:r w:rsidRPr="00C41731">
              <w:rPr>
                <w:sz w:val="24"/>
                <w:szCs w:val="24"/>
                <w:lang w:val="ru-RU"/>
              </w:rPr>
              <w:t>Борззий,цхьогаллий</w:t>
            </w:r>
            <w:proofErr w:type="gramEnd"/>
            <w:r w:rsidRPr="00C41731">
              <w:rPr>
                <w:sz w:val="24"/>
                <w:szCs w:val="24"/>
                <w:lang w:val="ru-RU"/>
              </w:rPr>
              <w:t>,ломмий»</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D12188" w:rsidP="00C41731">
            <w:pPr>
              <w:autoSpaceDE w:val="0"/>
              <w:autoSpaceDN w:val="0"/>
              <w:spacing w:after="0" w:line="252" w:lineRule="auto"/>
              <w:ind w:left="72"/>
              <w:rPr>
                <w:sz w:val="24"/>
                <w:szCs w:val="24"/>
                <w:lang w:val="ru-RU"/>
              </w:rPr>
            </w:pPr>
            <w:r w:rsidRPr="00C41731">
              <w:rPr>
                <w:sz w:val="24"/>
                <w:szCs w:val="24"/>
                <w:lang w:val="ru-RU"/>
              </w:rPr>
              <w:t xml:space="preserve">Турпалхойн мах хадор: турпалхочун амалан коьрта битамаш билгалбаха хаар; церан леларца амал йовзар; турпалхойн леларийн бахьана </w:t>
            </w:r>
            <w:proofErr w:type="gramStart"/>
            <w:r w:rsidRPr="00C41731">
              <w:rPr>
                <w:sz w:val="24"/>
                <w:szCs w:val="24"/>
                <w:lang w:val="ru-RU"/>
              </w:rPr>
              <w:t>довзийта</w:t>
            </w:r>
            <w:proofErr w:type="gramEnd"/>
            <w:r w:rsidRPr="00C41731">
              <w:rPr>
                <w:sz w:val="24"/>
                <w:szCs w:val="24"/>
                <w:lang w:val="ru-RU"/>
              </w:rPr>
              <w:t xml:space="preserve"> а, церан гӀуллакхийн мах хадон а хаар.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72410B" w:rsidRPr="00C41731" w:rsidTr="00D12188">
        <w:trPr>
          <w:trHeight w:hRule="exact" w:val="1282"/>
        </w:trPr>
        <w:tc>
          <w:tcPr>
            <w:tcW w:w="39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385900" w:rsidP="00C41731">
            <w:pPr>
              <w:autoSpaceDE w:val="0"/>
              <w:autoSpaceDN w:val="0"/>
              <w:spacing w:after="0" w:line="230" w:lineRule="auto"/>
              <w:jc w:val="center"/>
              <w:rPr>
                <w:rFonts w:ascii="Times New Roman" w:eastAsia="Times New Roman" w:hAnsi="Times New Roman"/>
                <w:color w:val="000000"/>
                <w:w w:val="97"/>
                <w:sz w:val="24"/>
                <w:szCs w:val="24"/>
                <w:lang w:val="ru-RU"/>
              </w:rPr>
            </w:pPr>
            <w:r w:rsidRPr="00C41731">
              <w:rPr>
                <w:rFonts w:ascii="Times New Roman" w:eastAsia="Times New Roman" w:hAnsi="Times New Roman"/>
                <w:color w:val="000000"/>
                <w:w w:val="97"/>
                <w:sz w:val="24"/>
                <w:szCs w:val="24"/>
                <w:lang w:val="ru-RU"/>
              </w:rPr>
              <w:lastRenderedPageBreak/>
              <w:t>9.12</w:t>
            </w:r>
          </w:p>
        </w:tc>
        <w:tc>
          <w:tcPr>
            <w:tcW w:w="58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4B4BAA" w:rsidP="00C41731">
            <w:pPr>
              <w:autoSpaceDE w:val="0"/>
              <w:autoSpaceDN w:val="0"/>
              <w:spacing w:after="0" w:line="245" w:lineRule="auto"/>
              <w:rPr>
                <w:sz w:val="24"/>
                <w:szCs w:val="24"/>
                <w:lang w:val="ru-RU"/>
              </w:rPr>
            </w:pPr>
            <w:r w:rsidRPr="00C41731">
              <w:rPr>
                <w:sz w:val="24"/>
                <w:szCs w:val="24"/>
                <w:lang w:val="ru-RU"/>
              </w:rPr>
              <w:t>«</w:t>
            </w:r>
            <w:proofErr w:type="gramStart"/>
            <w:r w:rsidRPr="00C41731">
              <w:rPr>
                <w:sz w:val="24"/>
                <w:szCs w:val="24"/>
                <w:lang w:val="ru-RU"/>
              </w:rPr>
              <w:t>Цхьогаллий,пхьагаллий</w:t>
            </w:r>
            <w:proofErr w:type="gramEnd"/>
            <w:r w:rsidRPr="00C41731">
              <w:rPr>
                <w:sz w:val="24"/>
                <w:szCs w:val="24"/>
                <w:lang w:val="ru-RU"/>
              </w:rPr>
              <w:t>»</w:t>
            </w: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EF0F69" w:rsidP="00C41731">
            <w:pPr>
              <w:autoSpaceDE w:val="0"/>
              <w:autoSpaceDN w:val="0"/>
              <w:spacing w:after="0" w:line="230" w:lineRule="auto"/>
              <w:ind w:left="72"/>
              <w:rPr>
                <w:sz w:val="24"/>
                <w:szCs w:val="24"/>
                <w:lang w:val="ru-RU"/>
              </w:rPr>
            </w:pPr>
            <w:r w:rsidRPr="00C41731">
              <w:rPr>
                <w:sz w:val="24"/>
                <w:szCs w:val="24"/>
                <w:lang w:val="ru-RU"/>
              </w:rPr>
              <w:t>1</w:t>
            </w:r>
          </w:p>
        </w:tc>
        <w:tc>
          <w:tcPr>
            <w:tcW w:w="110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1142"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30" w:lineRule="auto"/>
              <w:ind w:left="72"/>
              <w:rPr>
                <w:sz w:val="24"/>
                <w:szCs w:val="24"/>
                <w:lang w:val="ru-RU"/>
              </w:rPr>
            </w:pPr>
          </w:p>
        </w:tc>
        <w:tc>
          <w:tcPr>
            <w:tcW w:w="864"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45" w:lineRule="auto"/>
              <w:jc w:val="center"/>
              <w:rPr>
                <w:sz w:val="24"/>
                <w:szCs w:val="24"/>
                <w:lang w:val="ru-RU"/>
              </w:rPr>
            </w:pPr>
          </w:p>
        </w:tc>
        <w:tc>
          <w:tcPr>
            <w:tcW w:w="266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D12188" w:rsidP="00C41731">
            <w:pPr>
              <w:autoSpaceDE w:val="0"/>
              <w:autoSpaceDN w:val="0"/>
              <w:spacing w:after="0" w:line="252" w:lineRule="auto"/>
              <w:ind w:left="72"/>
              <w:rPr>
                <w:sz w:val="24"/>
                <w:szCs w:val="24"/>
                <w:lang w:val="ru-RU"/>
              </w:rPr>
            </w:pPr>
            <w:r w:rsidRPr="00C41731">
              <w:rPr>
                <w:sz w:val="24"/>
                <w:szCs w:val="24"/>
                <w:lang w:val="ru-RU"/>
              </w:rPr>
              <w:t>Тобанехь болх: масала, аьхка йеша леринчу литературин список цхьаьна хӀоттор.</w:t>
            </w:r>
          </w:p>
        </w:tc>
        <w:tc>
          <w:tcPr>
            <w:tcW w:w="1236" w:type="dxa"/>
            <w:tcBorders>
              <w:top w:val="single" w:sz="4" w:space="0" w:color="auto"/>
              <w:left w:val="single" w:sz="4" w:space="0" w:color="000000"/>
              <w:bottom w:val="single" w:sz="4" w:space="0" w:color="auto"/>
              <w:right w:val="single" w:sz="4" w:space="0" w:color="000000"/>
            </w:tcBorders>
            <w:tcMar>
              <w:left w:w="0" w:type="dxa"/>
              <w:right w:w="0" w:type="dxa"/>
            </w:tcMar>
          </w:tcPr>
          <w:p w:rsidR="0072410B" w:rsidRPr="00C41731" w:rsidRDefault="0072410B" w:rsidP="00C41731">
            <w:pPr>
              <w:autoSpaceDE w:val="0"/>
              <w:autoSpaceDN w:val="0"/>
              <w:spacing w:after="0" w:line="250" w:lineRule="auto"/>
              <w:ind w:left="72"/>
              <w:rPr>
                <w:sz w:val="24"/>
                <w:szCs w:val="24"/>
                <w:lang w:val="ru-RU"/>
              </w:rPr>
            </w:pPr>
          </w:p>
        </w:tc>
        <w:tc>
          <w:tcPr>
            <w:tcW w:w="1730" w:type="dxa"/>
            <w:tcBorders>
              <w:top w:val="single" w:sz="4" w:space="0" w:color="auto"/>
              <w:left w:val="single" w:sz="4" w:space="0" w:color="000000"/>
              <w:bottom w:val="single" w:sz="4" w:space="0" w:color="auto"/>
              <w:right w:val="single" w:sz="4" w:space="0" w:color="000000"/>
            </w:tcBorders>
            <w:tcMar>
              <w:left w:w="0" w:type="dxa"/>
              <w:right w:w="0" w:type="dxa"/>
            </w:tcMar>
          </w:tcPr>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desharkho.ru</w:t>
            </w:r>
          </w:p>
          <w:p w:rsidR="00D12188" w:rsidRPr="00C41731" w:rsidRDefault="00D12188" w:rsidP="00C41731">
            <w:pPr>
              <w:tabs>
                <w:tab w:val="left" w:pos="0"/>
                <w:tab w:val="left" w:pos="1134"/>
              </w:tabs>
              <w:spacing w:after="0" w:line="360" w:lineRule="auto"/>
              <w:rPr>
                <w:rFonts w:ascii="Times New Roman" w:eastAsia="Calibri" w:hAnsi="Times New Roman" w:cs="Times New Roman"/>
                <w:sz w:val="24"/>
                <w:szCs w:val="24"/>
              </w:rPr>
            </w:pPr>
            <w:r w:rsidRPr="00C41731">
              <w:rPr>
                <w:rFonts w:ascii="Times New Roman" w:eastAsia="Calibri" w:hAnsi="Times New Roman" w:cs="Times New Roman"/>
                <w:sz w:val="24"/>
                <w:szCs w:val="24"/>
              </w:rPr>
              <w:t xml:space="preserve"> ps95.ru/dikdosham/ </w:t>
            </w:r>
          </w:p>
          <w:p w:rsidR="0072410B" w:rsidRPr="00C41731" w:rsidRDefault="0072410B" w:rsidP="00C41731">
            <w:pPr>
              <w:autoSpaceDE w:val="0"/>
              <w:autoSpaceDN w:val="0"/>
              <w:spacing w:after="0" w:line="252" w:lineRule="auto"/>
              <w:ind w:left="72" w:right="432"/>
              <w:rPr>
                <w:sz w:val="24"/>
                <w:szCs w:val="24"/>
              </w:rPr>
            </w:pPr>
          </w:p>
        </w:tc>
      </w:tr>
      <w:tr w:rsidR="00AE32A7" w:rsidRPr="00C41731">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B80F60" w:rsidP="00C41731">
            <w:pPr>
              <w:autoSpaceDE w:val="0"/>
              <w:autoSpaceDN w:val="0"/>
              <w:spacing w:after="0" w:line="233" w:lineRule="auto"/>
              <w:rPr>
                <w:rFonts w:ascii="Times New Roman" w:hAnsi="Times New Roman" w:cs="Times New Roman"/>
                <w:sz w:val="24"/>
                <w:szCs w:val="24"/>
              </w:rPr>
            </w:pPr>
            <w:r w:rsidRPr="00C41731">
              <w:rPr>
                <w:rFonts w:ascii="Times New Roman" w:hAnsi="Times New Roman" w:cs="Times New Roman"/>
                <w:sz w:val="24"/>
                <w:szCs w:val="24"/>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4B570A" w:rsidP="00C41731">
            <w:pPr>
              <w:autoSpaceDE w:val="0"/>
              <w:autoSpaceDN w:val="0"/>
              <w:spacing w:after="0" w:line="233" w:lineRule="auto"/>
              <w:rPr>
                <w:rFonts w:ascii="Times New Roman" w:hAnsi="Times New Roman" w:cs="Times New Roman"/>
                <w:sz w:val="24"/>
                <w:szCs w:val="24"/>
                <w:lang w:val="ru-RU"/>
              </w:rPr>
            </w:pPr>
            <w:r w:rsidRPr="00C41731">
              <w:rPr>
                <w:rFonts w:ascii="Times New Roman" w:hAnsi="Times New Roman" w:cs="Times New Roman"/>
                <w:sz w:val="24"/>
                <w:szCs w:val="24"/>
                <w:lang w:val="ru-RU"/>
              </w:rPr>
              <w:t xml:space="preserve"> 12</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r>
      <w:tr w:rsidR="00AE32A7" w:rsidRPr="00C41731">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B80F60" w:rsidP="00C41731">
            <w:pPr>
              <w:autoSpaceDE w:val="0"/>
              <w:autoSpaceDN w:val="0"/>
              <w:spacing w:after="0" w:line="233" w:lineRule="auto"/>
              <w:rPr>
                <w:b/>
                <w:sz w:val="24"/>
                <w:szCs w:val="24"/>
                <w:lang w:val="ru-RU"/>
              </w:rPr>
            </w:pPr>
            <w:r w:rsidRPr="00C41731">
              <w:rPr>
                <w:b/>
                <w:sz w:val="24"/>
                <w:szCs w:val="24"/>
                <w:lang w:val="ru-RU"/>
              </w:rPr>
              <w:t>Резервни хан</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B80F60" w:rsidP="00C41731">
            <w:pPr>
              <w:autoSpaceDE w:val="0"/>
              <w:autoSpaceDN w:val="0"/>
              <w:spacing w:after="0" w:line="233" w:lineRule="auto"/>
              <w:ind w:left="72"/>
              <w:rPr>
                <w:b/>
                <w:sz w:val="24"/>
                <w:szCs w:val="24"/>
                <w:lang w:val="ru-RU"/>
              </w:rPr>
            </w:pPr>
            <w:r w:rsidRPr="00C41731">
              <w:rPr>
                <w:b/>
                <w:sz w:val="24"/>
                <w:szCs w:val="24"/>
                <w:lang w:val="ru-RU"/>
              </w:rPr>
              <w:t>0</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r>
      <w:tr w:rsidR="00AE32A7" w:rsidRPr="00C41731">
        <w:trPr>
          <w:trHeight w:hRule="exact" w:val="32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4B570A" w:rsidP="00C41731">
            <w:pPr>
              <w:autoSpaceDE w:val="0"/>
              <w:autoSpaceDN w:val="0"/>
              <w:spacing w:after="0" w:line="233" w:lineRule="auto"/>
              <w:rPr>
                <w:rFonts w:ascii="Times New Roman" w:hAnsi="Times New Roman" w:cs="Times New Roman"/>
                <w:b/>
                <w:sz w:val="24"/>
                <w:szCs w:val="24"/>
                <w:lang w:val="ru-RU"/>
              </w:rPr>
            </w:pPr>
            <w:r w:rsidRPr="00C41731">
              <w:rPr>
                <w:rFonts w:ascii="Times New Roman" w:eastAsia="Times New Roman" w:hAnsi="Times New Roman" w:cs="Times New Roman"/>
                <w:b/>
                <w:color w:val="000000"/>
                <w:w w:val="97"/>
                <w:sz w:val="24"/>
                <w:szCs w:val="24"/>
                <w:lang w:val="ru-RU"/>
              </w:rPr>
              <w:t>Программаин сахьтийн йукъара терахь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4B570A" w:rsidP="00C41731">
            <w:pPr>
              <w:autoSpaceDE w:val="0"/>
              <w:autoSpaceDN w:val="0"/>
              <w:spacing w:after="0" w:line="233" w:lineRule="auto"/>
              <w:ind w:left="72"/>
              <w:rPr>
                <w:b/>
                <w:sz w:val="24"/>
                <w:szCs w:val="24"/>
                <w:lang w:val="ru-RU"/>
              </w:rPr>
            </w:pPr>
            <w:r w:rsidRPr="00C41731">
              <w:rPr>
                <w:b/>
                <w:sz w:val="24"/>
                <w:szCs w:val="24"/>
                <w:lang w:val="ru-RU"/>
              </w:rPr>
              <w:t>68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33" w:lineRule="auto"/>
              <w:ind w:left="72"/>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autoSpaceDE w:val="0"/>
              <w:autoSpaceDN w:val="0"/>
              <w:spacing w:after="0" w:line="233" w:lineRule="auto"/>
              <w:ind w:left="72"/>
              <w:rPr>
                <w:sz w:val="24"/>
                <w:szCs w:val="24"/>
              </w:rPr>
            </w:pPr>
          </w:p>
        </w:tc>
        <w:tc>
          <w:tcPr>
            <w:tcW w:w="6496"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C41731" w:rsidRDefault="00AE32A7" w:rsidP="00C41731">
            <w:pPr>
              <w:rPr>
                <w:sz w:val="24"/>
                <w:szCs w:val="24"/>
              </w:rPr>
            </w:pPr>
          </w:p>
        </w:tc>
      </w:tr>
    </w:tbl>
    <w:p w:rsidR="00AE32A7" w:rsidRPr="00C41731" w:rsidRDefault="00AE32A7" w:rsidP="00C41731">
      <w:pPr>
        <w:rPr>
          <w:sz w:val="24"/>
          <w:szCs w:val="24"/>
        </w:rPr>
        <w:sectPr w:rsidR="00AE32A7" w:rsidRPr="00C41731">
          <w:pgSz w:w="16840" w:h="11900"/>
          <w:pgMar w:top="284" w:right="640" w:bottom="610" w:left="666" w:header="720" w:footer="720" w:gutter="0"/>
          <w:cols w:space="720" w:equalWidth="0">
            <w:col w:w="15534" w:space="0"/>
          </w:cols>
          <w:docGrid w:linePitch="360"/>
        </w:sectPr>
      </w:pPr>
    </w:p>
    <w:p w:rsidR="00967BD7" w:rsidRPr="00967BD7" w:rsidRDefault="00967BD7" w:rsidP="00967BD7">
      <w:pPr>
        <w:autoSpaceDE w:val="0"/>
        <w:autoSpaceDN w:val="0"/>
        <w:spacing w:after="320" w:line="230" w:lineRule="auto"/>
        <w:rPr>
          <w:rFonts w:ascii="Cambria" w:eastAsia="MS Mincho" w:hAnsi="Cambria" w:cs="Times New Roman"/>
        </w:rPr>
      </w:pPr>
      <w:r w:rsidRPr="00967BD7">
        <w:rPr>
          <w:rFonts w:ascii="Times New Roman" w:eastAsia="Times New Roman" w:hAnsi="Times New Roman" w:cs="Times New Roman"/>
          <w:b/>
          <w:color w:val="000000"/>
          <w:sz w:val="24"/>
        </w:rPr>
        <w:lastRenderedPageBreak/>
        <w:t>ПОУРОЧН</w:t>
      </w:r>
      <w:r w:rsidRPr="00967BD7">
        <w:rPr>
          <w:rFonts w:ascii="Times New Roman" w:eastAsia="Times New Roman" w:hAnsi="Times New Roman" w:cs="Times New Roman"/>
          <w:b/>
          <w:color w:val="000000"/>
          <w:sz w:val="24"/>
          <w:lang w:val="ru-RU"/>
        </w:rPr>
        <w:t xml:space="preserve">И </w:t>
      </w:r>
      <w:r w:rsidRPr="00967BD7">
        <w:rPr>
          <w:rFonts w:ascii="Times New Roman" w:eastAsia="Times New Roman" w:hAnsi="Times New Roman" w:cs="Times New Roman"/>
          <w:b/>
          <w:color w:val="000000"/>
          <w:sz w:val="24"/>
        </w:rPr>
        <w:t>ПЛАНИРОВАНИ</w:t>
      </w:r>
    </w:p>
    <w:tbl>
      <w:tblPr>
        <w:tblStyle w:val="110"/>
        <w:tblW w:w="10632" w:type="dxa"/>
        <w:tblLayout w:type="fixed"/>
        <w:tblLook w:val="04A0" w:firstRow="1" w:lastRow="0" w:firstColumn="1" w:lastColumn="0" w:noHBand="0" w:noVBand="1"/>
      </w:tblPr>
      <w:tblGrid>
        <w:gridCol w:w="850"/>
        <w:gridCol w:w="3148"/>
        <w:gridCol w:w="850"/>
        <w:gridCol w:w="851"/>
        <w:gridCol w:w="384"/>
        <w:gridCol w:w="15"/>
        <w:gridCol w:w="6"/>
        <w:gridCol w:w="446"/>
        <w:gridCol w:w="1134"/>
        <w:gridCol w:w="993"/>
        <w:gridCol w:w="1955"/>
      </w:tblGrid>
      <w:tr w:rsidR="00967BD7" w:rsidRPr="00967BD7" w:rsidTr="00967BD7">
        <w:trPr>
          <w:trHeight w:val="401"/>
        </w:trPr>
        <w:tc>
          <w:tcPr>
            <w:tcW w:w="850" w:type="dxa"/>
            <w:vMerge w:val="restart"/>
          </w:tcPr>
          <w:p w:rsidR="00967BD7" w:rsidRPr="00967BD7" w:rsidRDefault="00967BD7" w:rsidP="00967BD7">
            <w:pPr>
              <w:rPr>
                <w:rFonts w:ascii="Times New Roman" w:hAnsi="Times New Roman" w:cs="Times New Roman"/>
                <w:sz w:val="24"/>
                <w:szCs w:val="28"/>
              </w:rPr>
            </w:pPr>
            <w:r w:rsidRPr="00967BD7">
              <w:rPr>
                <w:rFonts w:ascii="Times New Roman" w:eastAsia="Times New Roman" w:hAnsi="Times New Roman" w:cs="Times New Roman"/>
                <w:b/>
                <w:sz w:val="24"/>
                <w:szCs w:val="28"/>
                <w:lang w:eastAsia="ru-RU"/>
              </w:rPr>
              <w:t>Раг1</w:t>
            </w:r>
          </w:p>
        </w:tc>
        <w:tc>
          <w:tcPr>
            <w:tcW w:w="3148" w:type="dxa"/>
            <w:vMerge w:val="restart"/>
            <w:tcBorders>
              <w:right w:val="single" w:sz="4" w:space="0" w:color="auto"/>
            </w:tcBorders>
          </w:tcPr>
          <w:p w:rsidR="00967BD7" w:rsidRPr="00967BD7" w:rsidRDefault="00967BD7" w:rsidP="00967BD7">
            <w:pPr>
              <w:jc w:val="center"/>
              <w:rPr>
                <w:rFonts w:ascii="Times New Roman" w:hAnsi="Times New Roman" w:cs="Times New Roman"/>
                <w:b/>
                <w:sz w:val="24"/>
                <w:szCs w:val="28"/>
              </w:rPr>
            </w:pPr>
            <w:r w:rsidRPr="00967BD7">
              <w:rPr>
                <w:rFonts w:ascii="Times New Roman" w:hAnsi="Times New Roman" w:cs="Times New Roman"/>
                <w:b/>
                <w:sz w:val="24"/>
                <w:szCs w:val="28"/>
              </w:rPr>
              <w:t>Урокан чулацам</w:t>
            </w:r>
          </w:p>
        </w:tc>
        <w:tc>
          <w:tcPr>
            <w:tcW w:w="2552" w:type="dxa"/>
            <w:gridSpan w:val="6"/>
            <w:tcBorders>
              <w:left w:val="single" w:sz="4" w:space="0" w:color="auto"/>
              <w:bottom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Cs w:val="28"/>
              </w:rPr>
              <w:t xml:space="preserve">     Сахьтийн барам</w:t>
            </w:r>
          </w:p>
        </w:tc>
        <w:tc>
          <w:tcPr>
            <w:tcW w:w="2127" w:type="dxa"/>
            <w:gridSpan w:val="2"/>
            <w:tcBorders>
              <w:bottom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Cs w:val="28"/>
              </w:rPr>
              <w:t>1аморан терахь</w:t>
            </w:r>
          </w:p>
        </w:tc>
        <w:tc>
          <w:tcPr>
            <w:tcW w:w="1955" w:type="dxa"/>
            <w:vMerge w:val="restart"/>
          </w:tcPr>
          <w:p w:rsidR="00967BD7" w:rsidRPr="00967BD7" w:rsidRDefault="00967BD7" w:rsidP="00967BD7">
            <w:pPr>
              <w:rPr>
                <w:rFonts w:ascii="Times New Roman" w:hAnsi="Times New Roman" w:cs="Times New Roman"/>
                <w:b/>
                <w:sz w:val="28"/>
                <w:szCs w:val="28"/>
              </w:rPr>
            </w:pPr>
            <w:r w:rsidRPr="00967BD7">
              <w:rPr>
                <w:rFonts w:ascii="Times New Roman" w:eastAsia="MS Mincho" w:hAnsi="Times New Roman" w:cs="Times New Roman"/>
                <w:b/>
              </w:rPr>
              <w:t>Талламан кепаш, тайпанаш</w:t>
            </w:r>
          </w:p>
        </w:tc>
      </w:tr>
      <w:tr w:rsidR="00967BD7" w:rsidRPr="00967BD7" w:rsidTr="00967BD7">
        <w:trPr>
          <w:trHeight w:val="570"/>
        </w:trPr>
        <w:tc>
          <w:tcPr>
            <w:tcW w:w="850" w:type="dxa"/>
            <w:vMerge/>
          </w:tcPr>
          <w:p w:rsidR="00967BD7" w:rsidRPr="00967BD7" w:rsidRDefault="00967BD7" w:rsidP="00967BD7">
            <w:pPr>
              <w:rPr>
                <w:rFonts w:ascii="Times New Roman" w:eastAsia="Times New Roman" w:hAnsi="Times New Roman" w:cs="Times New Roman"/>
                <w:b/>
                <w:sz w:val="28"/>
                <w:szCs w:val="28"/>
                <w:lang w:eastAsia="ru-RU"/>
              </w:rPr>
            </w:pPr>
          </w:p>
        </w:tc>
        <w:tc>
          <w:tcPr>
            <w:tcW w:w="3148" w:type="dxa"/>
            <w:vMerge/>
            <w:tcBorders>
              <w:right w:val="single" w:sz="4" w:space="0" w:color="auto"/>
            </w:tcBorders>
          </w:tcPr>
          <w:p w:rsidR="00967BD7" w:rsidRPr="00967BD7" w:rsidRDefault="00967BD7" w:rsidP="00967BD7">
            <w:pPr>
              <w:jc w:val="center"/>
              <w:rPr>
                <w:rFonts w:ascii="Times New Roman" w:hAnsi="Times New Roman" w:cs="Times New Roman"/>
                <w:b/>
                <w:sz w:val="28"/>
                <w:szCs w:val="28"/>
              </w:rPr>
            </w:pPr>
          </w:p>
        </w:tc>
        <w:tc>
          <w:tcPr>
            <w:tcW w:w="850" w:type="dxa"/>
            <w:tcBorders>
              <w:top w:val="single" w:sz="4" w:space="0" w:color="auto"/>
              <w:left w:val="single" w:sz="4" w:space="0" w:color="auto"/>
              <w:right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 w:val="20"/>
                <w:szCs w:val="28"/>
              </w:rPr>
              <w:t>дерриг</w:t>
            </w:r>
          </w:p>
        </w:tc>
        <w:tc>
          <w:tcPr>
            <w:tcW w:w="851" w:type="dxa"/>
            <w:tcBorders>
              <w:top w:val="single" w:sz="4" w:space="0" w:color="auto"/>
              <w:left w:val="single" w:sz="4" w:space="0" w:color="auto"/>
              <w:right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 w:val="16"/>
                <w:szCs w:val="28"/>
              </w:rPr>
              <w:t>Талламан белхаш</w:t>
            </w:r>
          </w:p>
        </w:tc>
        <w:tc>
          <w:tcPr>
            <w:tcW w:w="851" w:type="dxa"/>
            <w:gridSpan w:val="4"/>
            <w:tcBorders>
              <w:top w:val="single" w:sz="4" w:space="0" w:color="auto"/>
              <w:left w:val="single" w:sz="4" w:space="0" w:color="auto"/>
              <w:right w:val="single" w:sz="4" w:space="0" w:color="auto"/>
            </w:tcBorders>
          </w:tcPr>
          <w:p w:rsidR="00967BD7" w:rsidRPr="00967BD7" w:rsidRDefault="00967BD7" w:rsidP="00967BD7">
            <w:pPr>
              <w:rPr>
                <w:rFonts w:ascii="Times New Roman" w:hAnsi="Times New Roman" w:cs="Times New Roman"/>
                <w:b/>
                <w:sz w:val="16"/>
                <w:szCs w:val="28"/>
              </w:rPr>
            </w:pPr>
            <w:r w:rsidRPr="00967BD7">
              <w:rPr>
                <w:rFonts w:ascii="Times New Roman" w:hAnsi="Times New Roman" w:cs="Times New Roman"/>
                <w:b/>
                <w:sz w:val="16"/>
                <w:szCs w:val="28"/>
              </w:rPr>
              <w:t>Кхолла-</w:t>
            </w:r>
          </w:p>
          <w:p w:rsidR="00967BD7" w:rsidRPr="00967BD7" w:rsidRDefault="00967BD7" w:rsidP="00967BD7">
            <w:pPr>
              <w:rPr>
                <w:rFonts w:ascii="Times New Roman" w:hAnsi="Times New Roman" w:cs="Times New Roman"/>
                <w:b/>
                <w:sz w:val="16"/>
                <w:szCs w:val="28"/>
              </w:rPr>
            </w:pPr>
            <w:r w:rsidRPr="00967BD7">
              <w:rPr>
                <w:rFonts w:ascii="Times New Roman" w:hAnsi="Times New Roman" w:cs="Times New Roman"/>
                <w:b/>
                <w:sz w:val="16"/>
                <w:szCs w:val="28"/>
              </w:rPr>
              <w:t>раллин белхаш</w:t>
            </w:r>
          </w:p>
        </w:tc>
        <w:tc>
          <w:tcPr>
            <w:tcW w:w="1134" w:type="dxa"/>
            <w:tcBorders>
              <w:top w:val="single" w:sz="4" w:space="0" w:color="auto"/>
              <w:left w:val="single" w:sz="4" w:space="0" w:color="auto"/>
              <w:right w:val="single" w:sz="4" w:space="0" w:color="auto"/>
            </w:tcBorders>
          </w:tcPr>
          <w:p w:rsidR="00967BD7" w:rsidRPr="00967BD7" w:rsidRDefault="00967BD7" w:rsidP="00967BD7">
            <w:pPr>
              <w:rPr>
                <w:rFonts w:ascii="Times New Roman" w:hAnsi="Times New Roman" w:cs="Times New Roman"/>
                <w:b/>
                <w:sz w:val="28"/>
                <w:szCs w:val="28"/>
              </w:rPr>
            </w:pPr>
            <w:r w:rsidRPr="00967BD7">
              <w:rPr>
                <w:rFonts w:ascii="Times New Roman" w:hAnsi="Times New Roman" w:cs="Times New Roman"/>
                <w:b/>
                <w:sz w:val="20"/>
                <w:szCs w:val="28"/>
              </w:rPr>
              <w:t>Планаца</w:t>
            </w:r>
          </w:p>
        </w:tc>
        <w:tc>
          <w:tcPr>
            <w:tcW w:w="993" w:type="dxa"/>
            <w:tcBorders>
              <w:top w:val="single" w:sz="4" w:space="0" w:color="auto"/>
              <w:left w:val="single" w:sz="4" w:space="0" w:color="auto"/>
            </w:tcBorders>
          </w:tcPr>
          <w:p w:rsidR="00967BD7" w:rsidRPr="00967BD7" w:rsidRDefault="00967BD7" w:rsidP="00967BD7">
            <w:pPr>
              <w:rPr>
                <w:rFonts w:ascii="Times New Roman" w:hAnsi="Times New Roman" w:cs="Times New Roman"/>
                <w:b/>
                <w:sz w:val="20"/>
                <w:szCs w:val="28"/>
              </w:rPr>
            </w:pPr>
            <w:r w:rsidRPr="00967BD7">
              <w:rPr>
                <w:rFonts w:ascii="Times New Roman" w:hAnsi="Times New Roman" w:cs="Times New Roman"/>
                <w:b/>
                <w:sz w:val="20"/>
                <w:szCs w:val="28"/>
              </w:rPr>
              <w:t>Билггал</w:t>
            </w:r>
          </w:p>
        </w:tc>
        <w:tc>
          <w:tcPr>
            <w:tcW w:w="1955" w:type="dxa"/>
            <w:vMerge/>
          </w:tcPr>
          <w:p w:rsidR="00967BD7" w:rsidRPr="00967BD7" w:rsidRDefault="00967BD7" w:rsidP="00967BD7">
            <w:pPr>
              <w:rPr>
                <w:rFonts w:ascii="Times New Roman" w:hAnsi="Times New Roman" w:cs="Times New Roman"/>
                <w:b/>
                <w:sz w:val="28"/>
                <w:szCs w:val="28"/>
              </w:rPr>
            </w:pPr>
          </w:p>
        </w:tc>
      </w:tr>
      <w:tr w:rsidR="00967BD7" w:rsidRPr="00967BD7" w:rsidTr="00967B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30"/>
        </w:trPr>
        <w:tc>
          <w:tcPr>
            <w:tcW w:w="10632" w:type="dxa"/>
            <w:gridSpan w:val="11"/>
          </w:tcPr>
          <w:p w:rsidR="00967BD7" w:rsidRPr="00967BD7" w:rsidRDefault="00967BD7" w:rsidP="00967BD7">
            <w:pPr>
              <w:jc w:val="center"/>
              <w:rPr>
                <w:rFonts w:ascii="Times New Roman" w:hAnsi="Times New Roman" w:cs="Times New Roman"/>
                <w:b/>
                <w:sz w:val="28"/>
                <w:szCs w:val="28"/>
                <w:lang w:val="en-US"/>
              </w:rPr>
            </w:pPr>
            <w:r w:rsidRPr="00967BD7">
              <w:rPr>
                <w:rFonts w:ascii="Times New Roman" w:hAnsi="Times New Roman" w:cs="Times New Roman"/>
                <w:b/>
                <w:sz w:val="28"/>
                <w:szCs w:val="28"/>
              </w:rPr>
              <w:t>Даймехкан</w:t>
            </w:r>
            <w:r w:rsidRPr="00967BD7">
              <w:rPr>
                <w:rFonts w:ascii="Times New Roman" w:hAnsi="Times New Roman" w:cs="Times New Roman"/>
                <w:b/>
                <w:sz w:val="28"/>
                <w:szCs w:val="28"/>
                <w:lang w:val="en-US"/>
              </w:rPr>
              <w:t xml:space="preserve"> 1</w:t>
            </w:r>
            <w:r w:rsidRPr="00967BD7">
              <w:rPr>
                <w:rFonts w:ascii="Times New Roman" w:hAnsi="Times New Roman" w:cs="Times New Roman"/>
                <w:b/>
                <w:sz w:val="28"/>
                <w:szCs w:val="28"/>
              </w:rPr>
              <w:t>алам</w:t>
            </w:r>
            <w:r w:rsidRPr="00967BD7">
              <w:rPr>
                <w:rFonts w:ascii="Times New Roman" w:hAnsi="Times New Roman" w:cs="Times New Roman"/>
                <w:b/>
                <w:sz w:val="28"/>
                <w:szCs w:val="28"/>
                <w:lang w:val="en-US"/>
              </w:rPr>
              <w:t xml:space="preserve">. </w:t>
            </w:r>
            <w:r w:rsidRPr="00967BD7">
              <w:rPr>
                <w:rFonts w:ascii="Times New Roman" w:hAnsi="Times New Roman" w:cs="Times New Roman"/>
                <w:b/>
                <w:sz w:val="28"/>
                <w:szCs w:val="28"/>
              </w:rPr>
              <w:t>Аьхке</w:t>
            </w:r>
            <w:r w:rsidRPr="00967BD7">
              <w:rPr>
                <w:rFonts w:ascii="Times New Roman" w:hAnsi="Times New Roman" w:cs="Times New Roman"/>
                <w:b/>
                <w:sz w:val="28"/>
                <w:szCs w:val="28"/>
                <w:lang w:val="en-US"/>
              </w:rPr>
              <w:t xml:space="preserve">. </w:t>
            </w:r>
            <w:r w:rsidRPr="00967BD7">
              <w:rPr>
                <w:rFonts w:ascii="Times New Roman" w:hAnsi="Times New Roman" w:cs="Times New Roman"/>
                <w:b/>
                <w:sz w:val="28"/>
                <w:szCs w:val="28"/>
              </w:rPr>
              <w:t>Гуьйре</w:t>
            </w:r>
            <w:r w:rsidRPr="00967BD7">
              <w:rPr>
                <w:rFonts w:ascii="Times New Roman" w:hAnsi="Times New Roman" w:cs="Times New Roman"/>
                <w:b/>
                <w:sz w:val="28"/>
                <w:szCs w:val="28"/>
                <w:lang w:val="en-US"/>
              </w:rPr>
              <w:t xml:space="preserve">. (6 </w:t>
            </w:r>
            <w:r w:rsidRPr="00967BD7">
              <w:rPr>
                <w:rFonts w:ascii="Times New Roman" w:hAnsi="Times New Roman" w:cs="Times New Roman"/>
                <w:b/>
                <w:sz w:val="28"/>
                <w:szCs w:val="28"/>
              </w:rPr>
              <w:t>сахьт</w:t>
            </w:r>
            <w:r w:rsidRPr="00967BD7">
              <w:rPr>
                <w:rFonts w:ascii="Times New Roman" w:hAnsi="Times New Roman" w:cs="Times New Roman"/>
                <w:b/>
                <w:sz w:val="28"/>
                <w:szCs w:val="28"/>
                <w:lang w:val="en-US"/>
              </w:rPr>
              <w:t>).</w:t>
            </w:r>
            <w:r w:rsidRPr="00967BD7">
              <w:rPr>
                <w:rFonts w:ascii="Times New Roman" w:hAnsi="Times New Roman" w:cs="Times New Roman"/>
                <w:sz w:val="28"/>
                <w:szCs w:val="28"/>
                <w:lang w:val="en-US"/>
              </w:rPr>
              <w:br/>
            </w:r>
          </w:p>
        </w:tc>
      </w:tr>
      <w:tr w:rsidR="00967BD7" w:rsidRPr="00AF0D00" w:rsidTr="00DF471C">
        <w:trPr>
          <w:trHeight w:val="1436"/>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3148" w:type="dxa"/>
            <w:tcBorders>
              <w:right w:val="single" w:sz="4" w:space="0" w:color="auto"/>
            </w:tcBorders>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 xml:space="preserve">Аьхке </w:t>
            </w:r>
            <w:proofErr w:type="gramStart"/>
            <w:r w:rsidRPr="00967BD7">
              <w:rPr>
                <w:rFonts w:ascii="Times New Roman" w:hAnsi="Times New Roman" w:cs="Times New Roman"/>
                <w:color w:val="000000"/>
                <w:sz w:val="28"/>
                <w:szCs w:val="24"/>
              </w:rPr>
              <w:t>даг</w:t>
            </w:r>
            <w:bookmarkStart w:id="2" w:name="_GoBack"/>
            <w:bookmarkEnd w:id="2"/>
            <w:r w:rsidRPr="00967BD7">
              <w:rPr>
                <w:rFonts w:ascii="Times New Roman" w:hAnsi="Times New Roman" w:cs="Times New Roman"/>
                <w:color w:val="000000"/>
                <w:sz w:val="28"/>
                <w:szCs w:val="24"/>
              </w:rPr>
              <w:t>алацар..</w:t>
            </w:r>
            <w:proofErr w:type="gramEnd"/>
            <w:r w:rsidRPr="00967BD7">
              <w:rPr>
                <w:rFonts w:ascii="Times New Roman" w:hAnsi="Times New Roman" w:cs="Times New Roman"/>
                <w:color w:val="000000"/>
                <w:sz w:val="28"/>
                <w:szCs w:val="24"/>
              </w:rPr>
              <w:t xml:space="preserve"> </w:t>
            </w:r>
          </w:p>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 xml:space="preserve">Ч1ерий </w:t>
            </w:r>
            <w:proofErr w:type="gramStart"/>
            <w:r w:rsidRPr="00967BD7">
              <w:rPr>
                <w:rFonts w:ascii="Times New Roman" w:hAnsi="Times New Roman" w:cs="Times New Roman"/>
                <w:color w:val="000000"/>
                <w:sz w:val="28"/>
                <w:szCs w:val="24"/>
              </w:rPr>
              <w:t xml:space="preserve">дахар.  </w:t>
            </w:r>
            <w:proofErr w:type="gramEnd"/>
          </w:p>
        </w:tc>
        <w:tc>
          <w:tcPr>
            <w:tcW w:w="850"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Д.Кагерманов «Дог1а дар»,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«Гуьйренан тидамаш»,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Демеев И. «Г1а»,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23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5.</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Бианки В. «Чено к1орнеш лийчор».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Э.Мамакаев «Гуьйренан 1уьйре».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67BD7" w:rsidTr="00967BD7">
        <w:tc>
          <w:tcPr>
            <w:tcW w:w="8677" w:type="dxa"/>
            <w:gridSpan w:val="10"/>
          </w:tcPr>
          <w:p w:rsidR="00967BD7" w:rsidRPr="00967BD7" w:rsidRDefault="00967BD7" w:rsidP="00967BD7">
            <w:pPr>
              <w:shd w:val="clear" w:color="auto" w:fill="FFFFFF"/>
              <w:autoSpaceDE w:val="0"/>
              <w:autoSpaceDN w:val="0"/>
              <w:adjustRightInd w:val="0"/>
              <w:jc w:val="center"/>
              <w:rPr>
                <w:rFonts w:ascii="Times New Roman" w:eastAsia="Times New Roman" w:hAnsi="Times New Roman" w:cs="Times New Roman"/>
                <w:sz w:val="24"/>
                <w:szCs w:val="24"/>
              </w:rPr>
            </w:pPr>
            <w:r w:rsidRPr="00967BD7">
              <w:rPr>
                <w:rFonts w:ascii="Times New Roman" w:eastAsia="Times New Roman" w:hAnsi="Times New Roman" w:cs="Times New Roman"/>
                <w:b/>
                <w:sz w:val="28"/>
                <w:szCs w:val="24"/>
              </w:rPr>
              <w:t>«Г1иллакх-оьздангаллех лаьцна» (8с.)</w:t>
            </w:r>
          </w:p>
          <w:p w:rsidR="00967BD7" w:rsidRPr="00967BD7" w:rsidRDefault="00967BD7" w:rsidP="00967BD7">
            <w:pPr>
              <w:jc w:val="center"/>
              <w:rPr>
                <w:rFonts w:ascii="Times New Roman" w:hAnsi="Times New Roman" w:cs="Times New Roman"/>
                <w:b/>
                <w:sz w:val="24"/>
                <w:szCs w:val="24"/>
              </w:rPr>
            </w:pPr>
          </w:p>
        </w:tc>
        <w:tc>
          <w:tcPr>
            <w:tcW w:w="1955" w:type="dxa"/>
          </w:tcPr>
          <w:p w:rsidR="00967BD7" w:rsidRPr="00967BD7" w:rsidRDefault="00967BD7" w:rsidP="00967BD7">
            <w:pPr>
              <w:jc w:val="center"/>
              <w:rPr>
                <w:rFonts w:ascii="Times New Roman" w:hAnsi="Times New Roman" w:cs="Times New Roman"/>
                <w:b/>
                <w:sz w:val="24"/>
                <w:szCs w:val="24"/>
              </w:rPr>
            </w:pPr>
          </w:p>
        </w:tc>
      </w:tr>
      <w:tr w:rsidR="00967BD7" w:rsidRPr="00AF0D00" w:rsidTr="00967BD7">
        <w:trPr>
          <w:trHeight w:val="276"/>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7</w:t>
            </w:r>
          </w:p>
        </w:tc>
        <w:tc>
          <w:tcPr>
            <w:tcW w:w="3148" w:type="dxa"/>
          </w:tcPr>
          <w:p w:rsidR="00967BD7" w:rsidRPr="00967BD7" w:rsidRDefault="00967BD7" w:rsidP="00967BD7">
            <w:pPr>
              <w:rPr>
                <w:rFonts w:ascii="Times New Roman" w:hAnsi="Times New Roman" w:cs="Times New Roman"/>
                <w:sz w:val="28"/>
                <w:szCs w:val="24"/>
              </w:rPr>
            </w:pPr>
            <w:proofErr w:type="gramStart"/>
            <w:r w:rsidRPr="00967BD7">
              <w:rPr>
                <w:rFonts w:ascii="Times New Roman" w:hAnsi="Times New Roman" w:cs="Times New Roman"/>
                <w:sz w:val="28"/>
                <w:szCs w:val="24"/>
              </w:rPr>
              <w:t>Дений</w:t>
            </w:r>
            <w:r w:rsidRPr="00967BD7">
              <w:rPr>
                <w:rFonts w:ascii="Times New Roman" w:hAnsi="Times New Roman" w:cs="Times New Roman"/>
                <w:b/>
                <w:sz w:val="28"/>
                <w:szCs w:val="24"/>
              </w:rPr>
              <w:t>,</w:t>
            </w:r>
            <w:r w:rsidRPr="00967BD7">
              <w:rPr>
                <w:rFonts w:ascii="Times New Roman" w:hAnsi="Times New Roman" w:cs="Times New Roman"/>
                <w:sz w:val="28"/>
                <w:szCs w:val="24"/>
              </w:rPr>
              <w:t>нанний</w:t>
            </w:r>
            <w:proofErr w:type="gramEnd"/>
            <w:r w:rsidRPr="00967BD7">
              <w:rPr>
                <w:rFonts w:ascii="Times New Roman" w:hAnsi="Times New Roman" w:cs="Times New Roman"/>
                <w:sz w:val="28"/>
                <w:szCs w:val="24"/>
              </w:rPr>
              <w:t xml:space="preserve"> дика хилар.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 xml:space="preserve">      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967BD7">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384"/>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8</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В.Осеева «К1ентий»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p w:rsidR="00DF471C" w:rsidRPr="00DF471C" w:rsidRDefault="00DF471C" w:rsidP="00DF471C"/>
          <w:p w:rsidR="00967BD7" w:rsidRPr="00967BD7" w:rsidRDefault="00967BD7" w:rsidP="00967BD7">
            <w:pPr>
              <w:jc w:val="center"/>
              <w:rPr>
                <w:rFonts w:ascii="Times New Roman" w:hAnsi="Times New Roman" w:cs="Times New Roman"/>
                <w:b/>
                <w:sz w:val="24"/>
                <w:szCs w:val="24"/>
              </w:rPr>
            </w:pPr>
          </w:p>
        </w:tc>
      </w:tr>
      <w:tr w:rsidR="00967BD7" w:rsidRPr="00AF0D00" w:rsidTr="00967BD7">
        <w:trPr>
          <w:trHeight w:val="19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lastRenderedPageBreak/>
              <w:t>9</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Э.Мамакаев «Нана» В.Осеева «Йоккха стаг»</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14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Ц1ена </w:t>
            </w:r>
            <w:proofErr w:type="gramStart"/>
            <w:r w:rsidRPr="00967BD7">
              <w:rPr>
                <w:rFonts w:ascii="Times New Roman" w:hAnsi="Times New Roman" w:cs="Times New Roman"/>
                <w:sz w:val="28"/>
                <w:szCs w:val="24"/>
              </w:rPr>
              <w:t>хи .Ц</w:t>
            </w:r>
            <w:proofErr w:type="gramEnd"/>
            <w:r w:rsidRPr="00967BD7">
              <w:rPr>
                <w:rFonts w:ascii="Times New Roman" w:hAnsi="Times New Roman" w:cs="Times New Roman"/>
                <w:sz w:val="28"/>
                <w:szCs w:val="24"/>
              </w:rPr>
              <w:t>1ена  хила вай?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601"/>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 Харцлийна 1у. Х1ума яар. Пайх1амаро нийсонах лаьцна аьлларг</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20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12</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1-Хь.Хатуев «Г1иллакх».</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299"/>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13</w:t>
            </w:r>
          </w:p>
        </w:tc>
        <w:tc>
          <w:tcPr>
            <w:tcW w:w="3148" w:type="dxa"/>
          </w:tcPr>
          <w:p w:rsidR="00967BD7" w:rsidRPr="00967BD7" w:rsidRDefault="00967BD7" w:rsidP="00967BD7">
            <w:pPr>
              <w:shd w:val="clear" w:color="auto" w:fill="FFFFFF"/>
              <w:autoSpaceDE w:val="0"/>
              <w:autoSpaceDN w:val="0"/>
              <w:adjustRightInd w:val="0"/>
              <w:rPr>
                <w:rFonts w:ascii="Times New Roman" w:hAnsi="Times New Roman" w:cs="Times New Roman"/>
                <w:sz w:val="28"/>
                <w:szCs w:val="24"/>
              </w:rPr>
            </w:pPr>
            <w:r w:rsidRPr="00967BD7">
              <w:rPr>
                <w:rFonts w:ascii="Times New Roman" w:hAnsi="Times New Roman" w:cs="Times New Roman"/>
                <w:sz w:val="28"/>
                <w:szCs w:val="24"/>
              </w:rPr>
              <w:t>Б.Дикаев «Берашка-сайн доттаг1</w:t>
            </w:r>
            <w:proofErr w:type="gramStart"/>
            <w:r w:rsidRPr="00967BD7">
              <w:rPr>
                <w:rFonts w:ascii="Times New Roman" w:hAnsi="Times New Roman" w:cs="Times New Roman"/>
                <w:sz w:val="28"/>
                <w:szCs w:val="24"/>
              </w:rPr>
              <w:t>ашка»</w:t>
            </w:r>
            <w:r w:rsidRPr="00967BD7">
              <w:rPr>
                <w:rFonts w:ascii="Times New Roman" w:hAnsi="Times New Roman" w:cs="Times New Roman"/>
                <w:b/>
                <w:sz w:val="28"/>
                <w:szCs w:val="24"/>
              </w:rPr>
              <w:t xml:space="preserve">   </w:t>
            </w:r>
            <w:proofErr w:type="gramEnd"/>
            <w:r w:rsidRPr="00967BD7">
              <w:rPr>
                <w:rFonts w:ascii="Times New Roman" w:hAnsi="Times New Roman" w:cs="Times New Roman"/>
                <w:b/>
                <w:sz w:val="28"/>
                <w:szCs w:val="24"/>
              </w:rPr>
              <w:t xml:space="preserve">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67BD7" w:rsidTr="00967BD7">
        <w:trPr>
          <w:trHeight w:val="251"/>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14</w:t>
            </w:r>
          </w:p>
        </w:tc>
        <w:tc>
          <w:tcPr>
            <w:tcW w:w="3148" w:type="dxa"/>
          </w:tcPr>
          <w:p w:rsidR="00967BD7" w:rsidRPr="00967BD7" w:rsidRDefault="00967BD7" w:rsidP="00967BD7">
            <w:pPr>
              <w:shd w:val="clear" w:color="auto" w:fill="FFFFFF"/>
              <w:autoSpaceDE w:val="0"/>
              <w:autoSpaceDN w:val="0"/>
              <w:adjustRightInd w:val="0"/>
              <w:rPr>
                <w:rFonts w:ascii="Times New Roman" w:eastAsia="Times New Roman" w:hAnsi="Times New Roman" w:cs="Times New Roman"/>
                <w:b/>
                <w:sz w:val="28"/>
                <w:szCs w:val="24"/>
              </w:rPr>
            </w:pPr>
            <w:r w:rsidRPr="00967BD7">
              <w:rPr>
                <w:rFonts w:ascii="Times New Roman" w:eastAsia="Times New Roman" w:hAnsi="Times New Roman" w:cs="Times New Roman"/>
                <w:b/>
                <w:sz w:val="28"/>
                <w:szCs w:val="24"/>
              </w:rPr>
              <w:t>Талламан болх хьалхарчу чийрикна лерина.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C50E11" w:rsidP="00967BD7">
            <w:pPr>
              <w:rPr>
                <w:rFonts w:ascii="Times New Roman" w:hAnsi="Times New Roman" w:cs="Times New Roman"/>
                <w:b/>
                <w:sz w:val="24"/>
                <w:szCs w:val="24"/>
              </w:rPr>
            </w:pPr>
            <w:r>
              <w:rPr>
                <w:rFonts w:ascii="Times New Roman" w:hAnsi="Times New Roman" w:cs="Times New Roman"/>
                <w:b/>
                <w:sz w:val="24"/>
                <w:szCs w:val="24"/>
              </w:rPr>
              <w:t>1</w:t>
            </w: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C50E11" w:rsidRDefault="00C50E11" w:rsidP="00967BD7">
            <w:pPr>
              <w:jc w:val="center"/>
              <w:rPr>
                <w:rFonts w:ascii="Times New Roman" w:hAnsi="Times New Roman" w:cs="Times New Roman"/>
                <w:sz w:val="24"/>
                <w:szCs w:val="24"/>
              </w:rPr>
            </w:pPr>
            <w:r w:rsidRPr="00C50E11">
              <w:rPr>
                <w:rFonts w:ascii="Times New Roman" w:hAnsi="Times New Roman" w:cs="Times New Roman"/>
                <w:sz w:val="24"/>
                <w:szCs w:val="24"/>
              </w:rPr>
              <w:t>Хаарш таллар</w:t>
            </w:r>
          </w:p>
        </w:tc>
      </w:tr>
      <w:tr w:rsidR="00967BD7" w:rsidRPr="00967BD7" w:rsidTr="00967BD7">
        <w:trPr>
          <w:trHeight w:val="601"/>
        </w:trPr>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Берийн </w:t>
            </w:r>
            <w:proofErr w:type="gramStart"/>
            <w:r w:rsidRPr="00967BD7">
              <w:rPr>
                <w:rFonts w:ascii="Times New Roman" w:hAnsi="Times New Roman" w:cs="Times New Roman"/>
                <w:b/>
                <w:sz w:val="28"/>
                <w:szCs w:val="24"/>
              </w:rPr>
              <w:t>дахар.(</w:t>
            </w:r>
            <w:proofErr w:type="gramEnd"/>
            <w:r w:rsidRPr="00967BD7">
              <w:rPr>
                <w:rFonts w:ascii="Times New Roman" w:hAnsi="Times New Roman" w:cs="Times New Roman"/>
                <w:b/>
                <w:sz w:val="28"/>
                <w:szCs w:val="24"/>
              </w:rPr>
              <w:t>5 сахьт)</w:t>
            </w:r>
          </w:p>
        </w:tc>
      </w:tr>
      <w:tr w:rsidR="00967BD7" w:rsidRPr="00AF0D00" w:rsidTr="00967BD7">
        <w:trPr>
          <w:trHeight w:val="169"/>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15</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Ж.Махмаев «Маликатан доттаг1ий».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26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Т.Ахмадова «Нура»»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357"/>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17</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З.Муталибов «Дешархойн къийсадаларш».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309"/>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18</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1.Гайсултанов «Доллучун шен хан ю».</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 xml:space="preserve">Ша-шен мах хадор «Жам1даран </w:t>
            </w:r>
            <w:r w:rsidRPr="00DF471C">
              <w:rPr>
                <w:rFonts w:ascii="Times New Roman" w:eastAsia="Times New Roman" w:hAnsi="Times New Roman" w:cs="Times New Roman"/>
                <w:sz w:val="24"/>
                <w:szCs w:val="24"/>
                <w:lang w:eastAsia="ru-RU"/>
              </w:rPr>
              <w:lastRenderedPageBreak/>
              <w:t>кехатца»</w:t>
            </w:r>
          </w:p>
        </w:tc>
      </w:tr>
      <w:tr w:rsidR="00967BD7" w:rsidRPr="00AF0D00" w:rsidTr="00967BD7">
        <w:trPr>
          <w:trHeight w:val="27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lastRenderedPageBreak/>
              <w:t>19</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П.Абубакарова «Дешнех ловза»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67BD7" w:rsidTr="00967BD7">
        <w:trPr>
          <w:trHeight w:val="601"/>
        </w:trPr>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Вайн доттаг1ий-дийнаташ. (8 сахьт).</w:t>
            </w:r>
          </w:p>
        </w:tc>
      </w:tr>
      <w:tr w:rsidR="00967BD7" w:rsidRPr="00AF0D00" w:rsidTr="00967BD7">
        <w:trPr>
          <w:trHeight w:val="321"/>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Х.Берсанов «Бексолтин алаша</w:t>
            </w:r>
            <w:r w:rsidRPr="00967BD7">
              <w:rPr>
                <w:rFonts w:ascii="Times New Roman" w:hAnsi="Times New Roman" w:cs="Times New Roman"/>
                <w:color w:val="000000"/>
                <w:sz w:val="28"/>
                <w:szCs w:val="24"/>
              </w:rPr>
              <w:t>.</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287"/>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Ж.Махмаев «Ши к1еза» </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22</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 xml:space="preserve">Хь.Саракаев «Борзик», </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23</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Э. Мамакаев «Тхан пису»</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24</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Э.Мамакаев «Акхарой долчохь»</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25</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Ш.Макалов «Дехкий дийна муха дисира</w:t>
            </w:r>
            <w:proofErr w:type="gramStart"/>
            <w:r w:rsidRPr="00967BD7">
              <w:rPr>
                <w:rFonts w:ascii="Times New Roman" w:hAnsi="Times New Roman" w:cs="Times New Roman"/>
                <w:sz w:val="28"/>
                <w:szCs w:val="24"/>
              </w:rPr>
              <w:t>»..</w:t>
            </w:r>
            <w:proofErr w:type="gramEnd"/>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А.Тапалаева </w:t>
            </w:r>
            <w:proofErr w:type="gramStart"/>
            <w:r w:rsidRPr="00967BD7">
              <w:rPr>
                <w:rFonts w:ascii="Times New Roman" w:hAnsi="Times New Roman" w:cs="Times New Roman"/>
                <w:sz w:val="28"/>
                <w:szCs w:val="24"/>
              </w:rPr>
              <w:t>« Массарна</w:t>
            </w:r>
            <w:proofErr w:type="gramEnd"/>
            <w:r w:rsidRPr="00967BD7">
              <w:rPr>
                <w:rFonts w:ascii="Times New Roman" w:hAnsi="Times New Roman" w:cs="Times New Roman"/>
                <w:sz w:val="28"/>
                <w:szCs w:val="24"/>
              </w:rPr>
              <w:t xml:space="preserve"> дерг-ловзар»</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27</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Хь.Саракаев «Х1орш х1ун ю?».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1</w:t>
            </w:r>
          </w:p>
        </w:tc>
        <w:tc>
          <w:tcPr>
            <w:tcW w:w="1256" w:type="dxa"/>
            <w:gridSpan w:val="4"/>
            <w:tcBorders>
              <w:left w:val="single" w:sz="4" w:space="0" w:color="auto"/>
              <w:right w:val="single" w:sz="4" w:space="0" w:color="auto"/>
            </w:tcBorders>
          </w:tcPr>
          <w:p w:rsidR="00967BD7" w:rsidRPr="00967BD7" w:rsidRDefault="00967BD7" w:rsidP="00967BD7">
            <w:pPr>
              <w:rPr>
                <w:rFonts w:ascii="Times New Roman" w:hAnsi="Times New Roman" w:cs="Times New Roman"/>
                <w:sz w:val="24"/>
                <w:szCs w:val="24"/>
              </w:rPr>
            </w:pPr>
          </w:p>
        </w:tc>
        <w:tc>
          <w:tcPr>
            <w:tcW w:w="446" w:type="dxa"/>
            <w:tcBorders>
              <w:left w:val="single" w:sz="4" w:space="0" w:color="auto"/>
            </w:tcBorders>
          </w:tcPr>
          <w:p w:rsidR="00967BD7" w:rsidRPr="00967BD7" w:rsidRDefault="00967BD7" w:rsidP="00967BD7">
            <w:pPr>
              <w:rPr>
                <w:rFonts w:ascii="Times New Roman" w:hAnsi="Times New Roman" w:cs="Times New Roman"/>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ен мах хадор «Жам1даран кехатца</w:t>
            </w:r>
          </w:p>
        </w:tc>
      </w:tr>
      <w:tr w:rsidR="00967BD7" w:rsidRPr="00967BD7" w:rsidTr="00967BD7">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Болх-доккха хазахетар 7 сахьт).</w:t>
            </w:r>
            <w:r w:rsidRPr="00967BD7">
              <w:rPr>
                <w:rFonts w:ascii="Times New Roman" w:hAnsi="Times New Roman" w:cs="Times New Roman"/>
                <w:b/>
                <w:sz w:val="24"/>
                <w:szCs w:val="24"/>
              </w:rPr>
              <w:br/>
            </w:r>
          </w:p>
        </w:tc>
      </w:tr>
      <w:tr w:rsidR="00967BD7" w:rsidRPr="00967BD7"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28</w:t>
            </w:r>
          </w:p>
        </w:tc>
        <w:tc>
          <w:tcPr>
            <w:tcW w:w="3148" w:type="dxa"/>
          </w:tcPr>
          <w:p w:rsidR="00967BD7" w:rsidRPr="00967BD7" w:rsidRDefault="00967BD7" w:rsidP="00967BD7">
            <w:pPr>
              <w:shd w:val="clear" w:color="auto" w:fill="FFFFFF"/>
              <w:autoSpaceDE w:val="0"/>
              <w:autoSpaceDN w:val="0"/>
              <w:adjustRightInd w:val="0"/>
              <w:rPr>
                <w:rFonts w:ascii="Times New Roman" w:eastAsia="Times New Roman" w:hAnsi="Times New Roman" w:cs="Times New Roman"/>
                <w:b/>
                <w:sz w:val="28"/>
                <w:szCs w:val="24"/>
              </w:rPr>
            </w:pPr>
            <w:r w:rsidRPr="00967BD7">
              <w:rPr>
                <w:rFonts w:ascii="Times New Roman" w:eastAsia="Times New Roman" w:hAnsi="Times New Roman" w:cs="Times New Roman"/>
                <w:b/>
                <w:sz w:val="28"/>
                <w:szCs w:val="24"/>
              </w:rPr>
              <w:t xml:space="preserve">Талламан болх </w:t>
            </w:r>
            <w:r w:rsidRPr="00967BD7">
              <w:rPr>
                <w:rFonts w:ascii="Times New Roman" w:eastAsia="Times New Roman" w:hAnsi="Times New Roman" w:cs="Times New Roman"/>
                <w:b/>
                <w:sz w:val="28"/>
                <w:szCs w:val="24"/>
              </w:rPr>
              <w:lastRenderedPageBreak/>
              <w:t>шолг1ачу чийрикна лерина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lastRenderedPageBreak/>
              <w:t>1</w:t>
            </w:r>
          </w:p>
        </w:tc>
        <w:tc>
          <w:tcPr>
            <w:tcW w:w="851" w:type="dxa"/>
            <w:tcBorders>
              <w:left w:val="single" w:sz="4" w:space="0" w:color="auto"/>
              <w:right w:val="single" w:sz="4" w:space="0" w:color="auto"/>
            </w:tcBorders>
          </w:tcPr>
          <w:p w:rsidR="00967BD7" w:rsidRPr="00967BD7" w:rsidRDefault="00C50E11" w:rsidP="00967BD7">
            <w:pPr>
              <w:rPr>
                <w:rFonts w:ascii="Times New Roman" w:hAnsi="Times New Roman" w:cs="Times New Roman"/>
                <w:b/>
                <w:sz w:val="24"/>
                <w:szCs w:val="24"/>
              </w:rPr>
            </w:pPr>
            <w:r>
              <w:rPr>
                <w:rFonts w:ascii="Times New Roman" w:hAnsi="Times New Roman" w:cs="Times New Roman"/>
                <w:b/>
                <w:sz w:val="24"/>
                <w:szCs w:val="24"/>
              </w:rPr>
              <w:t>1</w:t>
            </w: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C50E11" w:rsidRDefault="00C50E11" w:rsidP="00967BD7">
            <w:pPr>
              <w:jc w:val="center"/>
              <w:rPr>
                <w:rFonts w:ascii="Times New Roman" w:hAnsi="Times New Roman" w:cs="Times New Roman"/>
                <w:sz w:val="24"/>
                <w:szCs w:val="24"/>
              </w:rPr>
            </w:pPr>
            <w:r w:rsidRPr="00C50E11">
              <w:rPr>
                <w:rFonts w:ascii="Times New Roman" w:hAnsi="Times New Roman" w:cs="Times New Roman"/>
                <w:sz w:val="24"/>
                <w:szCs w:val="24"/>
              </w:rPr>
              <w:t>Хаарш таллар</w:t>
            </w:r>
          </w:p>
        </w:tc>
      </w:tr>
      <w:tr w:rsidR="00967BD7" w:rsidRPr="00AF0D00" w:rsidTr="00967BD7">
        <w:trPr>
          <w:trHeight w:val="30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29</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З.Муталибов «Муьлхха а болх оьшуш бу</w:t>
            </w:r>
            <w:proofErr w:type="gramStart"/>
            <w:r w:rsidRPr="00967BD7">
              <w:rPr>
                <w:rFonts w:ascii="Times New Roman" w:hAnsi="Times New Roman" w:cs="Times New Roman"/>
                <w:sz w:val="28"/>
                <w:szCs w:val="24"/>
              </w:rPr>
              <w:t>»..</w:t>
            </w:r>
            <w:proofErr w:type="gramEnd"/>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Ж.Махмаев «Маликат».</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1.Гайсултанов «Пхьола».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32</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1.Гайсултанов «Пхьола».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33</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Д. Кагерманов. «Говзанчаш Х.Ошаев «Ши </w:t>
            </w:r>
            <w:proofErr w:type="gramStart"/>
            <w:r w:rsidRPr="00967BD7">
              <w:rPr>
                <w:rFonts w:ascii="Times New Roman" w:hAnsi="Times New Roman" w:cs="Times New Roman"/>
                <w:sz w:val="28"/>
                <w:szCs w:val="24"/>
              </w:rPr>
              <w:t>накъост »</w:t>
            </w:r>
            <w:proofErr w:type="gramEnd"/>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516DF" w:rsidTr="00967BD7">
        <w:trPr>
          <w:trHeight w:val="418"/>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34</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Г.Балл «Цхьана меттехь ца соцу мало».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Хаарш таллар</w:t>
            </w:r>
          </w:p>
        </w:tc>
      </w:tr>
      <w:tr w:rsidR="00967BD7" w:rsidRPr="00967BD7" w:rsidTr="00967BD7">
        <w:trPr>
          <w:trHeight w:val="359"/>
        </w:trPr>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1а (7 сахьт)</w:t>
            </w:r>
          </w:p>
        </w:tc>
      </w:tr>
      <w:tr w:rsidR="00967BD7" w:rsidRPr="00AF0D00" w:rsidTr="00967BD7">
        <w:trPr>
          <w:trHeight w:val="205"/>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35</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1.Мамакаев «1а»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28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Э.Мамакаев «Керла шо»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23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37</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Туьйра «1аьнан оьг1азло»</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253"/>
        </w:trPr>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38</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Ж.Махмаев «Салазаш хахкар»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 xml:space="preserve">ен мах хадор «Жам1даран </w:t>
            </w:r>
            <w:r>
              <w:rPr>
                <w:rFonts w:ascii="Times New Roman" w:eastAsia="Times New Roman" w:hAnsi="Times New Roman" w:cs="Times New Roman"/>
                <w:sz w:val="24"/>
                <w:szCs w:val="24"/>
                <w:lang w:eastAsia="ru-RU"/>
              </w:rPr>
              <w:lastRenderedPageBreak/>
              <w:t>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lastRenderedPageBreak/>
              <w:t>39</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 xml:space="preserve">Хь.Саракаев «Дарц».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Д.Кагерманов Г1ура-дада».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w:t>
            </w:r>
            <w:r>
              <w:rPr>
                <w:rFonts w:ascii="Times New Roman" w:eastAsia="Times New Roman" w:hAnsi="Times New Roman" w:cs="Times New Roman"/>
                <w:sz w:val="24"/>
                <w:szCs w:val="24"/>
                <w:lang w:eastAsia="ru-RU"/>
              </w:rPr>
              <w:t>ен мах хадор «Жам1даран кехатца</w:t>
            </w:r>
          </w:p>
        </w:tc>
      </w:tr>
      <w:tr w:rsidR="00967BD7" w:rsidRPr="003859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Хь.Саракаев «Х1ара маца хуьлу</w:t>
            </w:r>
            <w:r w:rsidR="00385900">
              <w:rPr>
                <w:rFonts w:ascii="Times New Roman" w:hAnsi="Times New Roman" w:cs="Times New Roman"/>
                <w:sz w:val="28"/>
                <w:szCs w:val="24"/>
              </w:rPr>
              <w:t>. Айхь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967BD7" w:rsidRDefault="00967BD7" w:rsidP="00967BD7">
            <w:pPr>
              <w:jc w:val="center"/>
              <w:rPr>
                <w:rFonts w:ascii="Times New Roman" w:hAnsi="Times New Roman" w:cs="Times New Roman"/>
                <w:b/>
                <w:sz w:val="24"/>
                <w:szCs w:val="24"/>
              </w:rPr>
            </w:pPr>
          </w:p>
        </w:tc>
      </w:tr>
      <w:tr w:rsidR="00967BD7" w:rsidRPr="00385900" w:rsidTr="00967BD7">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Вайн Даймохк (4 сахьт)</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42</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«Нефтах х1ун йоккху?».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43</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1адиз Кусаев «Сан г1ала»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44</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«Хиш» «Вайн хиш чохь хуьлу ч1ерий»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516DF" w:rsidTr="00967BD7">
        <w:tc>
          <w:tcPr>
            <w:tcW w:w="850" w:type="dxa"/>
          </w:tcPr>
          <w:p w:rsidR="00967BD7" w:rsidRPr="00967BD7" w:rsidRDefault="00967BD7" w:rsidP="00967BD7">
            <w:pPr>
              <w:rPr>
                <w:rFonts w:ascii="Times New Roman" w:hAnsi="Times New Roman" w:cs="Times New Roman"/>
                <w:sz w:val="24"/>
                <w:szCs w:val="24"/>
              </w:rPr>
            </w:pPr>
            <w:r w:rsidRPr="00967BD7">
              <w:rPr>
                <w:rFonts w:ascii="Times New Roman" w:hAnsi="Times New Roman" w:cs="Times New Roman"/>
                <w:sz w:val="24"/>
                <w:szCs w:val="24"/>
              </w:rPr>
              <w:t>45</w:t>
            </w:r>
          </w:p>
        </w:tc>
        <w:tc>
          <w:tcPr>
            <w:tcW w:w="3148" w:type="dxa"/>
          </w:tcPr>
          <w:p w:rsid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«Ж.Махмаев «Машар»</w:t>
            </w:r>
          </w:p>
          <w:p w:rsidR="00D75761" w:rsidRPr="00967BD7" w:rsidRDefault="00D75761" w:rsidP="00967BD7">
            <w:pPr>
              <w:rPr>
                <w:rFonts w:ascii="Times New Roman" w:hAnsi="Times New Roman" w:cs="Times New Roman"/>
                <w:sz w:val="28"/>
                <w:szCs w:val="24"/>
              </w:rPr>
            </w:pPr>
            <w:r>
              <w:rPr>
                <w:rFonts w:ascii="Times New Roman" w:hAnsi="Times New Roman" w:cs="Times New Roman"/>
                <w:sz w:val="28"/>
                <w:szCs w:val="24"/>
              </w:rPr>
              <w:t>Айхьхьо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851" w:type="dxa"/>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851" w:type="dxa"/>
            <w:gridSpan w:val="4"/>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Барта хаттар.</w:t>
            </w:r>
          </w:p>
          <w:p w:rsidR="00D75761" w:rsidRPr="00DF471C"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Хаарш таллар</w:t>
            </w:r>
          </w:p>
        </w:tc>
      </w:tr>
      <w:tr w:rsidR="00967BD7" w:rsidRPr="00AF0D00" w:rsidTr="00967BD7">
        <w:tc>
          <w:tcPr>
            <w:tcW w:w="8677" w:type="dxa"/>
            <w:gridSpan w:val="10"/>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Б1</w:t>
            </w:r>
            <w:proofErr w:type="gramStart"/>
            <w:r w:rsidRPr="00967BD7">
              <w:rPr>
                <w:rFonts w:ascii="Times New Roman" w:hAnsi="Times New Roman" w:cs="Times New Roman"/>
                <w:b/>
                <w:sz w:val="28"/>
                <w:szCs w:val="24"/>
              </w:rPr>
              <w:t>аьсте,б</w:t>
            </w:r>
            <w:proofErr w:type="gramEnd"/>
            <w:r w:rsidRPr="00967BD7">
              <w:rPr>
                <w:rFonts w:ascii="Times New Roman" w:hAnsi="Times New Roman" w:cs="Times New Roman"/>
                <w:b/>
                <w:sz w:val="28"/>
                <w:szCs w:val="24"/>
              </w:rPr>
              <w:t>1аьсте еъна кхечи ( 11сахьт).</w:t>
            </w:r>
          </w:p>
        </w:tc>
        <w:tc>
          <w:tcPr>
            <w:tcW w:w="1955" w:type="dxa"/>
          </w:tcPr>
          <w:p w:rsidR="00967BD7" w:rsidRPr="00967BD7" w:rsidRDefault="00967BD7" w:rsidP="00967BD7">
            <w:pPr>
              <w:jc w:val="center"/>
              <w:rPr>
                <w:rFonts w:ascii="Times New Roman" w:hAnsi="Times New Roman" w:cs="Times New Roman"/>
                <w:b/>
                <w:sz w:val="24"/>
                <w:szCs w:val="24"/>
              </w:rPr>
            </w:pP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46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Хь.Сатуев «Вайн </w:t>
            </w:r>
            <w:proofErr w:type="gramStart"/>
            <w:r w:rsidRPr="00967BD7">
              <w:rPr>
                <w:rFonts w:ascii="Times New Roman" w:hAnsi="Times New Roman" w:cs="Times New Roman"/>
                <w:sz w:val="28"/>
                <w:szCs w:val="24"/>
              </w:rPr>
              <w:t xml:space="preserve">бераш»  </w:t>
            </w:r>
            <w:proofErr w:type="gramEnd"/>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67BD7"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47</w:t>
            </w:r>
          </w:p>
        </w:tc>
        <w:tc>
          <w:tcPr>
            <w:tcW w:w="3148" w:type="dxa"/>
          </w:tcPr>
          <w:p w:rsidR="00967BD7" w:rsidRPr="00967BD7" w:rsidRDefault="00967BD7" w:rsidP="00967BD7">
            <w:pPr>
              <w:shd w:val="clear" w:color="auto" w:fill="FFFFFF"/>
              <w:autoSpaceDE w:val="0"/>
              <w:autoSpaceDN w:val="0"/>
              <w:adjustRightInd w:val="0"/>
              <w:rPr>
                <w:rFonts w:ascii="Times New Roman" w:eastAsia="Times New Roman" w:hAnsi="Times New Roman" w:cs="Times New Roman"/>
                <w:b/>
                <w:sz w:val="28"/>
                <w:szCs w:val="24"/>
              </w:rPr>
            </w:pPr>
            <w:r w:rsidRPr="00967BD7">
              <w:rPr>
                <w:rFonts w:ascii="Times New Roman" w:eastAsia="Times New Roman" w:hAnsi="Times New Roman" w:cs="Times New Roman"/>
                <w:b/>
                <w:sz w:val="28"/>
                <w:szCs w:val="24"/>
              </w:rPr>
              <w:t>Талламан болх кхоалг1ачу чийрикна лерина.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C50E11" w:rsidP="00967BD7">
            <w:pPr>
              <w:rPr>
                <w:rFonts w:ascii="Times New Roman" w:hAnsi="Times New Roman" w:cs="Times New Roman"/>
                <w:b/>
                <w:sz w:val="24"/>
                <w:szCs w:val="24"/>
              </w:rPr>
            </w:pPr>
            <w:r>
              <w:rPr>
                <w:rFonts w:ascii="Times New Roman" w:hAnsi="Times New Roman" w:cs="Times New Roman"/>
                <w:b/>
                <w:sz w:val="24"/>
                <w:szCs w:val="24"/>
              </w:rPr>
              <w:t>1</w:t>
            </w: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C50E11" w:rsidRDefault="00C50E11" w:rsidP="00C50E11">
            <w:pPr>
              <w:rPr>
                <w:rFonts w:ascii="Times New Roman" w:hAnsi="Times New Roman" w:cs="Times New Roman"/>
                <w:sz w:val="24"/>
                <w:szCs w:val="24"/>
              </w:rPr>
            </w:pPr>
            <w:r w:rsidRPr="00C50E11">
              <w:rPr>
                <w:rFonts w:ascii="Times New Roman" w:hAnsi="Times New Roman" w:cs="Times New Roman"/>
                <w:sz w:val="24"/>
                <w:szCs w:val="24"/>
              </w:rPr>
              <w:t>Хаарш таллар</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48</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Л.Н.Толстой «Б1аьсте»</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49</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 xml:space="preserve">Хь.Саракаев «Х1ун ю иза?».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 xml:space="preserve">Ша-шен мах хадор «Жам1даран </w:t>
            </w:r>
            <w:r w:rsidRPr="00DF471C">
              <w:rPr>
                <w:rFonts w:ascii="Times New Roman" w:eastAsia="Times New Roman" w:hAnsi="Times New Roman" w:cs="Times New Roman"/>
                <w:sz w:val="24"/>
                <w:szCs w:val="24"/>
                <w:lang w:eastAsia="ru-RU"/>
              </w:rPr>
              <w:lastRenderedPageBreak/>
              <w:t>кехатца»</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lastRenderedPageBreak/>
              <w:t>50</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Гайсултанов «Б1аьста хьуьнхахь».</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Д.Кагерманов «Алкханчаш»,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52</w:t>
            </w:r>
          </w:p>
        </w:tc>
        <w:tc>
          <w:tcPr>
            <w:tcW w:w="3148" w:type="dxa"/>
          </w:tcPr>
          <w:p w:rsidR="00967BD7" w:rsidRPr="00967BD7" w:rsidRDefault="00967BD7" w:rsidP="00967BD7">
            <w:pPr>
              <w:rPr>
                <w:rFonts w:ascii="Times New Roman" w:hAnsi="Times New Roman" w:cs="Times New Roman"/>
                <w:sz w:val="28"/>
                <w:szCs w:val="24"/>
              </w:rPr>
            </w:pPr>
            <w:proofErr w:type="gramStart"/>
            <w:r w:rsidRPr="00967BD7">
              <w:rPr>
                <w:rFonts w:ascii="Times New Roman" w:hAnsi="Times New Roman" w:cs="Times New Roman"/>
                <w:sz w:val="28"/>
                <w:szCs w:val="24"/>
              </w:rPr>
              <w:t>В.Бианки»Пхьагал</w:t>
            </w:r>
            <w:proofErr w:type="gramEnd"/>
            <w:r w:rsidRPr="00967BD7">
              <w:rPr>
                <w:rFonts w:ascii="Times New Roman" w:hAnsi="Times New Roman" w:cs="Times New Roman"/>
                <w:sz w:val="28"/>
                <w:szCs w:val="24"/>
              </w:rPr>
              <w:t xml:space="preserve"> дитта т1ехь»</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53</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«Муха дог1а деза синтар»,</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54</w:t>
            </w:r>
          </w:p>
        </w:tc>
        <w:tc>
          <w:tcPr>
            <w:tcW w:w="3148" w:type="dxa"/>
          </w:tcPr>
          <w:p w:rsidR="00967BD7" w:rsidRPr="00967BD7" w:rsidRDefault="00967BD7" w:rsidP="00967BD7">
            <w:pPr>
              <w:rPr>
                <w:rFonts w:ascii="Times New Roman" w:hAnsi="Times New Roman" w:cs="Times New Roman"/>
                <w:b/>
                <w:sz w:val="28"/>
                <w:szCs w:val="24"/>
              </w:rPr>
            </w:pPr>
            <w:r w:rsidRPr="00967BD7">
              <w:rPr>
                <w:rFonts w:ascii="Times New Roman" w:hAnsi="Times New Roman" w:cs="Times New Roman"/>
                <w:sz w:val="28"/>
                <w:szCs w:val="24"/>
              </w:rPr>
              <w:t>Д.Кагерманов «</w:t>
            </w:r>
            <w:proofErr w:type="gramStart"/>
            <w:r w:rsidRPr="00967BD7">
              <w:rPr>
                <w:rFonts w:ascii="Times New Roman" w:hAnsi="Times New Roman" w:cs="Times New Roman"/>
                <w:sz w:val="28"/>
                <w:szCs w:val="24"/>
              </w:rPr>
              <w:t>Со</w:t>
            </w:r>
            <w:proofErr w:type="gramEnd"/>
            <w:r w:rsidRPr="00967BD7">
              <w:rPr>
                <w:rFonts w:ascii="Times New Roman" w:hAnsi="Times New Roman" w:cs="Times New Roman"/>
                <w:sz w:val="28"/>
                <w:szCs w:val="24"/>
              </w:rPr>
              <w:t xml:space="preserve"> а воьду»</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55</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Н.Носов «Хорсамах лаьцна»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9516DF"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56</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Н.Носов «Хорсамах лаьцна»</w:t>
            </w:r>
            <w:r w:rsidR="00D75761">
              <w:rPr>
                <w:rFonts w:ascii="Times New Roman" w:hAnsi="Times New Roman" w:cs="Times New Roman"/>
                <w:sz w:val="28"/>
                <w:szCs w:val="24"/>
              </w:rPr>
              <w:t xml:space="preserve"> Айхьа хьо талла.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50" w:type="dxa"/>
            <w:gridSpan w:val="3"/>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52" w:type="dxa"/>
            <w:gridSpan w:val="2"/>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Барта хаттар.</w:t>
            </w:r>
          </w:p>
          <w:p w:rsidR="00D75761" w:rsidRPr="00DF471C" w:rsidRDefault="00D75761" w:rsidP="00DF471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Хаарш таллар</w:t>
            </w:r>
          </w:p>
        </w:tc>
      </w:tr>
      <w:tr w:rsidR="00967BD7" w:rsidRPr="00AF0D00" w:rsidTr="00967BD7">
        <w:tc>
          <w:tcPr>
            <w:tcW w:w="10632" w:type="dxa"/>
            <w:gridSpan w:val="11"/>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8"/>
                <w:szCs w:val="24"/>
              </w:rPr>
              <w:t xml:space="preserve">                        Нохчийн халкъан барта кхолларалла (12сахьт).</w:t>
            </w:r>
          </w:p>
        </w:tc>
      </w:tr>
      <w:tr w:rsidR="00967BD7" w:rsidRPr="00AF0D00" w:rsidTr="00967BD7">
        <w:trPr>
          <w:trHeight w:val="351"/>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57</w:t>
            </w:r>
          </w:p>
        </w:tc>
        <w:tc>
          <w:tcPr>
            <w:tcW w:w="3148" w:type="dxa"/>
          </w:tcPr>
          <w:p w:rsidR="00967BD7" w:rsidRPr="00967BD7" w:rsidRDefault="00967BD7" w:rsidP="00967BD7">
            <w:pPr>
              <w:rPr>
                <w:rFonts w:ascii="Times New Roman" w:hAnsi="Times New Roman" w:cs="Times New Roman"/>
                <w:color w:val="000000"/>
                <w:sz w:val="28"/>
                <w:szCs w:val="24"/>
              </w:rPr>
            </w:pPr>
            <w:proofErr w:type="gramStart"/>
            <w:r w:rsidRPr="00967BD7">
              <w:rPr>
                <w:rFonts w:ascii="Times New Roman" w:hAnsi="Times New Roman" w:cs="Times New Roman"/>
                <w:color w:val="000000"/>
                <w:sz w:val="28"/>
                <w:szCs w:val="24"/>
              </w:rPr>
              <w:t>Цициггий,дахкий</w:t>
            </w:r>
            <w:proofErr w:type="gramEnd"/>
            <w:r w:rsidRPr="00967BD7">
              <w:rPr>
                <w:rFonts w:ascii="Times New Roman" w:hAnsi="Times New Roman" w:cs="Times New Roman"/>
                <w:color w:val="000000"/>
                <w:sz w:val="28"/>
                <w:szCs w:val="24"/>
              </w:rPr>
              <w:t xml:space="preserve">(берийн ловзар)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ind w:left="57"/>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231"/>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58</w:t>
            </w:r>
          </w:p>
        </w:tc>
        <w:tc>
          <w:tcPr>
            <w:tcW w:w="3148" w:type="dxa"/>
          </w:tcPr>
          <w:p w:rsidR="00967BD7" w:rsidRPr="00967BD7" w:rsidRDefault="00967BD7" w:rsidP="00967BD7">
            <w:pPr>
              <w:rPr>
                <w:rFonts w:ascii="Times New Roman" w:hAnsi="Times New Roman" w:cs="Times New Roman"/>
                <w:color w:val="000000"/>
                <w:sz w:val="28"/>
                <w:szCs w:val="24"/>
              </w:rPr>
            </w:pPr>
            <w:proofErr w:type="gramStart"/>
            <w:r w:rsidRPr="00967BD7">
              <w:rPr>
                <w:rFonts w:ascii="Times New Roman" w:hAnsi="Times New Roman" w:cs="Times New Roman"/>
                <w:color w:val="000000"/>
                <w:sz w:val="28"/>
                <w:szCs w:val="24"/>
              </w:rPr>
              <w:t xml:space="preserve">Кицанаш,   </w:t>
            </w:r>
            <w:proofErr w:type="gramEnd"/>
            <w:r w:rsidRPr="00967BD7">
              <w:rPr>
                <w:rFonts w:ascii="Times New Roman" w:hAnsi="Times New Roman" w:cs="Times New Roman"/>
                <w:color w:val="000000"/>
                <w:sz w:val="28"/>
                <w:szCs w:val="24"/>
              </w:rPr>
              <w:t xml:space="preserve">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239"/>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59</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Х1етал-металш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247"/>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lastRenderedPageBreak/>
              <w:t>60</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sz w:val="28"/>
                <w:szCs w:val="24"/>
              </w:rPr>
              <w:t xml:space="preserve">Чехкааларш,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rPr>
          <w:trHeight w:val="241"/>
        </w:trPr>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61</w:t>
            </w:r>
          </w:p>
        </w:tc>
        <w:tc>
          <w:tcPr>
            <w:tcW w:w="3148" w:type="dxa"/>
          </w:tcPr>
          <w:p w:rsidR="00967BD7" w:rsidRPr="00967BD7" w:rsidRDefault="00967BD7" w:rsidP="00967BD7">
            <w:pPr>
              <w:rPr>
                <w:rFonts w:ascii="Times New Roman" w:hAnsi="Times New Roman" w:cs="Times New Roman"/>
                <w:sz w:val="28"/>
                <w:szCs w:val="24"/>
              </w:rPr>
            </w:pPr>
            <w:r w:rsidRPr="00967BD7">
              <w:rPr>
                <w:rFonts w:ascii="Times New Roman" w:hAnsi="Times New Roman" w:cs="Times New Roman"/>
                <w:sz w:val="28"/>
                <w:szCs w:val="24"/>
              </w:rPr>
              <w:t>Дагардарш</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62</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«Майра пхьагал»</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63</w:t>
            </w:r>
          </w:p>
        </w:tc>
        <w:tc>
          <w:tcPr>
            <w:tcW w:w="3148" w:type="dxa"/>
          </w:tcPr>
          <w:p w:rsidR="00967BD7" w:rsidRPr="00967BD7" w:rsidRDefault="00967BD7" w:rsidP="00967BD7">
            <w:pPr>
              <w:rPr>
                <w:rFonts w:ascii="Times New Roman" w:hAnsi="Times New Roman" w:cs="Times New Roman"/>
                <w:color w:val="000000"/>
                <w:sz w:val="28"/>
                <w:szCs w:val="24"/>
              </w:rPr>
            </w:pPr>
            <w:r w:rsidRPr="00967BD7">
              <w:rPr>
                <w:rFonts w:ascii="Times New Roman" w:hAnsi="Times New Roman" w:cs="Times New Roman"/>
                <w:color w:val="000000"/>
                <w:sz w:val="28"/>
                <w:szCs w:val="24"/>
              </w:rPr>
              <w:t>«</w:t>
            </w:r>
            <w:proofErr w:type="gramStart"/>
            <w:r w:rsidRPr="00967BD7">
              <w:rPr>
                <w:rFonts w:ascii="Times New Roman" w:hAnsi="Times New Roman" w:cs="Times New Roman"/>
                <w:color w:val="000000"/>
                <w:sz w:val="28"/>
                <w:szCs w:val="24"/>
              </w:rPr>
              <w:t>Цаьпцалггий,зингаттий</w:t>
            </w:r>
            <w:proofErr w:type="gramEnd"/>
            <w:r w:rsidRPr="00967BD7">
              <w:rPr>
                <w:rFonts w:ascii="Times New Roman" w:hAnsi="Times New Roman" w:cs="Times New Roman"/>
                <w:color w:val="000000"/>
                <w:sz w:val="28"/>
                <w:szCs w:val="24"/>
              </w:rPr>
              <w:t>»</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64</w:t>
            </w:r>
          </w:p>
        </w:tc>
        <w:tc>
          <w:tcPr>
            <w:tcW w:w="3148" w:type="dxa"/>
          </w:tcPr>
          <w:p w:rsidR="00967BD7" w:rsidRPr="00967BD7" w:rsidRDefault="00967BD7" w:rsidP="00967BD7">
            <w:pPr>
              <w:rPr>
                <w:rFonts w:ascii="Times New Roman" w:hAnsi="Times New Roman" w:cs="Times New Roman"/>
                <w:sz w:val="28"/>
                <w:szCs w:val="28"/>
              </w:rPr>
            </w:pPr>
            <w:r w:rsidRPr="00967BD7">
              <w:rPr>
                <w:rFonts w:ascii="Times New Roman" w:hAnsi="Times New Roman" w:cs="Times New Roman"/>
                <w:sz w:val="28"/>
                <w:szCs w:val="28"/>
              </w:rPr>
              <w:t>«Газа-</w:t>
            </w:r>
            <w:proofErr w:type="gramStart"/>
            <w:r w:rsidRPr="00967BD7">
              <w:rPr>
                <w:rFonts w:ascii="Times New Roman" w:hAnsi="Times New Roman" w:cs="Times New Roman"/>
                <w:sz w:val="28"/>
                <w:szCs w:val="28"/>
              </w:rPr>
              <w:t>гуьзалггий,сира</w:t>
            </w:r>
            <w:proofErr w:type="gramEnd"/>
            <w:r w:rsidRPr="00967BD7">
              <w:rPr>
                <w:rFonts w:ascii="Times New Roman" w:hAnsi="Times New Roman" w:cs="Times New Roman"/>
                <w:sz w:val="28"/>
                <w:szCs w:val="28"/>
              </w:rPr>
              <w:t xml:space="preserve"> борззий»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65</w:t>
            </w:r>
          </w:p>
        </w:tc>
        <w:tc>
          <w:tcPr>
            <w:tcW w:w="3148" w:type="dxa"/>
          </w:tcPr>
          <w:p w:rsidR="00967BD7" w:rsidRPr="00967BD7" w:rsidRDefault="00967BD7" w:rsidP="00967BD7">
            <w:pPr>
              <w:rPr>
                <w:rFonts w:ascii="Times New Roman" w:hAnsi="Times New Roman" w:cs="Times New Roman"/>
                <w:sz w:val="28"/>
                <w:szCs w:val="28"/>
              </w:rPr>
            </w:pPr>
            <w:r w:rsidRPr="00967BD7">
              <w:rPr>
                <w:rFonts w:ascii="Times New Roman" w:hAnsi="Times New Roman" w:cs="Times New Roman"/>
                <w:sz w:val="28"/>
                <w:szCs w:val="28"/>
              </w:rPr>
              <w:t>«</w:t>
            </w:r>
            <w:proofErr w:type="gramStart"/>
            <w:r w:rsidRPr="00967BD7">
              <w:rPr>
                <w:rFonts w:ascii="Times New Roman" w:hAnsi="Times New Roman" w:cs="Times New Roman"/>
                <w:sz w:val="28"/>
                <w:szCs w:val="28"/>
              </w:rPr>
              <w:t>Зуй,пхьагаллий</w:t>
            </w:r>
            <w:proofErr w:type="gramEnd"/>
            <w:r w:rsidRPr="00967BD7">
              <w:rPr>
                <w:rFonts w:ascii="Times New Roman" w:hAnsi="Times New Roman" w:cs="Times New Roman"/>
                <w:sz w:val="28"/>
                <w:szCs w:val="28"/>
              </w:rPr>
              <w:t>»</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C50E11"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66</w:t>
            </w:r>
          </w:p>
        </w:tc>
        <w:tc>
          <w:tcPr>
            <w:tcW w:w="3148" w:type="dxa"/>
          </w:tcPr>
          <w:p w:rsidR="00967BD7" w:rsidRPr="00967BD7" w:rsidRDefault="00967BD7" w:rsidP="00967BD7">
            <w:pPr>
              <w:shd w:val="clear" w:color="auto" w:fill="FFFFFF"/>
              <w:autoSpaceDE w:val="0"/>
              <w:autoSpaceDN w:val="0"/>
              <w:adjustRightInd w:val="0"/>
              <w:rPr>
                <w:rFonts w:ascii="Times New Roman" w:eastAsia="Times New Roman" w:hAnsi="Times New Roman" w:cs="Times New Roman"/>
                <w:b/>
                <w:sz w:val="28"/>
                <w:szCs w:val="28"/>
              </w:rPr>
            </w:pPr>
            <w:r w:rsidRPr="00967BD7">
              <w:rPr>
                <w:rFonts w:ascii="Times New Roman" w:eastAsia="Times New Roman" w:hAnsi="Times New Roman" w:cs="Times New Roman"/>
                <w:b/>
                <w:sz w:val="28"/>
                <w:szCs w:val="28"/>
              </w:rPr>
              <w:t>Талламан болх доьалг1ачу чийрикна лерина.</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C50E11" w:rsidP="00967BD7">
            <w:pPr>
              <w:rPr>
                <w:rFonts w:ascii="Times New Roman" w:hAnsi="Times New Roman" w:cs="Times New Roman"/>
                <w:b/>
                <w:sz w:val="24"/>
                <w:szCs w:val="24"/>
              </w:rPr>
            </w:pPr>
            <w:r>
              <w:rPr>
                <w:rFonts w:ascii="Times New Roman" w:hAnsi="Times New Roman" w:cs="Times New Roman"/>
                <w:b/>
                <w:sz w:val="24"/>
                <w:szCs w:val="24"/>
              </w:rPr>
              <w:t>1</w:t>
            </w: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jc w:val="center"/>
              <w:rPr>
                <w:rFonts w:ascii="Times New Roman" w:hAnsi="Times New Roman" w:cs="Times New Roman"/>
                <w:b/>
                <w:sz w:val="24"/>
                <w:szCs w:val="24"/>
              </w:rPr>
            </w:pPr>
          </w:p>
        </w:tc>
        <w:tc>
          <w:tcPr>
            <w:tcW w:w="1955" w:type="dxa"/>
          </w:tcPr>
          <w:p w:rsidR="00967BD7" w:rsidRPr="00C50E11" w:rsidRDefault="00C50E11" w:rsidP="00C50E11">
            <w:pPr>
              <w:rPr>
                <w:rFonts w:ascii="Times New Roman" w:hAnsi="Times New Roman" w:cs="Times New Roman"/>
                <w:sz w:val="24"/>
                <w:szCs w:val="24"/>
              </w:rPr>
            </w:pPr>
            <w:r w:rsidRPr="00C50E11">
              <w:rPr>
                <w:rFonts w:ascii="Times New Roman" w:hAnsi="Times New Roman" w:cs="Times New Roman"/>
                <w:sz w:val="24"/>
                <w:szCs w:val="24"/>
              </w:rPr>
              <w:t>Хаарш таллар</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67</w:t>
            </w:r>
          </w:p>
        </w:tc>
        <w:tc>
          <w:tcPr>
            <w:tcW w:w="3148" w:type="dxa"/>
          </w:tcPr>
          <w:p w:rsidR="00967BD7" w:rsidRPr="00967BD7" w:rsidRDefault="00967BD7" w:rsidP="00967BD7">
            <w:pPr>
              <w:rPr>
                <w:rFonts w:ascii="Times New Roman" w:hAnsi="Times New Roman" w:cs="Times New Roman"/>
                <w:sz w:val="28"/>
                <w:szCs w:val="28"/>
              </w:rPr>
            </w:pPr>
            <w:r w:rsidRPr="00967BD7">
              <w:rPr>
                <w:rFonts w:ascii="Times New Roman" w:hAnsi="Times New Roman" w:cs="Times New Roman"/>
                <w:sz w:val="28"/>
                <w:szCs w:val="28"/>
              </w:rPr>
              <w:t xml:space="preserve">«Цхьогаллий, пхьагаллий» </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967BD7"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tc>
      </w:tr>
      <w:tr w:rsidR="00967BD7" w:rsidRPr="00AF0D00" w:rsidTr="00967BD7">
        <w:tc>
          <w:tcPr>
            <w:tcW w:w="850" w:type="dxa"/>
          </w:tcPr>
          <w:p w:rsidR="00967BD7" w:rsidRPr="00967BD7" w:rsidRDefault="00967BD7" w:rsidP="00967BD7">
            <w:pPr>
              <w:jc w:val="center"/>
              <w:rPr>
                <w:rFonts w:ascii="Times New Roman" w:hAnsi="Times New Roman" w:cs="Times New Roman"/>
                <w:sz w:val="24"/>
                <w:szCs w:val="24"/>
              </w:rPr>
            </w:pPr>
            <w:r w:rsidRPr="00967BD7">
              <w:rPr>
                <w:rFonts w:ascii="Times New Roman" w:hAnsi="Times New Roman" w:cs="Times New Roman"/>
                <w:sz w:val="24"/>
                <w:szCs w:val="24"/>
              </w:rPr>
              <w:t>68</w:t>
            </w:r>
          </w:p>
        </w:tc>
        <w:tc>
          <w:tcPr>
            <w:tcW w:w="3148" w:type="dxa"/>
          </w:tcPr>
          <w:p w:rsidR="00967BD7" w:rsidRPr="00967BD7" w:rsidRDefault="00967BD7" w:rsidP="00967BD7">
            <w:pPr>
              <w:shd w:val="clear" w:color="auto" w:fill="FFFFFF"/>
              <w:autoSpaceDE w:val="0"/>
              <w:autoSpaceDN w:val="0"/>
              <w:adjustRightInd w:val="0"/>
              <w:rPr>
                <w:rFonts w:ascii="Times New Roman" w:hAnsi="Times New Roman" w:cs="Times New Roman"/>
                <w:sz w:val="28"/>
                <w:szCs w:val="28"/>
              </w:rPr>
            </w:pPr>
            <w:r w:rsidRPr="00967BD7">
              <w:rPr>
                <w:rFonts w:ascii="Times New Roman" w:hAnsi="Times New Roman" w:cs="Times New Roman"/>
                <w:sz w:val="28"/>
                <w:szCs w:val="28"/>
              </w:rPr>
              <w:t>«</w:t>
            </w:r>
            <w:proofErr w:type="gramStart"/>
            <w:r w:rsidRPr="00967BD7">
              <w:rPr>
                <w:rFonts w:ascii="Times New Roman" w:hAnsi="Times New Roman" w:cs="Times New Roman"/>
                <w:sz w:val="28"/>
                <w:szCs w:val="28"/>
              </w:rPr>
              <w:t>Борззий,цхьогаллий</w:t>
            </w:r>
            <w:proofErr w:type="gramEnd"/>
            <w:r w:rsidRPr="00967BD7">
              <w:rPr>
                <w:rFonts w:ascii="Times New Roman" w:hAnsi="Times New Roman" w:cs="Times New Roman"/>
                <w:sz w:val="28"/>
                <w:szCs w:val="28"/>
              </w:rPr>
              <w:t>,</w:t>
            </w:r>
          </w:p>
          <w:p w:rsidR="00967BD7" w:rsidRPr="00967BD7" w:rsidRDefault="00967BD7" w:rsidP="00967BD7">
            <w:pPr>
              <w:shd w:val="clear" w:color="auto" w:fill="FFFFFF"/>
              <w:autoSpaceDE w:val="0"/>
              <w:autoSpaceDN w:val="0"/>
              <w:adjustRightInd w:val="0"/>
              <w:rPr>
                <w:rFonts w:ascii="Times New Roman" w:hAnsi="Times New Roman" w:cs="Times New Roman"/>
                <w:sz w:val="28"/>
                <w:szCs w:val="28"/>
              </w:rPr>
            </w:pPr>
            <w:r w:rsidRPr="00967BD7">
              <w:rPr>
                <w:rFonts w:ascii="Times New Roman" w:hAnsi="Times New Roman" w:cs="Times New Roman"/>
                <w:sz w:val="28"/>
                <w:szCs w:val="28"/>
              </w:rPr>
              <w:t>ломмий»</w:t>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1</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134" w:type="dxa"/>
            <w:tcBorders>
              <w:right w:val="single" w:sz="4" w:space="0" w:color="auto"/>
            </w:tcBorders>
          </w:tcPr>
          <w:p w:rsidR="00967BD7" w:rsidRPr="00967BD7" w:rsidRDefault="00967BD7" w:rsidP="00967BD7">
            <w:pPr>
              <w:rPr>
                <w:rFonts w:ascii="Times New Roman" w:hAnsi="Times New Roman" w:cs="Times New Roman"/>
                <w:b/>
                <w:sz w:val="24"/>
                <w:szCs w:val="24"/>
              </w:rPr>
            </w:pPr>
          </w:p>
        </w:tc>
        <w:tc>
          <w:tcPr>
            <w:tcW w:w="993" w:type="dxa"/>
            <w:tcBorders>
              <w:left w:val="single" w:sz="4" w:space="0" w:color="auto"/>
            </w:tcBorders>
          </w:tcPr>
          <w:p w:rsidR="00967BD7" w:rsidRPr="00967BD7" w:rsidRDefault="00967BD7" w:rsidP="00967BD7">
            <w:pPr>
              <w:rPr>
                <w:rFonts w:ascii="Times New Roman" w:hAnsi="Times New Roman" w:cs="Times New Roman"/>
                <w:b/>
                <w:sz w:val="24"/>
                <w:szCs w:val="24"/>
              </w:rPr>
            </w:pPr>
          </w:p>
        </w:tc>
        <w:tc>
          <w:tcPr>
            <w:tcW w:w="1955" w:type="dxa"/>
          </w:tcPr>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Барта хаттар.</w:t>
            </w:r>
          </w:p>
          <w:p w:rsidR="00DF471C" w:rsidRPr="00DF471C" w:rsidRDefault="00DF471C" w:rsidP="00DF471C">
            <w:pPr>
              <w:rPr>
                <w:rFonts w:ascii="Times New Roman" w:eastAsia="Times New Roman" w:hAnsi="Times New Roman" w:cs="Times New Roman"/>
                <w:sz w:val="24"/>
                <w:szCs w:val="24"/>
                <w:lang w:eastAsia="ru-RU"/>
              </w:rPr>
            </w:pPr>
            <w:r w:rsidRPr="00DF471C">
              <w:rPr>
                <w:rFonts w:ascii="Times New Roman" w:eastAsia="Times New Roman" w:hAnsi="Times New Roman" w:cs="Times New Roman"/>
                <w:sz w:val="24"/>
                <w:szCs w:val="24"/>
                <w:lang w:eastAsia="ru-RU"/>
              </w:rPr>
              <w:t>Ша-шен мах хадор «Жам1даран кехатца»</w:t>
            </w:r>
          </w:p>
          <w:p w:rsidR="00DF471C" w:rsidRPr="00DF471C" w:rsidRDefault="00DF471C" w:rsidP="00DF471C"/>
          <w:p w:rsidR="00967BD7" w:rsidRPr="00967BD7" w:rsidRDefault="00967BD7" w:rsidP="00967BD7">
            <w:pPr>
              <w:jc w:val="center"/>
              <w:rPr>
                <w:rFonts w:ascii="Times New Roman" w:hAnsi="Times New Roman" w:cs="Times New Roman"/>
                <w:b/>
                <w:sz w:val="24"/>
                <w:szCs w:val="24"/>
              </w:rPr>
            </w:pPr>
          </w:p>
        </w:tc>
      </w:tr>
      <w:tr w:rsidR="00967BD7" w:rsidRPr="00967BD7" w:rsidTr="00967BD7">
        <w:tc>
          <w:tcPr>
            <w:tcW w:w="3998" w:type="dxa"/>
            <w:gridSpan w:val="2"/>
          </w:tcPr>
          <w:p w:rsidR="00967BD7" w:rsidRPr="00967BD7" w:rsidRDefault="00967BD7" w:rsidP="00967BD7">
            <w:pPr>
              <w:shd w:val="clear" w:color="auto" w:fill="FFFFFF"/>
              <w:autoSpaceDE w:val="0"/>
              <w:autoSpaceDN w:val="0"/>
              <w:adjustRightInd w:val="0"/>
              <w:rPr>
                <w:rFonts w:ascii="Times New Roman" w:hAnsi="Times New Roman" w:cs="Times New Roman"/>
                <w:sz w:val="28"/>
                <w:szCs w:val="28"/>
              </w:rPr>
            </w:pPr>
            <w:r w:rsidRPr="00967BD7">
              <w:rPr>
                <w:rFonts w:ascii="Times New Roman" w:hAnsi="Times New Roman" w:cs="Times New Roman"/>
                <w:sz w:val="28"/>
                <w:szCs w:val="28"/>
              </w:rPr>
              <w:t xml:space="preserve">            </w:t>
            </w:r>
          </w:p>
          <w:p w:rsidR="00967BD7" w:rsidRPr="00967BD7" w:rsidRDefault="00967BD7" w:rsidP="00967BD7">
            <w:pPr>
              <w:shd w:val="clear" w:color="auto" w:fill="FFFFFF"/>
              <w:autoSpaceDE w:val="0"/>
              <w:autoSpaceDN w:val="0"/>
              <w:adjustRightInd w:val="0"/>
              <w:rPr>
                <w:rFonts w:ascii="Times New Roman" w:hAnsi="Times New Roman" w:cs="Times New Roman"/>
                <w:sz w:val="28"/>
                <w:szCs w:val="28"/>
              </w:rPr>
            </w:pPr>
            <w:r w:rsidRPr="00967BD7">
              <w:rPr>
                <w:rFonts w:ascii="Times New Roman" w:hAnsi="Times New Roman" w:cs="Times New Roman"/>
                <w:sz w:val="28"/>
                <w:szCs w:val="28"/>
              </w:rPr>
              <w:t xml:space="preserve"> Программаин сахьтийн йукъара терахь</w:t>
            </w:r>
            <w:r w:rsidRPr="00967BD7">
              <w:rPr>
                <w:rFonts w:ascii="Times New Roman" w:hAnsi="Times New Roman" w:cs="Times New Roman"/>
                <w:sz w:val="28"/>
                <w:szCs w:val="28"/>
              </w:rPr>
              <w:tab/>
            </w:r>
          </w:p>
        </w:tc>
        <w:tc>
          <w:tcPr>
            <w:tcW w:w="850" w:type="dxa"/>
            <w:tcBorders>
              <w:right w:val="single" w:sz="4" w:space="0" w:color="auto"/>
            </w:tcBorders>
          </w:tcPr>
          <w:p w:rsidR="00967BD7" w:rsidRPr="00967BD7" w:rsidRDefault="00967BD7" w:rsidP="00967BD7">
            <w:pPr>
              <w:rPr>
                <w:rFonts w:ascii="Times New Roman" w:hAnsi="Times New Roman" w:cs="Times New Roman"/>
                <w:b/>
                <w:sz w:val="24"/>
                <w:szCs w:val="24"/>
              </w:rPr>
            </w:pPr>
          </w:p>
          <w:p w:rsidR="00967BD7" w:rsidRPr="00967BD7" w:rsidRDefault="00967BD7" w:rsidP="00967BD7">
            <w:pPr>
              <w:rPr>
                <w:rFonts w:ascii="Times New Roman" w:hAnsi="Times New Roman" w:cs="Times New Roman"/>
                <w:b/>
                <w:sz w:val="24"/>
                <w:szCs w:val="24"/>
              </w:rPr>
            </w:pPr>
            <w:r w:rsidRPr="00967BD7">
              <w:rPr>
                <w:rFonts w:ascii="Times New Roman" w:hAnsi="Times New Roman" w:cs="Times New Roman"/>
                <w:b/>
                <w:sz w:val="24"/>
                <w:szCs w:val="24"/>
              </w:rPr>
              <w:t>68</w:t>
            </w:r>
          </w:p>
        </w:tc>
        <w:tc>
          <w:tcPr>
            <w:tcW w:w="1235" w:type="dxa"/>
            <w:gridSpan w:val="2"/>
            <w:tcBorders>
              <w:left w:val="single" w:sz="4" w:space="0" w:color="auto"/>
              <w:right w:val="single" w:sz="4" w:space="0" w:color="auto"/>
            </w:tcBorders>
          </w:tcPr>
          <w:p w:rsidR="00967BD7" w:rsidRPr="00967BD7" w:rsidRDefault="00967BD7" w:rsidP="00967BD7">
            <w:pPr>
              <w:rPr>
                <w:rFonts w:ascii="Times New Roman" w:hAnsi="Times New Roman" w:cs="Times New Roman"/>
                <w:b/>
                <w:sz w:val="24"/>
                <w:szCs w:val="24"/>
              </w:rPr>
            </w:pPr>
          </w:p>
          <w:p w:rsidR="00967BD7" w:rsidRPr="00967BD7" w:rsidRDefault="00385900" w:rsidP="00967BD7">
            <w:pPr>
              <w:rPr>
                <w:rFonts w:ascii="Times New Roman" w:hAnsi="Times New Roman" w:cs="Times New Roman"/>
                <w:b/>
                <w:sz w:val="24"/>
                <w:szCs w:val="24"/>
              </w:rPr>
            </w:pPr>
            <w:r>
              <w:rPr>
                <w:rFonts w:ascii="Times New Roman" w:hAnsi="Times New Roman" w:cs="Times New Roman"/>
                <w:b/>
                <w:sz w:val="24"/>
                <w:szCs w:val="24"/>
              </w:rPr>
              <w:t>4</w:t>
            </w:r>
          </w:p>
        </w:tc>
        <w:tc>
          <w:tcPr>
            <w:tcW w:w="467" w:type="dxa"/>
            <w:gridSpan w:val="3"/>
            <w:tcBorders>
              <w:left w:val="single" w:sz="4" w:space="0" w:color="auto"/>
            </w:tcBorders>
          </w:tcPr>
          <w:p w:rsidR="00967BD7" w:rsidRPr="00967BD7" w:rsidRDefault="00967BD7" w:rsidP="00967BD7">
            <w:pPr>
              <w:rPr>
                <w:rFonts w:ascii="Times New Roman" w:hAnsi="Times New Roman" w:cs="Times New Roman"/>
                <w:b/>
                <w:sz w:val="24"/>
                <w:szCs w:val="24"/>
              </w:rPr>
            </w:pPr>
          </w:p>
          <w:p w:rsidR="00967BD7" w:rsidRPr="00967BD7" w:rsidRDefault="00967BD7" w:rsidP="00967BD7">
            <w:pPr>
              <w:rPr>
                <w:rFonts w:ascii="Times New Roman" w:hAnsi="Times New Roman" w:cs="Times New Roman"/>
                <w:b/>
                <w:sz w:val="24"/>
                <w:szCs w:val="24"/>
              </w:rPr>
            </w:pPr>
          </w:p>
        </w:tc>
        <w:tc>
          <w:tcPr>
            <w:tcW w:w="4082" w:type="dxa"/>
            <w:gridSpan w:val="3"/>
          </w:tcPr>
          <w:p w:rsidR="00967BD7" w:rsidRPr="00967BD7" w:rsidRDefault="00967BD7" w:rsidP="00967BD7">
            <w:pPr>
              <w:jc w:val="center"/>
              <w:rPr>
                <w:rFonts w:ascii="Times New Roman" w:hAnsi="Times New Roman" w:cs="Times New Roman"/>
                <w:b/>
                <w:sz w:val="24"/>
                <w:szCs w:val="24"/>
              </w:rPr>
            </w:pPr>
          </w:p>
        </w:tc>
      </w:tr>
    </w:tbl>
    <w:p w:rsidR="00967BD7" w:rsidRPr="00967BD7" w:rsidRDefault="00967BD7" w:rsidP="00967BD7">
      <w:pPr>
        <w:spacing w:after="0" w:line="240" w:lineRule="auto"/>
        <w:rPr>
          <w:rFonts w:ascii="Times New Roman" w:eastAsia="Calibri" w:hAnsi="Times New Roman" w:cs="Times New Roman"/>
          <w:b/>
          <w:sz w:val="24"/>
          <w:szCs w:val="24"/>
          <w:lang w:val="ru-RU"/>
        </w:rPr>
      </w:pPr>
    </w:p>
    <w:p w:rsidR="00775366" w:rsidRPr="003F22BC" w:rsidRDefault="00775366" w:rsidP="00775366">
      <w:pPr>
        <w:spacing w:after="0" w:line="360" w:lineRule="auto"/>
        <w:rPr>
          <w:rFonts w:ascii="Times New Roman" w:eastAsia="Times New Roman" w:hAnsi="Times New Roman"/>
          <w:b/>
          <w:color w:val="000000"/>
          <w:sz w:val="24"/>
          <w:lang w:val="ru-RU"/>
        </w:rPr>
      </w:pPr>
    </w:p>
    <w:p w:rsidR="00775366" w:rsidRPr="00775366" w:rsidRDefault="00775366" w:rsidP="00775366">
      <w:pPr>
        <w:spacing w:after="0" w:line="360" w:lineRule="auto"/>
        <w:rPr>
          <w:rFonts w:ascii="Times New Roman" w:eastAsia="Calibri" w:hAnsi="Times New Roman" w:cs="Times New Roman"/>
          <w:b/>
          <w:spacing w:val="4"/>
          <w:sz w:val="28"/>
          <w:szCs w:val="28"/>
          <w:lang w:val="tt-RU"/>
        </w:rPr>
      </w:pPr>
      <w:r>
        <w:rPr>
          <w:rFonts w:ascii="Times New Roman" w:eastAsia="Times New Roman" w:hAnsi="Times New Roman"/>
          <w:b/>
          <w:color w:val="000000"/>
          <w:sz w:val="24"/>
          <w:lang w:val="ru-RU"/>
        </w:rPr>
        <w:lastRenderedPageBreak/>
        <w:t xml:space="preserve">                                                       </w:t>
      </w:r>
      <w:r w:rsidRPr="00775366">
        <w:rPr>
          <w:rFonts w:ascii="Times New Roman" w:eastAsia="Calibri" w:hAnsi="Times New Roman" w:cs="Times New Roman"/>
          <w:b/>
          <w:spacing w:val="4"/>
          <w:sz w:val="28"/>
          <w:szCs w:val="28"/>
          <w:lang w:val="tt-RU" w:eastAsia="ar-SA"/>
        </w:rPr>
        <w:t>Ӏаморан-методически кхачойар</w:t>
      </w:r>
    </w:p>
    <w:p w:rsidR="00775366" w:rsidRPr="00775366" w:rsidRDefault="00775366" w:rsidP="00775366">
      <w:pPr>
        <w:tabs>
          <w:tab w:val="left" w:pos="13880"/>
        </w:tabs>
        <w:spacing w:after="0" w:line="360" w:lineRule="auto"/>
        <w:jc w:val="center"/>
        <w:rPr>
          <w:rFonts w:ascii="Times New Roman" w:eastAsia="Calibri" w:hAnsi="Times New Roman" w:cs="Times New Roman"/>
          <w:b/>
          <w:spacing w:val="4"/>
          <w:sz w:val="28"/>
          <w:szCs w:val="28"/>
          <w:lang w:val="tt-RU"/>
        </w:rPr>
      </w:pPr>
      <w:r w:rsidRPr="00775366">
        <w:rPr>
          <w:rFonts w:ascii="Times New Roman" w:eastAsia="Calibri" w:hAnsi="Times New Roman" w:cs="Times New Roman"/>
          <w:b/>
          <w:spacing w:val="4"/>
          <w:sz w:val="28"/>
          <w:szCs w:val="28"/>
          <w:lang w:val="tt-RU"/>
        </w:rPr>
        <w:t>Ӏаморан-методически пособиш</w:t>
      </w:r>
    </w:p>
    <w:p w:rsidR="00775366" w:rsidRPr="00775366" w:rsidRDefault="00775366" w:rsidP="00775366">
      <w:pPr>
        <w:tabs>
          <w:tab w:val="left" w:pos="13880"/>
        </w:tabs>
        <w:spacing w:after="0" w:line="360" w:lineRule="auto"/>
        <w:jc w:val="both"/>
        <w:rPr>
          <w:rFonts w:ascii="Times New Roman" w:eastAsia="Calibri" w:hAnsi="Times New Roman" w:cs="Times New Roman"/>
          <w:spacing w:val="4"/>
          <w:sz w:val="28"/>
          <w:szCs w:val="28"/>
          <w:lang w:val="tt-RU"/>
        </w:rPr>
      </w:pPr>
      <w:r w:rsidRPr="00775366">
        <w:rPr>
          <w:rFonts w:ascii="Times New Roman" w:eastAsia="Calibri" w:hAnsi="Times New Roman" w:cs="Times New Roman"/>
          <w:spacing w:val="4"/>
          <w:sz w:val="28"/>
          <w:szCs w:val="28"/>
          <w:lang w:val="tt-RU"/>
        </w:rPr>
        <w:t>2. Дешаран книжка. Белхан тептар. 2-гӀа класс.</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 xml:space="preserve">5. Берийн </w:t>
      </w:r>
      <w:proofErr w:type="gramStart"/>
      <w:r w:rsidRPr="00775366">
        <w:rPr>
          <w:rFonts w:ascii="Times New Roman" w:eastAsia="Calibri" w:hAnsi="Times New Roman" w:cs="Times New Roman"/>
          <w:sz w:val="28"/>
          <w:szCs w:val="28"/>
          <w:lang w:val="ru-RU"/>
        </w:rPr>
        <w:t>бошмашна</w:t>
      </w:r>
      <w:proofErr w:type="gramEnd"/>
      <w:r w:rsidRPr="00775366">
        <w:rPr>
          <w:rFonts w:ascii="Times New Roman" w:eastAsia="Calibri" w:hAnsi="Times New Roman" w:cs="Times New Roman"/>
          <w:sz w:val="28"/>
          <w:szCs w:val="28"/>
          <w:lang w:val="ru-RU"/>
        </w:rPr>
        <w:t xml:space="preserve"> а, йуьхьанцарчу классашна а лерина хрестомати. /ХӀоттийнарг. Эдилов С.Э. Соьлжа-ГӀала, 20Ӏ8.</w:t>
      </w:r>
    </w:p>
    <w:p w:rsidR="00775366" w:rsidRPr="00775366" w:rsidRDefault="00775366" w:rsidP="00775366">
      <w:pPr>
        <w:jc w:val="center"/>
        <w:rPr>
          <w:rFonts w:ascii="Times New Roman" w:eastAsia="Times New Roman" w:hAnsi="Times New Roman" w:cs="Times New Roman"/>
          <w:sz w:val="28"/>
          <w:szCs w:val="28"/>
          <w:lang w:val="tt-RU" w:eastAsia="ru-RU"/>
        </w:rPr>
      </w:pPr>
    </w:p>
    <w:p w:rsidR="00775366" w:rsidRPr="00775366" w:rsidRDefault="00775366" w:rsidP="00775366">
      <w:pPr>
        <w:tabs>
          <w:tab w:val="left" w:pos="851"/>
          <w:tab w:val="left" w:pos="1134"/>
        </w:tabs>
        <w:spacing w:after="0" w:line="360" w:lineRule="auto"/>
        <w:jc w:val="center"/>
        <w:rPr>
          <w:rFonts w:ascii="Times New Roman" w:eastAsia="Times New Roman" w:hAnsi="Times New Roman" w:cs="Times New Roman"/>
          <w:b/>
          <w:sz w:val="28"/>
          <w:szCs w:val="28"/>
          <w:lang w:val="ru-RU" w:eastAsia="ar-SA"/>
        </w:rPr>
      </w:pPr>
      <w:r w:rsidRPr="00775366">
        <w:rPr>
          <w:rFonts w:ascii="Times New Roman" w:eastAsia="Times New Roman" w:hAnsi="Times New Roman" w:cs="Times New Roman"/>
          <w:b/>
          <w:sz w:val="28"/>
          <w:szCs w:val="28"/>
          <w:lang w:val="ru-RU" w:eastAsia="ar-SA"/>
        </w:rPr>
        <w:t>Ӏилманан литература</w:t>
      </w:r>
    </w:p>
    <w:p w:rsidR="00775366" w:rsidRPr="00775366" w:rsidRDefault="00775366" w:rsidP="00775366">
      <w:pPr>
        <w:tabs>
          <w:tab w:val="left" w:pos="851"/>
          <w:tab w:val="left" w:pos="1134"/>
        </w:tabs>
        <w:spacing w:after="0" w:line="360" w:lineRule="auto"/>
        <w:rPr>
          <w:rFonts w:ascii="Times New Roman" w:eastAsia="Times New Roman" w:hAnsi="Times New Roman" w:cs="Times New Roman"/>
          <w:b/>
          <w:sz w:val="28"/>
          <w:szCs w:val="28"/>
          <w:lang w:val="ru-RU" w:eastAsia="ar-SA"/>
        </w:rPr>
      </w:pP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 xml:space="preserve">Эдилов С.Э. Нохчийн </w:t>
      </w:r>
      <w:proofErr w:type="gramStart"/>
      <w:r w:rsidRPr="00775366">
        <w:rPr>
          <w:rFonts w:ascii="Times New Roman" w:eastAsia="Calibri" w:hAnsi="Times New Roman" w:cs="Times New Roman"/>
          <w:sz w:val="28"/>
          <w:szCs w:val="28"/>
          <w:lang w:val="ru-RU"/>
        </w:rPr>
        <w:t>мотт</w:t>
      </w:r>
      <w:proofErr w:type="gramEnd"/>
      <w:r w:rsidRPr="00775366">
        <w:rPr>
          <w:rFonts w:ascii="Times New Roman" w:eastAsia="Calibri" w:hAnsi="Times New Roman" w:cs="Times New Roman"/>
          <w:sz w:val="28"/>
          <w:szCs w:val="28"/>
          <w:lang w:val="ru-RU"/>
        </w:rPr>
        <w:t xml:space="preserve"> а, керла технологеш а. Соьлжа-ГӀала, 20Ӏ8.</w:t>
      </w:r>
    </w:p>
    <w:p w:rsidR="00775366" w:rsidRPr="00775366" w:rsidRDefault="00775366" w:rsidP="00775366">
      <w:pPr>
        <w:tabs>
          <w:tab w:val="left" w:pos="851"/>
          <w:tab w:val="left" w:pos="1134"/>
        </w:tabs>
        <w:spacing w:after="0" w:line="360" w:lineRule="auto"/>
        <w:jc w:val="both"/>
        <w:rPr>
          <w:rFonts w:ascii="Times New Roman" w:eastAsia="Times New Roman" w:hAnsi="Times New Roman" w:cs="Times New Roman"/>
          <w:sz w:val="28"/>
          <w:szCs w:val="28"/>
          <w:lang w:val="ru-RU" w:eastAsia="ar-SA"/>
        </w:rPr>
      </w:pPr>
      <w:r w:rsidRPr="00775366">
        <w:rPr>
          <w:rFonts w:ascii="Times New Roman" w:eastAsia="Times New Roman" w:hAnsi="Times New Roman" w:cs="Times New Roman"/>
          <w:sz w:val="28"/>
          <w:szCs w:val="28"/>
          <w:lang w:val="ru-RU" w:eastAsia="ar-SA"/>
        </w:rPr>
        <w:t>Арсанукаев А.М. Школехь исбаьхьаллин произведени таллар. Соьлжа-ГӀала, 20Ӏ3.</w:t>
      </w:r>
    </w:p>
    <w:p w:rsidR="00775366" w:rsidRPr="00775366" w:rsidRDefault="00775366" w:rsidP="00775366">
      <w:pPr>
        <w:tabs>
          <w:tab w:val="left" w:pos="0"/>
          <w:tab w:val="left" w:pos="1134"/>
        </w:tabs>
        <w:spacing w:after="0" w:line="360" w:lineRule="auto"/>
        <w:jc w:val="center"/>
        <w:rPr>
          <w:rFonts w:ascii="Times New Roman" w:eastAsia="Calibri" w:hAnsi="Times New Roman" w:cs="Times New Roman"/>
          <w:b/>
          <w:sz w:val="28"/>
          <w:szCs w:val="28"/>
          <w:lang w:val="ru-RU"/>
        </w:rPr>
      </w:pPr>
      <w:r w:rsidRPr="00775366">
        <w:rPr>
          <w:rFonts w:ascii="Times New Roman" w:eastAsia="Calibri" w:hAnsi="Times New Roman" w:cs="Times New Roman"/>
          <w:b/>
          <w:sz w:val="28"/>
          <w:szCs w:val="28"/>
          <w:lang w:val="ru-RU"/>
        </w:rPr>
        <w:t>Методически литература</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 xml:space="preserve">Эдилов С.Э. Дагалецамийн </w:t>
      </w:r>
      <w:proofErr w:type="gramStart"/>
      <w:r w:rsidRPr="00775366">
        <w:rPr>
          <w:rFonts w:ascii="Times New Roman" w:eastAsia="Calibri" w:hAnsi="Times New Roman" w:cs="Times New Roman"/>
          <w:sz w:val="28"/>
          <w:szCs w:val="28"/>
          <w:lang w:val="ru-RU"/>
        </w:rPr>
        <w:t>денош</w:t>
      </w:r>
      <w:proofErr w:type="gramEnd"/>
      <w:r w:rsidRPr="00775366">
        <w:rPr>
          <w:rFonts w:ascii="Times New Roman" w:eastAsia="Calibri" w:hAnsi="Times New Roman" w:cs="Times New Roman"/>
          <w:sz w:val="28"/>
          <w:szCs w:val="28"/>
          <w:lang w:val="ru-RU"/>
        </w:rPr>
        <w:t xml:space="preserve"> а, суьйренаш а </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Ишколин даздарийн, викторинийн, къовсадаларийн, суьйренийн сценариш. Соьлжа-ГӀала, 20Ӏ8.</w:t>
      </w:r>
    </w:p>
    <w:p w:rsidR="00775366" w:rsidRPr="00775366" w:rsidRDefault="00775366" w:rsidP="00775366">
      <w:pPr>
        <w:tabs>
          <w:tab w:val="left" w:pos="0"/>
          <w:tab w:val="left" w:pos="1134"/>
        </w:tabs>
        <w:spacing w:after="0" w:line="360" w:lineRule="auto"/>
        <w:jc w:val="center"/>
        <w:rPr>
          <w:rFonts w:ascii="Times New Roman" w:eastAsia="Calibri" w:hAnsi="Times New Roman" w:cs="Times New Roman"/>
          <w:b/>
          <w:sz w:val="28"/>
          <w:szCs w:val="28"/>
          <w:lang w:val="ru-RU" w:eastAsia="ru-RU"/>
        </w:rPr>
      </w:pPr>
      <w:r w:rsidRPr="00775366">
        <w:rPr>
          <w:rFonts w:ascii="Times New Roman" w:eastAsia="Calibri" w:hAnsi="Times New Roman" w:cs="Times New Roman"/>
          <w:b/>
          <w:sz w:val="28"/>
          <w:szCs w:val="28"/>
          <w:lang w:val="ru-RU" w:eastAsia="ru-RU"/>
        </w:rPr>
        <w:t>Дошамаш</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eastAsia="ru-RU"/>
        </w:rPr>
      </w:pPr>
      <w:r w:rsidRPr="00775366">
        <w:rPr>
          <w:rFonts w:ascii="Times New Roman" w:eastAsia="Calibri" w:hAnsi="Times New Roman" w:cs="Times New Roman"/>
          <w:sz w:val="28"/>
          <w:szCs w:val="28"/>
          <w:lang w:val="ru-RU" w:eastAsia="ru-RU"/>
        </w:rPr>
        <w:t>Ӏ. Мациев А.Г. Нохчийн-оьрсийн словарь. М.: ГИИ НС, Ӏ96Ӏ. 625 а.</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eastAsia="ru-RU"/>
        </w:rPr>
      </w:pPr>
      <w:r w:rsidRPr="00775366">
        <w:rPr>
          <w:rFonts w:ascii="Times New Roman" w:eastAsia="Calibri" w:hAnsi="Times New Roman" w:cs="Times New Roman"/>
          <w:sz w:val="28"/>
          <w:szCs w:val="28"/>
          <w:lang w:val="ru-RU" w:eastAsia="ru-RU"/>
        </w:rPr>
        <w:t>2. Абдулкадырова Р.А. Йуьхьанцарчу ишколана лерина суьрташкахь нохчийн-оьрсийн-ингалсан дошам. Соьлжа-ГӀала, 20ӀӀ.</w:t>
      </w:r>
    </w:p>
    <w:p w:rsidR="00775366" w:rsidRPr="00775366" w:rsidRDefault="00775366" w:rsidP="00775366">
      <w:pPr>
        <w:tabs>
          <w:tab w:val="left" w:pos="0"/>
          <w:tab w:val="left" w:pos="1134"/>
        </w:tabs>
        <w:spacing w:after="0" w:line="360" w:lineRule="auto"/>
        <w:jc w:val="center"/>
        <w:rPr>
          <w:rFonts w:ascii="Times New Roman" w:eastAsia="Calibri" w:hAnsi="Times New Roman" w:cs="Times New Roman"/>
          <w:b/>
          <w:sz w:val="28"/>
          <w:szCs w:val="28"/>
          <w:lang w:val="ru-RU"/>
        </w:rPr>
      </w:pPr>
      <w:r w:rsidRPr="00775366">
        <w:rPr>
          <w:rFonts w:ascii="Times New Roman" w:eastAsia="Calibri" w:hAnsi="Times New Roman" w:cs="Times New Roman"/>
          <w:b/>
          <w:sz w:val="28"/>
          <w:szCs w:val="28"/>
          <w:lang w:val="ru-RU"/>
        </w:rPr>
        <w:t>Хаамийн-ресурсни кхачойар</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 xml:space="preserve">Ӏ. </w:t>
      </w:r>
      <w:r w:rsidRPr="00775366">
        <w:rPr>
          <w:rFonts w:ascii="Times New Roman" w:eastAsia="Calibri" w:hAnsi="Times New Roman" w:cs="Times New Roman"/>
          <w:sz w:val="28"/>
          <w:szCs w:val="28"/>
        </w:rPr>
        <w:t>desharkho</w:t>
      </w:r>
      <w:r w:rsidRPr="00775366">
        <w:rPr>
          <w:rFonts w:ascii="Times New Roman" w:eastAsia="Calibri" w:hAnsi="Times New Roman" w:cs="Times New Roman"/>
          <w:sz w:val="28"/>
          <w:szCs w:val="28"/>
          <w:lang w:val="ru-RU"/>
        </w:rPr>
        <w:t>.</w:t>
      </w:r>
      <w:r w:rsidRPr="00775366">
        <w:rPr>
          <w:rFonts w:ascii="Times New Roman" w:eastAsia="Calibri" w:hAnsi="Times New Roman" w:cs="Times New Roman"/>
          <w:sz w:val="28"/>
          <w:szCs w:val="28"/>
        </w:rPr>
        <w:t>ru</w:t>
      </w:r>
      <w:r w:rsidR="00D12188">
        <w:rPr>
          <w:rFonts w:ascii="Times New Roman" w:eastAsia="Calibri" w:hAnsi="Times New Roman" w:cs="Times New Roman"/>
          <w:sz w:val="28"/>
          <w:szCs w:val="28"/>
          <w:lang w:val="ru-RU"/>
        </w:rPr>
        <w:t xml:space="preserve"> – Нохчийн элект</w:t>
      </w:r>
      <w:r w:rsidRPr="00775366">
        <w:rPr>
          <w:rFonts w:ascii="Times New Roman" w:eastAsia="Calibri" w:hAnsi="Times New Roman" w:cs="Times New Roman"/>
          <w:sz w:val="28"/>
          <w:szCs w:val="28"/>
          <w:lang w:val="ru-RU"/>
        </w:rPr>
        <w:t>ронни школа.</w:t>
      </w:r>
    </w:p>
    <w:p w:rsidR="00775366" w:rsidRPr="00775366" w:rsidRDefault="00775366" w:rsidP="00775366">
      <w:pPr>
        <w:tabs>
          <w:tab w:val="left" w:pos="0"/>
          <w:tab w:val="left" w:pos="1134"/>
        </w:tabs>
        <w:spacing w:after="0" w:line="360" w:lineRule="auto"/>
        <w:rPr>
          <w:rFonts w:ascii="Times New Roman" w:eastAsia="Calibri" w:hAnsi="Times New Roman" w:cs="Times New Roman"/>
          <w:sz w:val="28"/>
          <w:szCs w:val="28"/>
          <w:lang w:val="ru-RU"/>
        </w:rPr>
      </w:pPr>
      <w:r w:rsidRPr="00775366">
        <w:rPr>
          <w:rFonts w:ascii="Times New Roman" w:eastAsia="Calibri" w:hAnsi="Times New Roman" w:cs="Times New Roman"/>
          <w:sz w:val="28"/>
          <w:szCs w:val="28"/>
          <w:lang w:val="ru-RU"/>
        </w:rPr>
        <w:t xml:space="preserve">2. </w:t>
      </w:r>
      <w:r w:rsidRPr="00775366">
        <w:rPr>
          <w:rFonts w:ascii="Times New Roman" w:eastAsia="Calibri" w:hAnsi="Times New Roman" w:cs="Times New Roman"/>
          <w:sz w:val="28"/>
          <w:szCs w:val="28"/>
        </w:rPr>
        <w:t>ps</w:t>
      </w:r>
      <w:r w:rsidRPr="00775366">
        <w:rPr>
          <w:rFonts w:ascii="Times New Roman" w:eastAsia="Calibri" w:hAnsi="Times New Roman" w:cs="Times New Roman"/>
          <w:sz w:val="28"/>
          <w:szCs w:val="28"/>
          <w:lang w:val="ru-RU"/>
        </w:rPr>
        <w:t>95.</w:t>
      </w:r>
      <w:r w:rsidRPr="00775366">
        <w:rPr>
          <w:rFonts w:ascii="Times New Roman" w:eastAsia="Calibri" w:hAnsi="Times New Roman" w:cs="Times New Roman"/>
          <w:sz w:val="28"/>
          <w:szCs w:val="28"/>
        </w:rPr>
        <w:t>ru</w:t>
      </w:r>
      <w:r w:rsidRPr="00775366">
        <w:rPr>
          <w:rFonts w:ascii="Times New Roman" w:eastAsia="Calibri" w:hAnsi="Times New Roman" w:cs="Times New Roman"/>
          <w:sz w:val="28"/>
          <w:szCs w:val="28"/>
          <w:lang w:val="ru-RU"/>
        </w:rPr>
        <w:t>/</w:t>
      </w:r>
      <w:r w:rsidRPr="00775366">
        <w:rPr>
          <w:rFonts w:ascii="Times New Roman" w:eastAsia="Calibri" w:hAnsi="Times New Roman" w:cs="Times New Roman"/>
          <w:sz w:val="28"/>
          <w:szCs w:val="28"/>
        </w:rPr>
        <w:t>dikdosham</w:t>
      </w:r>
      <w:r w:rsidRPr="00775366">
        <w:rPr>
          <w:rFonts w:ascii="Times New Roman" w:eastAsia="Calibri" w:hAnsi="Times New Roman" w:cs="Times New Roman"/>
          <w:sz w:val="28"/>
          <w:szCs w:val="28"/>
          <w:lang w:val="ru-RU"/>
        </w:rPr>
        <w:t>/ - Нохчийн-оьрсийн, оьрсийн-нохчийн онлайн дошам.</w:t>
      </w:r>
    </w:p>
    <w:p w:rsidR="00775366" w:rsidRPr="00775366" w:rsidRDefault="00775366" w:rsidP="00775366">
      <w:pPr>
        <w:tabs>
          <w:tab w:val="left" w:pos="0"/>
          <w:tab w:val="left" w:pos="1134"/>
        </w:tabs>
        <w:spacing w:after="0" w:line="360" w:lineRule="auto"/>
        <w:rPr>
          <w:rFonts w:ascii="Times New Roman" w:eastAsia="Calibri" w:hAnsi="Times New Roman" w:cs="Times New Roman"/>
          <w:b/>
          <w:sz w:val="28"/>
          <w:szCs w:val="28"/>
          <w:lang w:val="ru-RU"/>
        </w:rPr>
      </w:pPr>
    </w:p>
    <w:p w:rsidR="00775366" w:rsidRPr="00775366" w:rsidRDefault="00775366" w:rsidP="00775366">
      <w:pPr>
        <w:spacing w:before="4" w:line="228" w:lineRule="auto"/>
        <w:ind w:right="861"/>
        <w:jc w:val="both"/>
        <w:rPr>
          <w:rFonts w:ascii="Times New Roman" w:eastAsia="Times New Roman" w:hAnsi="Times New Roman" w:cs="Times New Roman"/>
          <w:lang w:val="ru-RU" w:eastAsia="ru-RU"/>
        </w:rPr>
      </w:pPr>
    </w:p>
    <w:p w:rsidR="00775366" w:rsidRPr="00775366" w:rsidRDefault="00775366" w:rsidP="00775366">
      <w:pPr>
        <w:widowControl w:val="0"/>
        <w:autoSpaceDE w:val="0"/>
        <w:autoSpaceDN w:val="0"/>
        <w:spacing w:before="149" w:after="0" w:line="240" w:lineRule="auto"/>
        <w:ind w:left="118"/>
        <w:jc w:val="center"/>
        <w:outlineLvl w:val="1"/>
        <w:rPr>
          <w:rFonts w:ascii="Times New Roman" w:eastAsia="Tahoma" w:hAnsi="Times New Roman" w:cs="Times New Roman"/>
          <w:b/>
          <w:w w:val="90"/>
          <w:sz w:val="28"/>
          <w:szCs w:val="28"/>
          <w:lang w:val="ru-RU"/>
        </w:rPr>
      </w:pPr>
    </w:p>
    <w:p w:rsidR="00775366" w:rsidRPr="00775366" w:rsidRDefault="00775366" w:rsidP="008554D3">
      <w:pPr>
        <w:autoSpaceDE w:val="0"/>
        <w:autoSpaceDN w:val="0"/>
        <w:spacing w:after="320" w:line="230" w:lineRule="auto"/>
        <w:rPr>
          <w:rFonts w:ascii="Times New Roman" w:eastAsia="Times New Roman" w:hAnsi="Times New Roman"/>
          <w:b/>
          <w:sz w:val="24"/>
          <w:lang w:val="ru-RU"/>
        </w:rPr>
      </w:pPr>
    </w:p>
    <w:p w:rsidR="00775366" w:rsidRPr="00775366" w:rsidRDefault="00775366" w:rsidP="008554D3">
      <w:pPr>
        <w:autoSpaceDE w:val="0"/>
        <w:autoSpaceDN w:val="0"/>
        <w:spacing w:after="320" w:line="230" w:lineRule="auto"/>
        <w:rPr>
          <w:rFonts w:ascii="Times New Roman" w:eastAsia="Times New Roman" w:hAnsi="Times New Roman"/>
          <w:b/>
          <w:sz w:val="24"/>
          <w:lang w:val="ru-RU"/>
        </w:rPr>
      </w:pPr>
    </w:p>
    <w:p w:rsidR="00775366" w:rsidRPr="00775366" w:rsidRDefault="00775366" w:rsidP="008554D3">
      <w:pPr>
        <w:autoSpaceDE w:val="0"/>
        <w:autoSpaceDN w:val="0"/>
        <w:spacing w:after="320" w:line="230" w:lineRule="auto"/>
        <w:rPr>
          <w:rFonts w:ascii="Times New Roman" w:eastAsia="Times New Roman" w:hAnsi="Times New Roman"/>
          <w:b/>
          <w:sz w:val="24"/>
          <w:lang w:val="ru-RU"/>
        </w:rPr>
      </w:pPr>
    </w:p>
    <w:p w:rsidR="008554D3" w:rsidRPr="00775366" w:rsidRDefault="008554D3" w:rsidP="008554D3">
      <w:pPr>
        <w:autoSpaceDE w:val="0"/>
        <w:autoSpaceDN w:val="0"/>
        <w:spacing w:after="320" w:line="230" w:lineRule="auto"/>
        <w:rPr>
          <w:lang w:val="ru-RU"/>
        </w:rPr>
      </w:pPr>
    </w:p>
    <w:sectPr w:rsidR="008554D3" w:rsidRPr="00775366" w:rsidSect="00D75761">
      <w:pgSz w:w="11900" w:h="16840"/>
      <w:pgMar w:top="1135" w:right="560" w:bottom="1276" w:left="709" w:header="720" w:footer="720" w:gutter="0"/>
      <w:cols w:space="720" w:equalWidth="0">
        <w:col w:w="10584" w:space="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39D" w:rsidRDefault="008C439D" w:rsidP="00F860FF">
      <w:pPr>
        <w:spacing w:after="0" w:line="240" w:lineRule="auto"/>
      </w:pPr>
      <w:r>
        <w:separator/>
      </w:r>
    </w:p>
  </w:endnote>
  <w:endnote w:type="continuationSeparator" w:id="0">
    <w:p w:rsidR="008C439D" w:rsidRDefault="008C439D" w:rsidP="00F86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LiberationSerif">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39D" w:rsidRDefault="008C439D" w:rsidP="00F860FF">
      <w:pPr>
        <w:spacing w:after="0" w:line="240" w:lineRule="auto"/>
      </w:pPr>
      <w:r>
        <w:separator/>
      </w:r>
    </w:p>
  </w:footnote>
  <w:footnote w:type="continuationSeparator" w:id="0">
    <w:p w:rsidR="008C439D" w:rsidRDefault="008C439D" w:rsidP="00F860FF">
      <w:pPr>
        <w:spacing w:after="0" w:line="240" w:lineRule="auto"/>
      </w:pPr>
      <w:r>
        <w:continuationSeparator/>
      </w:r>
    </w:p>
  </w:footnote>
  <w:footnote w:id="1">
    <w:p w:rsidR="00C41731" w:rsidRPr="001533EF" w:rsidRDefault="00C41731" w:rsidP="00B67E36">
      <w:pPr>
        <w:pStyle w:val="aff9"/>
        <w:jc w:val="both"/>
        <w:rPr>
          <w:rFonts w:ascii="Times New Roman" w:hAnsi="Times New Roman"/>
          <w:i/>
          <w:sz w:val="22"/>
          <w:szCs w:val="2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5E1600"/>
    <w:multiLevelType w:val="hybridMultilevel"/>
    <w:tmpl w:val="F4D8CDA8"/>
    <w:lvl w:ilvl="0" w:tplc="2CE479EA">
      <w:start w:val="1"/>
      <w:numFmt w:val="decimal"/>
      <w:lvlText w:val="%1."/>
      <w:lvlJc w:val="left"/>
      <w:pPr>
        <w:ind w:left="117" w:hanging="292"/>
      </w:pPr>
      <w:rPr>
        <w:rFonts w:ascii="Times New Roman" w:eastAsia="Times New Roman" w:hAnsi="Times New Roman" w:cs="Times New Roman" w:hint="default"/>
        <w:color w:val="231F20"/>
        <w:w w:val="127"/>
        <w:sz w:val="28"/>
        <w:szCs w:val="28"/>
        <w:lang w:val="ru-RU" w:eastAsia="en-US" w:bidi="ar-SA"/>
      </w:rPr>
    </w:lvl>
    <w:lvl w:ilvl="1" w:tplc="6FBE42B0">
      <w:numFmt w:val="bullet"/>
      <w:lvlText w:val="•"/>
      <w:lvlJc w:val="left"/>
      <w:pPr>
        <w:ind w:left="766" w:hanging="292"/>
      </w:pPr>
      <w:rPr>
        <w:rFonts w:hint="default"/>
        <w:lang w:val="ru-RU" w:eastAsia="en-US" w:bidi="ar-SA"/>
      </w:rPr>
    </w:lvl>
    <w:lvl w:ilvl="2" w:tplc="E160CB90">
      <w:numFmt w:val="bullet"/>
      <w:lvlText w:val="•"/>
      <w:lvlJc w:val="left"/>
      <w:pPr>
        <w:ind w:left="1412" w:hanging="292"/>
      </w:pPr>
      <w:rPr>
        <w:rFonts w:hint="default"/>
        <w:lang w:val="ru-RU" w:eastAsia="en-US" w:bidi="ar-SA"/>
      </w:rPr>
    </w:lvl>
    <w:lvl w:ilvl="3" w:tplc="E020EE48">
      <w:numFmt w:val="bullet"/>
      <w:lvlText w:val="•"/>
      <w:lvlJc w:val="left"/>
      <w:pPr>
        <w:ind w:left="2059" w:hanging="292"/>
      </w:pPr>
      <w:rPr>
        <w:rFonts w:hint="default"/>
        <w:lang w:val="ru-RU" w:eastAsia="en-US" w:bidi="ar-SA"/>
      </w:rPr>
    </w:lvl>
    <w:lvl w:ilvl="4" w:tplc="F33831A8">
      <w:numFmt w:val="bullet"/>
      <w:lvlText w:val="•"/>
      <w:lvlJc w:val="left"/>
      <w:pPr>
        <w:ind w:left="2705" w:hanging="292"/>
      </w:pPr>
      <w:rPr>
        <w:rFonts w:hint="default"/>
        <w:lang w:val="ru-RU" w:eastAsia="en-US" w:bidi="ar-SA"/>
      </w:rPr>
    </w:lvl>
    <w:lvl w:ilvl="5" w:tplc="7DE41C04">
      <w:numFmt w:val="bullet"/>
      <w:lvlText w:val="•"/>
      <w:lvlJc w:val="left"/>
      <w:pPr>
        <w:ind w:left="3351" w:hanging="292"/>
      </w:pPr>
      <w:rPr>
        <w:rFonts w:hint="default"/>
        <w:lang w:val="ru-RU" w:eastAsia="en-US" w:bidi="ar-SA"/>
      </w:rPr>
    </w:lvl>
    <w:lvl w:ilvl="6" w:tplc="1CEABC56">
      <w:numFmt w:val="bullet"/>
      <w:lvlText w:val="•"/>
      <w:lvlJc w:val="left"/>
      <w:pPr>
        <w:ind w:left="3998" w:hanging="292"/>
      </w:pPr>
      <w:rPr>
        <w:rFonts w:hint="default"/>
        <w:lang w:val="ru-RU" w:eastAsia="en-US" w:bidi="ar-SA"/>
      </w:rPr>
    </w:lvl>
    <w:lvl w:ilvl="7" w:tplc="C296A81C">
      <w:numFmt w:val="bullet"/>
      <w:lvlText w:val="•"/>
      <w:lvlJc w:val="left"/>
      <w:pPr>
        <w:ind w:left="4644" w:hanging="292"/>
      </w:pPr>
      <w:rPr>
        <w:rFonts w:hint="default"/>
        <w:lang w:val="ru-RU" w:eastAsia="en-US" w:bidi="ar-SA"/>
      </w:rPr>
    </w:lvl>
    <w:lvl w:ilvl="8" w:tplc="BFAE27E2">
      <w:numFmt w:val="bullet"/>
      <w:lvlText w:val="•"/>
      <w:lvlJc w:val="left"/>
      <w:pPr>
        <w:ind w:left="5290" w:hanging="292"/>
      </w:pPr>
      <w:rPr>
        <w:rFonts w:hint="default"/>
        <w:lang w:val="ru-RU" w:eastAsia="en-US" w:bidi="ar-SA"/>
      </w:rPr>
    </w:lvl>
  </w:abstractNum>
  <w:abstractNum w:abstractNumId="12"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1FF12397"/>
    <w:multiLevelType w:val="hybridMultilevel"/>
    <w:tmpl w:val="3D3A670A"/>
    <w:lvl w:ilvl="0" w:tplc="04190001">
      <w:start w:val="1"/>
      <w:numFmt w:val="bullet"/>
      <w:lvlText w:val=""/>
      <w:lvlJc w:val="left"/>
      <w:pPr>
        <w:ind w:left="921"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15"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9481F69"/>
    <w:multiLevelType w:val="hybridMultilevel"/>
    <w:tmpl w:val="9628E8A8"/>
    <w:lvl w:ilvl="0" w:tplc="87D43D28">
      <w:start w:val="1"/>
      <w:numFmt w:val="decimal"/>
      <w:lvlText w:val="%1)"/>
      <w:lvlJc w:val="left"/>
      <w:pPr>
        <w:ind w:left="720" w:hanging="360"/>
      </w:pPr>
      <w:rPr>
        <w:rFonts w:hint="default"/>
        <w:color w:val="231F20"/>
        <w:w w:val="11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5A7F1565"/>
    <w:multiLevelType w:val="hybridMultilevel"/>
    <w:tmpl w:val="F83221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25"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2"/>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9"/>
  </w:num>
  <w:num w:numId="29">
    <w:abstractNumId w:val="14"/>
  </w:num>
  <w:num w:numId="30">
    <w:abstractNumId w:val="24"/>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5798"/>
    <w:rsid w:val="00034616"/>
    <w:rsid w:val="0006063C"/>
    <w:rsid w:val="000847F2"/>
    <w:rsid w:val="0009273B"/>
    <w:rsid w:val="000B1571"/>
    <w:rsid w:val="000E264F"/>
    <w:rsid w:val="000E7009"/>
    <w:rsid w:val="000F0F80"/>
    <w:rsid w:val="001066B2"/>
    <w:rsid w:val="00120867"/>
    <w:rsid w:val="0015074B"/>
    <w:rsid w:val="001569F3"/>
    <w:rsid w:val="00167193"/>
    <w:rsid w:val="00193AC7"/>
    <w:rsid w:val="00240664"/>
    <w:rsid w:val="00243C71"/>
    <w:rsid w:val="0029639D"/>
    <w:rsid w:val="002C790E"/>
    <w:rsid w:val="00326F90"/>
    <w:rsid w:val="00331360"/>
    <w:rsid w:val="00351E83"/>
    <w:rsid w:val="0036088B"/>
    <w:rsid w:val="00385900"/>
    <w:rsid w:val="0039683D"/>
    <w:rsid w:val="003A3373"/>
    <w:rsid w:val="003D33F7"/>
    <w:rsid w:val="003D3D5D"/>
    <w:rsid w:val="003F02BB"/>
    <w:rsid w:val="003F22BC"/>
    <w:rsid w:val="00416E01"/>
    <w:rsid w:val="004518DE"/>
    <w:rsid w:val="00456D06"/>
    <w:rsid w:val="00460833"/>
    <w:rsid w:val="004B4BAA"/>
    <w:rsid w:val="004B570A"/>
    <w:rsid w:val="005260F9"/>
    <w:rsid w:val="00545B74"/>
    <w:rsid w:val="005813DC"/>
    <w:rsid w:val="005A78CF"/>
    <w:rsid w:val="005D3337"/>
    <w:rsid w:val="0064143E"/>
    <w:rsid w:val="0072410B"/>
    <w:rsid w:val="007406AF"/>
    <w:rsid w:val="00775366"/>
    <w:rsid w:val="007A4F51"/>
    <w:rsid w:val="007D0C6F"/>
    <w:rsid w:val="00804BAF"/>
    <w:rsid w:val="00847BEF"/>
    <w:rsid w:val="0085388A"/>
    <w:rsid w:val="008554D3"/>
    <w:rsid w:val="0087541C"/>
    <w:rsid w:val="008939D6"/>
    <w:rsid w:val="008C439D"/>
    <w:rsid w:val="008D206C"/>
    <w:rsid w:val="008E0EE6"/>
    <w:rsid w:val="00911F5C"/>
    <w:rsid w:val="009215E4"/>
    <w:rsid w:val="00922DED"/>
    <w:rsid w:val="009516DF"/>
    <w:rsid w:val="00967BD7"/>
    <w:rsid w:val="00995DFB"/>
    <w:rsid w:val="00996817"/>
    <w:rsid w:val="009D0EA7"/>
    <w:rsid w:val="009D4CEF"/>
    <w:rsid w:val="00A5751A"/>
    <w:rsid w:val="00A65979"/>
    <w:rsid w:val="00A74DEB"/>
    <w:rsid w:val="00A83190"/>
    <w:rsid w:val="00A96432"/>
    <w:rsid w:val="00AA1D8D"/>
    <w:rsid w:val="00AA43F9"/>
    <w:rsid w:val="00AE02F8"/>
    <w:rsid w:val="00AE32A7"/>
    <w:rsid w:val="00AF0D00"/>
    <w:rsid w:val="00AF6B8E"/>
    <w:rsid w:val="00B03854"/>
    <w:rsid w:val="00B47730"/>
    <w:rsid w:val="00B54CB1"/>
    <w:rsid w:val="00B67E36"/>
    <w:rsid w:val="00B71FF6"/>
    <w:rsid w:val="00B736C8"/>
    <w:rsid w:val="00B73D94"/>
    <w:rsid w:val="00B80F60"/>
    <w:rsid w:val="00B84CF8"/>
    <w:rsid w:val="00BA4965"/>
    <w:rsid w:val="00BA74C2"/>
    <w:rsid w:val="00BD5E0A"/>
    <w:rsid w:val="00BE2AE6"/>
    <w:rsid w:val="00BE455F"/>
    <w:rsid w:val="00BF5146"/>
    <w:rsid w:val="00C41731"/>
    <w:rsid w:val="00C50E11"/>
    <w:rsid w:val="00C571DF"/>
    <w:rsid w:val="00C653F1"/>
    <w:rsid w:val="00C70DBF"/>
    <w:rsid w:val="00CA5809"/>
    <w:rsid w:val="00CB0664"/>
    <w:rsid w:val="00CC1878"/>
    <w:rsid w:val="00CC77AD"/>
    <w:rsid w:val="00CE20A4"/>
    <w:rsid w:val="00D12188"/>
    <w:rsid w:val="00D14834"/>
    <w:rsid w:val="00D75761"/>
    <w:rsid w:val="00D8017E"/>
    <w:rsid w:val="00D8628B"/>
    <w:rsid w:val="00DB5FEA"/>
    <w:rsid w:val="00DE3392"/>
    <w:rsid w:val="00DF471C"/>
    <w:rsid w:val="00E71966"/>
    <w:rsid w:val="00E735A1"/>
    <w:rsid w:val="00E82FDA"/>
    <w:rsid w:val="00E92CB1"/>
    <w:rsid w:val="00ED6FB7"/>
    <w:rsid w:val="00EE03F3"/>
    <w:rsid w:val="00EF0F69"/>
    <w:rsid w:val="00F002D3"/>
    <w:rsid w:val="00F27801"/>
    <w:rsid w:val="00F4287D"/>
    <w:rsid w:val="00F52525"/>
    <w:rsid w:val="00F6609A"/>
    <w:rsid w:val="00F860FF"/>
    <w:rsid w:val="00F87A82"/>
    <w:rsid w:val="00F92761"/>
    <w:rsid w:val="00FA4EEE"/>
    <w:rsid w:val="00FC693F"/>
    <w:rsid w:val="00FE7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57AFB320-9D5D-4C6C-B8E3-7156C2B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922D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9">
    <w:name w:val="footnote text"/>
    <w:basedOn w:val="a1"/>
    <w:link w:val="affa"/>
    <w:uiPriority w:val="99"/>
    <w:semiHidden/>
    <w:unhideWhenUsed/>
    <w:rsid w:val="00B67E36"/>
    <w:pPr>
      <w:spacing w:after="0" w:line="240" w:lineRule="auto"/>
    </w:pPr>
    <w:rPr>
      <w:sz w:val="20"/>
      <w:szCs w:val="20"/>
    </w:rPr>
  </w:style>
  <w:style w:type="character" w:customStyle="1" w:styleId="affa">
    <w:name w:val="Текст сноски Знак"/>
    <w:basedOn w:val="a2"/>
    <w:link w:val="aff9"/>
    <w:uiPriority w:val="99"/>
    <w:semiHidden/>
    <w:rsid w:val="00B67E36"/>
    <w:rPr>
      <w:sz w:val="20"/>
      <w:szCs w:val="20"/>
    </w:rPr>
  </w:style>
  <w:style w:type="table" w:customStyle="1" w:styleId="14">
    <w:name w:val="Сетка таблицы1"/>
    <w:basedOn w:val="a3"/>
    <w:next w:val="aff0"/>
    <w:uiPriority w:val="59"/>
    <w:rsid w:val="00775366"/>
    <w:pPr>
      <w:spacing w:after="0" w:line="240" w:lineRule="auto"/>
    </w:pPr>
    <w:rPr>
      <w:rFonts w:eastAsia="Calibri"/>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3"/>
    <w:next w:val="aff0"/>
    <w:uiPriority w:val="59"/>
    <w:rsid w:val="00967BD7"/>
    <w:pPr>
      <w:spacing w:after="0" w:line="240" w:lineRule="auto"/>
    </w:pPr>
    <w:rPr>
      <w:rFonts w:eastAsia="Calibri"/>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b">
    <w:name w:val="Balloon Text"/>
    <w:basedOn w:val="a1"/>
    <w:link w:val="affc"/>
    <w:uiPriority w:val="99"/>
    <w:semiHidden/>
    <w:unhideWhenUsed/>
    <w:rsid w:val="00CA5809"/>
    <w:pPr>
      <w:spacing w:after="0" w:line="240" w:lineRule="auto"/>
    </w:pPr>
    <w:rPr>
      <w:rFonts w:ascii="Segoe UI" w:hAnsi="Segoe UI" w:cs="Segoe UI"/>
      <w:sz w:val="18"/>
      <w:szCs w:val="18"/>
    </w:rPr>
  </w:style>
  <w:style w:type="character" w:customStyle="1" w:styleId="affc">
    <w:name w:val="Текст выноски Знак"/>
    <w:basedOn w:val="a2"/>
    <w:link w:val="affb"/>
    <w:uiPriority w:val="99"/>
    <w:semiHidden/>
    <w:rsid w:val="00CA58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62260">
      <w:bodyDiv w:val="1"/>
      <w:marLeft w:val="0"/>
      <w:marRight w:val="0"/>
      <w:marTop w:val="0"/>
      <w:marBottom w:val="0"/>
      <w:divBdr>
        <w:top w:val="none" w:sz="0" w:space="0" w:color="auto"/>
        <w:left w:val="none" w:sz="0" w:space="0" w:color="auto"/>
        <w:bottom w:val="none" w:sz="0" w:space="0" w:color="auto"/>
        <w:right w:val="none" w:sz="0" w:space="0" w:color="auto"/>
      </w:divBdr>
    </w:div>
    <w:div w:id="2003198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0CEC9-2287-4DB2-A0E6-6BBF1C08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32</Pages>
  <Words>6573</Words>
  <Characters>37468</Characters>
  <Application>Microsoft Office Word</Application>
  <DocSecurity>0</DocSecurity>
  <Lines>312</Lines>
  <Paragraphs>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43954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Эмилия</cp:lastModifiedBy>
  <cp:revision>33</cp:revision>
  <cp:lastPrinted>2022-08-30T12:56:00Z</cp:lastPrinted>
  <dcterms:created xsi:type="dcterms:W3CDTF">2013-12-23T23:15:00Z</dcterms:created>
  <dcterms:modified xsi:type="dcterms:W3CDTF">2022-08-30T12:56:00Z</dcterms:modified>
  <cp:category/>
</cp:coreProperties>
</file>